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357" w:rsidRPr="00255357" w:rsidRDefault="00255357" w:rsidP="00255357">
      <w:pPr>
        <w:spacing w:after="0" w:line="240" w:lineRule="auto"/>
        <w:jc w:val="center"/>
        <w:rPr>
          <w:rFonts w:eastAsia="Times New Roman"/>
          <w:color w:val="auto"/>
          <w:w w:val="100"/>
          <w:sz w:val="28"/>
          <w:szCs w:val="28"/>
          <w:lang w:val="ru-RU"/>
        </w:rPr>
      </w:pPr>
      <w:bookmarkStart w:id="0" w:name="_Hlk146451829"/>
      <w:bookmarkStart w:id="1" w:name="block-15513235"/>
      <w:r w:rsidRPr="00255357">
        <w:rPr>
          <w:rFonts w:eastAsia="Times New Roman"/>
          <w:color w:val="auto"/>
          <w:w w:val="100"/>
          <w:sz w:val="28"/>
          <w:szCs w:val="28"/>
          <w:lang w:val="ru-RU"/>
        </w:rPr>
        <w:t>Орловская область Ливенский район</w:t>
      </w:r>
    </w:p>
    <w:p w:rsidR="00255357" w:rsidRPr="00255357" w:rsidRDefault="00255357" w:rsidP="00255357">
      <w:pPr>
        <w:spacing w:after="0" w:line="240" w:lineRule="auto"/>
        <w:jc w:val="center"/>
        <w:rPr>
          <w:rFonts w:eastAsia="Times New Roman"/>
          <w:color w:val="auto"/>
          <w:w w:val="100"/>
          <w:sz w:val="28"/>
          <w:szCs w:val="28"/>
          <w:lang w:val="ru-RU"/>
        </w:rPr>
      </w:pPr>
      <w:r w:rsidRPr="00255357">
        <w:rPr>
          <w:rFonts w:eastAsia="Times New Roman"/>
          <w:color w:val="auto"/>
          <w:w w:val="100"/>
          <w:sz w:val="28"/>
          <w:szCs w:val="28"/>
          <w:lang w:val="ru-RU"/>
        </w:rPr>
        <w:t>Муниципальное бюджетное общеобразовательное учреждение</w:t>
      </w:r>
    </w:p>
    <w:p w:rsidR="00255357" w:rsidRPr="00255357" w:rsidRDefault="00255357" w:rsidP="00255357">
      <w:pPr>
        <w:spacing w:after="0" w:line="240" w:lineRule="auto"/>
        <w:jc w:val="center"/>
        <w:rPr>
          <w:rFonts w:eastAsia="Times New Roman"/>
          <w:color w:val="auto"/>
          <w:w w:val="100"/>
          <w:sz w:val="28"/>
          <w:szCs w:val="28"/>
          <w:lang w:val="ru-RU"/>
        </w:rPr>
      </w:pPr>
      <w:r w:rsidRPr="00255357">
        <w:rPr>
          <w:rFonts w:eastAsia="Times New Roman"/>
          <w:color w:val="auto"/>
          <w:w w:val="100"/>
          <w:sz w:val="28"/>
          <w:szCs w:val="28"/>
          <w:lang w:val="ru-RU"/>
        </w:rPr>
        <w:t>«Сахзаводская средняя общеобразовательная школа»</w:t>
      </w:r>
    </w:p>
    <w:p w:rsidR="00255357" w:rsidRDefault="00255357" w:rsidP="00255357">
      <w:pPr>
        <w:tabs>
          <w:tab w:val="left" w:pos="3045"/>
        </w:tabs>
        <w:spacing w:after="0" w:line="240" w:lineRule="auto"/>
        <w:outlineLvl w:val="0"/>
        <w:rPr>
          <w:rFonts w:eastAsia="Calibri"/>
          <w:b/>
          <w:w w:val="100"/>
          <w:sz w:val="28"/>
          <w:szCs w:val="22"/>
          <w:lang w:val="ru-RU"/>
        </w:rPr>
      </w:pPr>
      <w:r>
        <w:rPr>
          <w:rFonts w:eastAsia="Calibri"/>
          <w:b/>
          <w:w w:val="100"/>
          <w:sz w:val="28"/>
          <w:szCs w:val="22"/>
          <w:lang w:val="ru-RU"/>
        </w:rPr>
        <w:tab/>
      </w:r>
    </w:p>
    <w:tbl>
      <w:tblPr>
        <w:tblStyle w:val="210"/>
        <w:tblW w:w="806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4356"/>
      </w:tblGrid>
      <w:tr w:rsidR="00255357" w:rsidRPr="00255357" w:rsidTr="00260D09">
        <w:tc>
          <w:tcPr>
            <w:tcW w:w="3713" w:type="dxa"/>
          </w:tcPr>
          <w:p w:rsidR="00255357" w:rsidRPr="00255357" w:rsidRDefault="00255357" w:rsidP="00255357">
            <w:pPr>
              <w:widowControl w:val="0"/>
              <w:suppressAutoHyphens/>
              <w:autoSpaceDE w:val="0"/>
              <w:ind w:hanging="254"/>
              <w:jc w:val="center"/>
              <w:rPr>
                <w:rFonts w:eastAsia="SimSun" w:cs="Mangal"/>
                <w:kern w:val="2"/>
                <w:sz w:val="28"/>
                <w:szCs w:val="28"/>
                <w:lang w:eastAsia="hi-IN" w:bidi="hi-IN"/>
              </w:rPr>
            </w:pPr>
          </w:p>
          <w:p w:rsidR="00255357" w:rsidRPr="00255357" w:rsidRDefault="00255357" w:rsidP="00255357">
            <w:pPr>
              <w:widowControl w:val="0"/>
              <w:suppressAutoHyphens/>
              <w:autoSpaceDE w:val="0"/>
              <w:ind w:hanging="254"/>
              <w:jc w:val="center"/>
              <w:rPr>
                <w:rFonts w:eastAsia="SimSun" w:cs="Mangal"/>
                <w:kern w:val="2"/>
                <w:sz w:val="28"/>
                <w:szCs w:val="28"/>
                <w:lang w:eastAsia="hi-IN" w:bidi="hi-IN"/>
              </w:rPr>
            </w:pPr>
            <w:r w:rsidRPr="00255357">
              <w:rPr>
                <w:rFonts w:eastAsia="SimSun" w:cs="Mangal"/>
                <w:kern w:val="2"/>
                <w:sz w:val="28"/>
                <w:szCs w:val="28"/>
                <w:lang w:eastAsia="hi-IN" w:bidi="hi-IN"/>
              </w:rPr>
              <w:t>Согласовано:</w:t>
            </w:r>
          </w:p>
          <w:p w:rsidR="00255357" w:rsidRPr="00255357" w:rsidRDefault="00255357" w:rsidP="00255357">
            <w:pPr>
              <w:widowControl w:val="0"/>
              <w:suppressAutoHyphens/>
              <w:autoSpaceDE w:val="0"/>
              <w:ind w:hanging="254"/>
              <w:jc w:val="center"/>
              <w:rPr>
                <w:rFonts w:eastAsia="SimSun" w:cs="Mangal"/>
                <w:kern w:val="2"/>
                <w:sz w:val="28"/>
                <w:szCs w:val="28"/>
                <w:lang w:eastAsia="hi-IN" w:bidi="hi-IN"/>
              </w:rPr>
            </w:pPr>
            <w:r w:rsidRPr="00255357">
              <w:rPr>
                <w:rFonts w:eastAsia="SimSun" w:cs="Mangal"/>
                <w:kern w:val="2"/>
                <w:sz w:val="28"/>
                <w:szCs w:val="28"/>
                <w:lang w:eastAsia="hi-IN" w:bidi="hi-IN"/>
              </w:rPr>
              <w:t>Зам. директора по УР</w:t>
            </w:r>
          </w:p>
          <w:p w:rsidR="00255357" w:rsidRPr="00255357" w:rsidRDefault="00255357" w:rsidP="00255357">
            <w:pPr>
              <w:widowControl w:val="0"/>
              <w:suppressAutoHyphens/>
              <w:autoSpaceDE w:val="0"/>
              <w:ind w:hanging="254"/>
              <w:jc w:val="center"/>
              <w:rPr>
                <w:rFonts w:eastAsia="SimSun" w:cs="Mangal"/>
                <w:kern w:val="2"/>
                <w:sz w:val="28"/>
                <w:szCs w:val="28"/>
                <w:lang w:eastAsia="hi-IN" w:bidi="hi-IN"/>
              </w:rPr>
            </w:pPr>
            <w:r w:rsidRPr="00255357">
              <w:rPr>
                <w:rFonts w:eastAsia="SimSun" w:cs="Mangal"/>
                <w:kern w:val="2"/>
                <w:sz w:val="28"/>
                <w:szCs w:val="28"/>
                <w:lang w:eastAsia="hi-IN" w:bidi="hi-IN"/>
              </w:rPr>
              <w:t>С. Н. Кудинова</w:t>
            </w:r>
          </w:p>
          <w:p w:rsidR="00255357" w:rsidRPr="00255357" w:rsidRDefault="00255357" w:rsidP="00255357">
            <w:pPr>
              <w:widowControl w:val="0"/>
              <w:suppressAutoHyphens/>
              <w:autoSpaceDE w:val="0"/>
              <w:ind w:left="-1102" w:hanging="254"/>
              <w:jc w:val="center"/>
              <w:rPr>
                <w:rFonts w:eastAsia="SimSun" w:cs="Mangal"/>
                <w:kern w:val="2"/>
                <w:sz w:val="28"/>
                <w:szCs w:val="28"/>
                <w:lang w:val="x-none" w:eastAsia="hi-IN" w:bidi="hi-IN"/>
              </w:rPr>
            </w:pPr>
          </w:p>
        </w:tc>
        <w:tc>
          <w:tcPr>
            <w:tcW w:w="4356" w:type="dxa"/>
            <w:hideMark/>
          </w:tcPr>
          <w:p w:rsidR="00255357" w:rsidRPr="00255357" w:rsidRDefault="00255357" w:rsidP="00255357">
            <w:pPr>
              <w:widowControl w:val="0"/>
              <w:suppressAutoHyphens/>
              <w:autoSpaceDE w:val="0"/>
              <w:ind w:hanging="254"/>
              <w:jc w:val="center"/>
              <w:rPr>
                <w:rFonts w:eastAsia="SimSun" w:cs="Mangal"/>
                <w:kern w:val="2"/>
                <w:sz w:val="28"/>
                <w:szCs w:val="28"/>
                <w:lang w:val="x-none" w:eastAsia="hi-IN" w:bidi="hi-IN"/>
              </w:rPr>
            </w:pPr>
            <w:r w:rsidRPr="00255357">
              <w:rPr>
                <w:b/>
                <w:noProof/>
                <w:kern w:val="2"/>
              </w:rPr>
              <w:drawing>
                <wp:inline distT="0" distB="0" distL="0" distR="0" wp14:anchorId="4918FD49" wp14:editId="5EB9BAC6">
                  <wp:extent cx="2476500" cy="15906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255357" w:rsidRDefault="00255357" w:rsidP="00255357">
      <w:pPr>
        <w:tabs>
          <w:tab w:val="left" w:pos="3045"/>
        </w:tabs>
        <w:spacing w:after="0" w:line="240" w:lineRule="auto"/>
        <w:outlineLvl w:val="0"/>
        <w:rPr>
          <w:rFonts w:eastAsia="Calibri"/>
          <w:b/>
          <w:w w:val="100"/>
          <w:sz w:val="28"/>
          <w:szCs w:val="22"/>
          <w:lang w:val="ru-RU"/>
        </w:rPr>
      </w:pPr>
    </w:p>
    <w:p w:rsidR="00255357" w:rsidRDefault="00255357" w:rsidP="00255357">
      <w:pPr>
        <w:tabs>
          <w:tab w:val="left" w:pos="3045"/>
        </w:tabs>
        <w:spacing w:after="0" w:line="240" w:lineRule="auto"/>
        <w:outlineLvl w:val="0"/>
        <w:rPr>
          <w:rFonts w:eastAsia="Calibri"/>
          <w:b/>
          <w:w w:val="100"/>
          <w:sz w:val="28"/>
          <w:szCs w:val="22"/>
          <w:lang w:val="ru-RU"/>
        </w:rPr>
      </w:pPr>
    </w:p>
    <w:p w:rsidR="00255357" w:rsidRDefault="00255357" w:rsidP="00255357">
      <w:pPr>
        <w:tabs>
          <w:tab w:val="left" w:pos="3045"/>
        </w:tabs>
        <w:spacing w:after="0" w:line="240" w:lineRule="auto"/>
        <w:outlineLvl w:val="0"/>
        <w:rPr>
          <w:rFonts w:eastAsia="Calibri"/>
          <w:b/>
          <w:w w:val="100"/>
          <w:sz w:val="28"/>
          <w:szCs w:val="22"/>
          <w:lang w:val="ru-RU"/>
        </w:rPr>
      </w:pPr>
    </w:p>
    <w:p w:rsidR="00255357" w:rsidRDefault="00255357" w:rsidP="00255357">
      <w:pPr>
        <w:tabs>
          <w:tab w:val="left" w:pos="3045"/>
        </w:tabs>
        <w:spacing w:after="0" w:line="240" w:lineRule="auto"/>
        <w:outlineLvl w:val="0"/>
        <w:rPr>
          <w:rFonts w:eastAsia="Calibri"/>
          <w:b/>
          <w:w w:val="100"/>
          <w:sz w:val="28"/>
          <w:szCs w:val="22"/>
          <w:lang w:val="ru-RU"/>
        </w:rPr>
      </w:pPr>
    </w:p>
    <w:p w:rsidR="00255357" w:rsidRPr="00255357" w:rsidRDefault="00255357" w:rsidP="00255357">
      <w:pPr>
        <w:tabs>
          <w:tab w:val="left" w:pos="1830"/>
        </w:tabs>
        <w:suppressAutoHyphens/>
        <w:spacing w:after="0" w:line="240" w:lineRule="auto"/>
        <w:jc w:val="center"/>
        <w:rPr>
          <w:rFonts w:eastAsia="Times New Roman"/>
          <w:b/>
          <w:color w:val="auto"/>
          <w:w w:val="100"/>
          <w:sz w:val="32"/>
          <w:szCs w:val="32"/>
          <w:lang w:val="ru-RU"/>
        </w:rPr>
      </w:pPr>
      <w:r w:rsidRPr="00255357">
        <w:rPr>
          <w:rFonts w:eastAsia="Times New Roman"/>
          <w:b/>
          <w:color w:val="auto"/>
          <w:w w:val="100"/>
          <w:kern w:val="2"/>
          <w:sz w:val="32"/>
          <w:szCs w:val="32"/>
          <w:lang w:val="ru-RU" w:eastAsia="zh-CN"/>
        </w:rPr>
        <w:t>РАБОЧАЯ   ПРОГРАММА</w:t>
      </w:r>
    </w:p>
    <w:p w:rsidR="00255357" w:rsidRPr="00255357" w:rsidRDefault="00255357" w:rsidP="00255357">
      <w:pPr>
        <w:tabs>
          <w:tab w:val="left" w:pos="1830"/>
        </w:tabs>
        <w:suppressAutoHyphens/>
        <w:spacing w:after="0" w:line="240" w:lineRule="auto"/>
        <w:jc w:val="center"/>
        <w:rPr>
          <w:rFonts w:eastAsia="Times New Roman"/>
          <w:b/>
          <w:color w:val="auto"/>
          <w:w w:val="100"/>
          <w:kern w:val="2"/>
          <w:sz w:val="32"/>
          <w:szCs w:val="32"/>
          <w:lang w:val="ru-RU" w:eastAsia="zh-CN"/>
        </w:rPr>
      </w:pPr>
      <w:r w:rsidRPr="00255357">
        <w:rPr>
          <w:rFonts w:eastAsia="Times New Roman"/>
          <w:b/>
          <w:color w:val="auto"/>
          <w:w w:val="100"/>
          <w:kern w:val="2"/>
          <w:sz w:val="32"/>
          <w:szCs w:val="32"/>
          <w:lang w:val="ru-RU" w:eastAsia="zh-CN"/>
        </w:rPr>
        <w:t>ПО УЧЕБНОМУ ПРЕДМЕТУ</w:t>
      </w:r>
    </w:p>
    <w:p w:rsidR="00255357" w:rsidRPr="00255357" w:rsidRDefault="00255357" w:rsidP="00255357">
      <w:pPr>
        <w:tabs>
          <w:tab w:val="left" w:pos="1830"/>
        </w:tabs>
        <w:suppressAutoHyphens/>
        <w:spacing w:after="0" w:line="240" w:lineRule="auto"/>
        <w:jc w:val="center"/>
        <w:rPr>
          <w:rFonts w:eastAsia="Times New Roman"/>
          <w:color w:val="auto"/>
          <w:w w:val="100"/>
          <w:kern w:val="2"/>
          <w:sz w:val="32"/>
          <w:szCs w:val="32"/>
          <w:lang w:val="ru-RU" w:eastAsia="zh-CN"/>
        </w:rPr>
      </w:pPr>
      <w:r>
        <w:rPr>
          <w:rFonts w:eastAsia="Times New Roman"/>
          <w:color w:val="auto"/>
          <w:w w:val="100"/>
          <w:kern w:val="2"/>
          <w:sz w:val="32"/>
          <w:szCs w:val="32"/>
          <w:lang w:val="ru-RU" w:eastAsia="zh-CN"/>
        </w:rPr>
        <w:t>«НЕМЕЦ</w:t>
      </w:r>
      <w:r w:rsidRPr="00255357">
        <w:rPr>
          <w:rFonts w:eastAsia="Times New Roman"/>
          <w:color w:val="auto"/>
          <w:w w:val="100"/>
          <w:kern w:val="2"/>
          <w:sz w:val="32"/>
          <w:szCs w:val="32"/>
          <w:lang w:val="ru-RU" w:eastAsia="zh-CN"/>
        </w:rPr>
        <w:t>КИЙ ЯЗЫК»</w:t>
      </w:r>
    </w:p>
    <w:p w:rsidR="00255357" w:rsidRPr="00255357" w:rsidRDefault="00255357" w:rsidP="00255357">
      <w:pPr>
        <w:tabs>
          <w:tab w:val="left" w:pos="1830"/>
        </w:tabs>
        <w:suppressAutoHyphens/>
        <w:spacing w:after="0" w:line="240" w:lineRule="auto"/>
        <w:jc w:val="center"/>
        <w:rPr>
          <w:rFonts w:eastAsia="Times New Roman"/>
          <w:color w:val="auto"/>
          <w:w w:val="100"/>
          <w:kern w:val="2"/>
          <w:sz w:val="32"/>
          <w:szCs w:val="32"/>
          <w:lang w:val="ru-RU" w:eastAsia="zh-CN"/>
        </w:rPr>
      </w:pPr>
      <w:r w:rsidRPr="00255357">
        <w:rPr>
          <w:rFonts w:eastAsia="Times New Roman"/>
          <w:color w:val="auto"/>
          <w:w w:val="100"/>
          <w:kern w:val="2"/>
          <w:sz w:val="32"/>
          <w:szCs w:val="32"/>
          <w:lang w:val="ru-RU" w:eastAsia="zh-CN"/>
        </w:rPr>
        <w:t>5-9 КЛАСС</w:t>
      </w:r>
    </w:p>
    <w:p w:rsidR="00255357" w:rsidRPr="00255357" w:rsidRDefault="00255357" w:rsidP="00255357">
      <w:pPr>
        <w:suppressAutoHyphens/>
        <w:spacing w:after="0" w:line="240" w:lineRule="auto"/>
        <w:jc w:val="center"/>
        <w:rPr>
          <w:rFonts w:eastAsia="Times New Roman"/>
          <w:i/>
          <w:color w:val="auto"/>
          <w:w w:val="100"/>
          <w:sz w:val="28"/>
          <w:szCs w:val="28"/>
          <w:lang w:val="ru-RU" w:eastAsia="ar-SA"/>
        </w:rPr>
      </w:pPr>
      <w:r w:rsidRPr="00255357">
        <w:rPr>
          <w:rFonts w:eastAsia="Times New Roman"/>
          <w:i/>
          <w:color w:val="auto"/>
          <w:w w:val="100"/>
          <w:sz w:val="28"/>
          <w:szCs w:val="28"/>
          <w:lang w:val="ru-RU" w:eastAsia="ar-SA"/>
        </w:rPr>
        <w:t xml:space="preserve">Приложение к Основной образовательной программе основного общего образования МБОУ «Сахзаводская СОШ», </w:t>
      </w:r>
    </w:p>
    <w:p w:rsidR="00255357" w:rsidRPr="00255357" w:rsidRDefault="00255357" w:rsidP="00255357">
      <w:pPr>
        <w:suppressAutoHyphens/>
        <w:spacing w:after="0" w:line="240" w:lineRule="auto"/>
        <w:jc w:val="center"/>
        <w:rPr>
          <w:rFonts w:eastAsia="Times New Roman"/>
          <w:b/>
          <w:i/>
          <w:color w:val="auto"/>
          <w:w w:val="100"/>
          <w:lang w:val="ru-RU" w:eastAsia="ar-SA"/>
        </w:rPr>
      </w:pPr>
      <w:r w:rsidRPr="00255357">
        <w:rPr>
          <w:rFonts w:eastAsia="Times New Roman"/>
          <w:i/>
          <w:color w:val="auto"/>
          <w:w w:val="100"/>
          <w:sz w:val="28"/>
          <w:szCs w:val="28"/>
          <w:lang w:val="ru-RU" w:eastAsia="ar-SA"/>
        </w:rPr>
        <w:t>утверждённой приказом №118 от 30.08.2024 г.</w:t>
      </w:r>
    </w:p>
    <w:p w:rsidR="00255357" w:rsidRPr="00255357" w:rsidRDefault="00255357" w:rsidP="00255357">
      <w:pPr>
        <w:tabs>
          <w:tab w:val="left" w:pos="1830"/>
        </w:tabs>
        <w:suppressAutoHyphens/>
        <w:spacing w:after="0" w:line="240" w:lineRule="auto"/>
        <w:jc w:val="center"/>
        <w:rPr>
          <w:rFonts w:eastAsia="Times New Roman"/>
          <w:color w:val="auto"/>
          <w:w w:val="100"/>
          <w:kern w:val="2"/>
          <w:sz w:val="28"/>
          <w:szCs w:val="28"/>
          <w:lang w:val="ru-RU" w:eastAsia="zh-CN"/>
        </w:rPr>
      </w:pPr>
    </w:p>
    <w:p w:rsidR="00255357" w:rsidRPr="00255357" w:rsidRDefault="00255357" w:rsidP="00255357">
      <w:pPr>
        <w:suppressAutoHyphens/>
        <w:spacing w:after="0" w:line="240" w:lineRule="auto"/>
        <w:jc w:val="center"/>
        <w:rPr>
          <w:rFonts w:eastAsia="Times New Roman"/>
          <w:color w:val="auto"/>
          <w:w w:val="100"/>
          <w:kern w:val="2"/>
          <w:sz w:val="28"/>
          <w:szCs w:val="28"/>
          <w:lang w:val="ru-RU" w:eastAsia="zh-CN"/>
        </w:rPr>
      </w:pPr>
      <w:r w:rsidRPr="00255357">
        <w:rPr>
          <w:rFonts w:eastAsia="Times New Roman"/>
          <w:color w:val="auto"/>
          <w:w w:val="100"/>
          <w:kern w:val="2"/>
          <w:sz w:val="28"/>
          <w:szCs w:val="28"/>
          <w:lang w:val="ru-RU" w:eastAsia="zh-CN"/>
        </w:rPr>
        <w:t>Базовый уровень</w:t>
      </w:r>
    </w:p>
    <w:p w:rsidR="00255357" w:rsidRPr="00255357" w:rsidRDefault="00255357" w:rsidP="00255357">
      <w:pPr>
        <w:suppressAutoHyphens/>
        <w:spacing w:after="0" w:line="240" w:lineRule="auto"/>
        <w:jc w:val="center"/>
        <w:rPr>
          <w:rFonts w:eastAsia="Times New Roman"/>
          <w:color w:val="auto"/>
          <w:w w:val="100"/>
          <w:kern w:val="2"/>
          <w:sz w:val="28"/>
          <w:szCs w:val="28"/>
          <w:lang w:val="ru-RU" w:eastAsia="zh-CN"/>
        </w:rPr>
      </w:pPr>
      <w:r w:rsidRPr="00255357">
        <w:rPr>
          <w:rFonts w:eastAsia="Times New Roman"/>
          <w:color w:val="auto"/>
          <w:w w:val="100"/>
          <w:kern w:val="2"/>
          <w:sz w:val="28"/>
          <w:szCs w:val="28"/>
          <w:lang w:val="ru-RU" w:eastAsia="zh-CN"/>
        </w:rPr>
        <w:t>Программа составлена на основе</w:t>
      </w:r>
    </w:p>
    <w:p w:rsidR="00255357" w:rsidRPr="00255357" w:rsidRDefault="00255357" w:rsidP="00255357">
      <w:pPr>
        <w:suppressAutoHyphens/>
        <w:spacing w:after="0" w:line="240" w:lineRule="auto"/>
        <w:jc w:val="center"/>
        <w:rPr>
          <w:rFonts w:eastAsia="Times New Roman"/>
          <w:color w:val="auto"/>
          <w:w w:val="100"/>
          <w:kern w:val="2"/>
          <w:sz w:val="28"/>
          <w:szCs w:val="28"/>
          <w:lang w:val="ru-RU" w:eastAsia="zh-CN"/>
        </w:rPr>
      </w:pPr>
      <w:r w:rsidRPr="00255357">
        <w:rPr>
          <w:rFonts w:eastAsia="Times New Roman"/>
          <w:color w:val="auto"/>
          <w:w w:val="100"/>
          <w:kern w:val="2"/>
          <w:sz w:val="28"/>
          <w:szCs w:val="28"/>
          <w:lang w:val="ru-RU" w:eastAsia="zh-CN"/>
        </w:rPr>
        <w:t>ФГОС ООО и ФОП ООО</w:t>
      </w:r>
    </w:p>
    <w:p w:rsidR="00255357" w:rsidRPr="00255357" w:rsidRDefault="00255357" w:rsidP="00255357">
      <w:pPr>
        <w:suppressAutoHyphens/>
        <w:spacing w:after="0" w:line="240" w:lineRule="auto"/>
        <w:jc w:val="center"/>
        <w:rPr>
          <w:rFonts w:eastAsia="Times New Roman"/>
          <w:color w:val="auto"/>
          <w:w w:val="100"/>
          <w:kern w:val="2"/>
          <w:sz w:val="28"/>
          <w:szCs w:val="28"/>
          <w:lang w:val="ru-RU" w:eastAsia="zh-CN"/>
        </w:rPr>
      </w:pPr>
    </w:p>
    <w:p w:rsidR="00255357" w:rsidRPr="00255357" w:rsidRDefault="00255357" w:rsidP="00255357">
      <w:pPr>
        <w:suppressAutoHyphens/>
        <w:spacing w:after="0" w:line="240" w:lineRule="auto"/>
        <w:jc w:val="center"/>
        <w:rPr>
          <w:rFonts w:eastAsia="Times New Roman"/>
          <w:color w:val="auto"/>
          <w:w w:val="100"/>
          <w:kern w:val="2"/>
          <w:sz w:val="28"/>
          <w:szCs w:val="28"/>
          <w:lang w:val="ru-RU" w:eastAsia="zh-CN"/>
        </w:rPr>
      </w:pPr>
      <w:r w:rsidRPr="00255357">
        <w:rPr>
          <w:rFonts w:eastAsia="Times New Roman"/>
          <w:color w:val="auto"/>
          <w:w w:val="100"/>
          <w:kern w:val="2"/>
          <w:sz w:val="28"/>
          <w:szCs w:val="28"/>
          <w:lang w:val="ru-RU" w:eastAsia="zh-CN"/>
        </w:rPr>
        <w:t>510 часов</w:t>
      </w:r>
    </w:p>
    <w:p w:rsidR="00255357" w:rsidRPr="00255357" w:rsidRDefault="00255357" w:rsidP="00255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eastAsia="Times New Roman"/>
          <w:color w:val="auto"/>
          <w:w w:val="100"/>
          <w:kern w:val="2"/>
          <w:sz w:val="28"/>
          <w:szCs w:val="28"/>
          <w:lang w:val="ru-RU" w:eastAsia="ar-SA"/>
        </w:rPr>
      </w:pPr>
    </w:p>
    <w:p w:rsidR="00255357" w:rsidRPr="00255357" w:rsidRDefault="00255357" w:rsidP="00255357">
      <w:pPr>
        <w:spacing w:after="0" w:line="240" w:lineRule="auto"/>
        <w:rPr>
          <w:rFonts w:eastAsia="Times New Roman"/>
          <w:color w:val="auto"/>
          <w:w w:val="100"/>
          <w:sz w:val="22"/>
          <w:szCs w:val="22"/>
          <w:lang w:val="ru-RU"/>
        </w:rPr>
      </w:pPr>
    </w:p>
    <w:p w:rsidR="00255357" w:rsidRPr="00255357" w:rsidRDefault="00255357" w:rsidP="00255357">
      <w:pPr>
        <w:spacing w:after="0" w:line="240" w:lineRule="auto"/>
        <w:rPr>
          <w:rFonts w:eastAsia="Times New Roman"/>
          <w:color w:val="auto"/>
          <w:w w:val="100"/>
          <w:sz w:val="22"/>
          <w:szCs w:val="22"/>
          <w:lang w:val="ru-RU"/>
        </w:rPr>
      </w:pPr>
    </w:p>
    <w:p w:rsidR="00255357" w:rsidRPr="00255357" w:rsidRDefault="00255357" w:rsidP="00255357">
      <w:pPr>
        <w:spacing w:after="0" w:line="240" w:lineRule="auto"/>
        <w:rPr>
          <w:rFonts w:eastAsia="Times New Roman"/>
          <w:color w:val="auto"/>
          <w:w w:val="100"/>
          <w:sz w:val="22"/>
          <w:szCs w:val="22"/>
          <w:lang w:val="ru-RU"/>
        </w:rPr>
      </w:pPr>
    </w:p>
    <w:p w:rsidR="00255357" w:rsidRPr="00255357" w:rsidRDefault="00255357" w:rsidP="00255357">
      <w:pPr>
        <w:suppressAutoHyphens/>
        <w:spacing w:after="0" w:line="240" w:lineRule="auto"/>
        <w:jc w:val="right"/>
        <w:rPr>
          <w:rFonts w:eastAsia="Times New Roman"/>
          <w:color w:val="auto"/>
          <w:w w:val="100"/>
          <w:sz w:val="22"/>
          <w:szCs w:val="22"/>
          <w:lang w:val="ru-RU"/>
        </w:rPr>
      </w:pPr>
    </w:p>
    <w:p w:rsidR="00255357" w:rsidRPr="00255357" w:rsidRDefault="00255357" w:rsidP="00255357">
      <w:pPr>
        <w:suppressAutoHyphens/>
        <w:spacing w:after="0" w:line="240" w:lineRule="auto"/>
        <w:jc w:val="right"/>
        <w:rPr>
          <w:rFonts w:eastAsia="Times New Roman"/>
          <w:color w:val="auto"/>
          <w:w w:val="100"/>
          <w:kern w:val="2"/>
          <w:sz w:val="28"/>
          <w:szCs w:val="28"/>
          <w:lang w:val="ru-RU" w:eastAsia="zh-CN"/>
        </w:rPr>
      </w:pPr>
    </w:p>
    <w:p w:rsidR="00255357" w:rsidRPr="00255357" w:rsidRDefault="00255357" w:rsidP="00255357">
      <w:pPr>
        <w:suppressAutoHyphens/>
        <w:spacing w:after="0" w:line="240" w:lineRule="auto"/>
        <w:jc w:val="right"/>
        <w:rPr>
          <w:rFonts w:eastAsia="Times New Roman"/>
          <w:color w:val="auto"/>
          <w:w w:val="100"/>
          <w:kern w:val="2"/>
          <w:sz w:val="28"/>
          <w:szCs w:val="28"/>
          <w:lang w:val="ru-RU" w:eastAsia="zh-CN"/>
        </w:rPr>
      </w:pPr>
    </w:p>
    <w:p w:rsidR="00255357" w:rsidRPr="00255357" w:rsidRDefault="00255357" w:rsidP="00255357">
      <w:pPr>
        <w:suppressAutoHyphens/>
        <w:spacing w:after="0" w:line="240" w:lineRule="auto"/>
        <w:jc w:val="right"/>
        <w:rPr>
          <w:rFonts w:eastAsia="Times New Roman"/>
          <w:color w:val="auto"/>
          <w:w w:val="100"/>
          <w:kern w:val="2"/>
          <w:sz w:val="28"/>
          <w:szCs w:val="28"/>
          <w:lang w:val="ru-RU" w:eastAsia="zh-CN"/>
        </w:rPr>
      </w:pPr>
    </w:p>
    <w:p w:rsidR="00255357" w:rsidRPr="00255357" w:rsidRDefault="00255357" w:rsidP="00255357">
      <w:pPr>
        <w:suppressAutoHyphens/>
        <w:spacing w:after="0" w:line="240" w:lineRule="auto"/>
        <w:jc w:val="right"/>
        <w:rPr>
          <w:rFonts w:eastAsia="Times New Roman"/>
          <w:color w:val="auto"/>
          <w:w w:val="100"/>
          <w:kern w:val="2"/>
          <w:sz w:val="28"/>
          <w:szCs w:val="28"/>
          <w:lang w:val="ru-RU" w:eastAsia="zh-CN"/>
        </w:rPr>
      </w:pPr>
    </w:p>
    <w:p w:rsidR="00255357" w:rsidRPr="00255357" w:rsidRDefault="00255357" w:rsidP="00255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eastAsia="Times New Roman"/>
          <w:color w:val="auto"/>
          <w:w w:val="100"/>
          <w:kern w:val="2"/>
          <w:sz w:val="28"/>
          <w:szCs w:val="28"/>
          <w:lang w:val="ru-RU" w:eastAsia="ar-SA"/>
        </w:rPr>
      </w:pPr>
      <w:r w:rsidRPr="00255357">
        <w:rPr>
          <w:rFonts w:eastAsia="Times New Roman"/>
          <w:color w:val="auto"/>
          <w:w w:val="100"/>
          <w:kern w:val="2"/>
          <w:sz w:val="28"/>
          <w:szCs w:val="28"/>
          <w:lang w:val="ru-RU" w:eastAsia="ar-SA"/>
        </w:rPr>
        <w:t>Рассмотрена и принята</w:t>
      </w:r>
    </w:p>
    <w:p w:rsidR="00255357" w:rsidRPr="00255357" w:rsidRDefault="00255357" w:rsidP="00255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eastAsia="Times New Roman"/>
          <w:color w:val="auto"/>
          <w:w w:val="100"/>
          <w:kern w:val="2"/>
          <w:sz w:val="28"/>
          <w:szCs w:val="28"/>
          <w:lang w:val="ru-RU" w:eastAsia="ar-SA"/>
        </w:rPr>
      </w:pPr>
      <w:r w:rsidRPr="00255357">
        <w:rPr>
          <w:rFonts w:eastAsia="Times New Roman"/>
          <w:color w:val="auto"/>
          <w:w w:val="100"/>
          <w:kern w:val="2"/>
          <w:sz w:val="28"/>
          <w:szCs w:val="28"/>
          <w:lang w:val="ru-RU" w:eastAsia="ar-SA"/>
        </w:rPr>
        <w:t>на педагогическом совете</w:t>
      </w:r>
    </w:p>
    <w:p w:rsidR="00255357" w:rsidRPr="00255357" w:rsidRDefault="00255357" w:rsidP="00255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eastAsia="Times New Roman"/>
          <w:color w:val="424242"/>
          <w:w w:val="100"/>
          <w:kern w:val="2"/>
          <w:sz w:val="28"/>
          <w:szCs w:val="28"/>
          <w:lang w:val="ru-RU"/>
        </w:rPr>
      </w:pPr>
      <w:r w:rsidRPr="00255357">
        <w:rPr>
          <w:rFonts w:eastAsia="Times New Roman"/>
          <w:color w:val="auto"/>
          <w:w w:val="100"/>
          <w:kern w:val="2"/>
          <w:sz w:val="28"/>
          <w:szCs w:val="28"/>
          <w:lang w:val="ru-RU" w:eastAsia="ar-SA"/>
        </w:rPr>
        <w:t>Протокол №1 от 30.08.2024</w:t>
      </w:r>
    </w:p>
    <w:p w:rsidR="00255357" w:rsidRPr="00255357" w:rsidRDefault="00255357" w:rsidP="00255357">
      <w:pPr>
        <w:spacing w:after="0" w:line="240" w:lineRule="auto"/>
        <w:jc w:val="right"/>
        <w:rPr>
          <w:rFonts w:eastAsia="Times New Roman"/>
          <w:color w:val="auto"/>
          <w:w w:val="100"/>
          <w:sz w:val="28"/>
          <w:szCs w:val="28"/>
          <w:lang w:val="ru-RU"/>
        </w:rPr>
      </w:pPr>
    </w:p>
    <w:p w:rsidR="00255357" w:rsidRPr="00255357" w:rsidRDefault="00255357" w:rsidP="00255357">
      <w:pPr>
        <w:spacing w:after="0" w:line="240" w:lineRule="auto"/>
        <w:rPr>
          <w:rFonts w:eastAsia="Times New Roman"/>
          <w:color w:val="auto"/>
          <w:w w:val="100"/>
          <w:sz w:val="28"/>
          <w:szCs w:val="28"/>
          <w:lang w:val="ru-RU"/>
        </w:rPr>
      </w:pPr>
    </w:p>
    <w:p w:rsidR="00255357" w:rsidRDefault="00255357" w:rsidP="00255357">
      <w:pPr>
        <w:tabs>
          <w:tab w:val="left" w:pos="3045"/>
        </w:tabs>
        <w:spacing w:after="0" w:line="240" w:lineRule="auto"/>
        <w:outlineLvl w:val="0"/>
        <w:rPr>
          <w:rFonts w:eastAsia="Calibri"/>
          <w:b/>
          <w:w w:val="100"/>
          <w:sz w:val="28"/>
          <w:szCs w:val="22"/>
          <w:lang w:val="ru-RU"/>
        </w:rPr>
      </w:pPr>
    </w:p>
    <w:p w:rsidR="002F4693" w:rsidRDefault="002F4693" w:rsidP="002F4693">
      <w:pPr>
        <w:spacing w:after="0" w:line="240" w:lineRule="auto"/>
        <w:outlineLvl w:val="0"/>
        <w:rPr>
          <w:rFonts w:eastAsia="Calibri"/>
          <w:b/>
          <w:w w:val="100"/>
          <w:sz w:val="28"/>
          <w:szCs w:val="22"/>
          <w:lang w:val="ru-RU"/>
        </w:rPr>
      </w:pPr>
      <w:r w:rsidRPr="002F4693">
        <w:rPr>
          <w:rFonts w:eastAsia="Calibri"/>
          <w:b/>
          <w:w w:val="100"/>
          <w:sz w:val="28"/>
          <w:szCs w:val="22"/>
          <w:lang w:val="ru-RU"/>
        </w:rPr>
        <w:lastRenderedPageBreak/>
        <w:t>СОДЕРЖАНИЕ ОБУЧЕНИЯ</w:t>
      </w:r>
    </w:p>
    <w:p w:rsidR="004A2E40" w:rsidRPr="002F4693" w:rsidRDefault="004A2E40" w:rsidP="002F4693">
      <w:pPr>
        <w:spacing w:after="0" w:line="240" w:lineRule="auto"/>
        <w:outlineLvl w:val="0"/>
        <w:rPr>
          <w:rFonts w:eastAsia="Times New Roman"/>
          <w:bCs/>
          <w:color w:val="auto"/>
          <w:w w:val="100"/>
          <w:kern w:val="36"/>
          <w:sz w:val="28"/>
          <w:szCs w:val="28"/>
          <w:lang w:val="ru-RU" w:eastAsia="ru-RU"/>
        </w:rPr>
      </w:pP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5 КЛАСС</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Моя семья. Мои друзья. Семейные праздники: день рождения, Новый год.</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Внешность и характер человека (литературного персонажа). Досуг и увлечения (хобби) современного подростка (чтение, кино, спорт).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Здоровый образ жизни: режим труда и отдыха, здоровое питание.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Покупки: продукты 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Школа, школьная жизнь, школьная форма, изучаемые предметы. Переписка с иностранными сверстниками.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Каникулы в различное время года. Виды отдыха.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Природа: дикие и домашние животные. Погода.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Родной город (село). Транспорт.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Выдающиеся люди родной страны и страны (стран) изучаемого языка: писатели, поэты.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диалогической речи</w:t>
      </w:r>
      <w:r w:rsidRPr="002F4693">
        <w:rPr>
          <w:rFonts w:eastAsia="Calibri"/>
          <w:w w:val="100"/>
          <w:sz w:val="28"/>
          <w:szCs w:val="22"/>
          <w:lang w:val="ru-RU"/>
        </w:rPr>
        <w:t xml:space="preserve"> на базе умений, сформированных на уровне начального общего 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диалог-расспрос: сообщать фактическую информацию, отвечая на вопросы разных видов, запрашивать интересующую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w:t>
      </w:r>
      <w:r w:rsidRPr="002F4693">
        <w:rPr>
          <w:rFonts w:eastAsia="Calibri"/>
          <w:w w:val="100"/>
          <w:sz w:val="28"/>
          <w:szCs w:val="22"/>
          <w:lang w:val="ru-RU"/>
        </w:rPr>
        <w:lastRenderedPageBreak/>
        <w:t>иллюстраций, фотографий с соблюдением норм речевого этикета, принятых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диалога – до 5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монологической речи</w:t>
      </w:r>
      <w:r w:rsidRPr="002F4693">
        <w:rPr>
          <w:rFonts w:eastAsia="Calibri"/>
          <w:w w:val="100"/>
          <w:sz w:val="28"/>
          <w:szCs w:val="22"/>
          <w:lang w:val="ru-RU"/>
        </w:rPr>
        <w:t>, на базе умений, сформированных на уровне начального общего 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устных связных монологических высказываний с использованием основных коммуникативных типов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повествование или сообщение;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изложение (пересказ) основного содержания прочитанного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краткое изложение результатов выполненной проектной работы.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монологического высказывания – 5–6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коммуникативных умений аудирования на базе умений, сформированных на уровне начального общего 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непосредственном общении: понимание на слух речи учителя и одноклассников и вербальная (невербальная) реакция на услышанное;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Время звучания текста (текстов) для аудирования – до 1 минуты.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несплошных текстов (таблиц) и понимание представленной в них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(текстов) для чтения – 180–200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 письменной речи на базе умений, сформированных на уровне начального общего 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списывание текста и выписывание из него слов, словосочетаний, предложений в соответствии с решаемой коммуникативной задачей;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написание коротких поздравлений с праздниками (с Новым годом, Рождеством, днём рождения);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Различение на слух, без ошибок, ведущих к сбою в коммуникации, произнесение слов с соблюдением правильного ударения и фраз с </w:t>
      </w:r>
      <w:r w:rsidRPr="002F4693">
        <w:rPr>
          <w:rFonts w:eastAsia="Calibri"/>
          <w:w w:val="100"/>
          <w:sz w:val="28"/>
          <w:szCs w:val="22"/>
          <w:lang w:val="ru-RU"/>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для чтения вслух – до 90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написание изученных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Основные способы словообразования: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аффиксация: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имён существительных при помощи суффиксов -</w:t>
      </w:r>
      <w:r w:rsidRPr="002F4693">
        <w:rPr>
          <w:rFonts w:eastAsia="Calibri"/>
          <w:w w:val="100"/>
          <w:sz w:val="28"/>
          <w:szCs w:val="22"/>
        </w:rPr>
        <w:t>er</w:t>
      </w:r>
      <w:r w:rsidRPr="002F4693">
        <w:rPr>
          <w:rFonts w:eastAsia="Calibri"/>
          <w:w w:val="100"/>
          <w:sz w:val="28"/>
          <w:szCs w:val="22"/>
          <w:lang w:val="ru-RU"/>
        </w:rPr>
        <w:t xml:space="preserve"> (</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Lehrer</w:t>
      </w:r>
      <w:r w:rsidRPr="002F4693">
        <w:rPr>
          <w:rFonts w:eastAsia="Calibri"/>
          <w:w w:val="100"/>
          <w:sz w:val="28"/>
          <w:szCs w:val="22"/>
          <w:lang w:val="ru-RU"/>
        </w:rPr>
        <w:t>), -</w:t>
      </w:r>
      <w:r w:rsidRPr="002F4693">
        <w:rPr>
          <w:rFonts w:eastAsia="Calibri"/>
          <w:w w:val="100"/>
          <w:sz w:val="28"/>
          <w:szCs w:val="22"/>
        </w:rPr>
        <w:t>ler</w:t>
      </w:r>
      <w:r w:rsidRPr="002F4693">
        <w:rPr>
          <w:rFonts w:eastAsia="Calibri"/>
          <w:w w:val="100"/>
          <w:sz w:val="28"/>
          <w:szCs w:val="22"/>
          <w:lang w:val="ru-RU"/>
        </w:rPr>
        <w:t xml:space="preserve"> (</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Sportler</w:t>
      </w:r>
      <w:r w:rsidRPr="002F4693">
        <w:rPr>
          <w:rFonts w:eastAsia="Calibri"/>
          <w:w w:val="100"/>
          <w:sz w:val="28"/>
          <w:szCs w:val="22"/>
          <w:lang w:val="ru-RU"/>
        </w:rPr>
        <w:t>), -</w:t>
      </w:r>
      <w:r w:rsidRPr="002F4693">
        <w:rPr>
          <w:rFonts w:eastAsia="Calibri"/>
          <w:w w:val="100"/>
          <w:sz w:val="28"/>
          <w:szCs w:val="22"/>
        </w:rPr>
        <w:t>in</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Lehrerin</w:t>
      </w:r>
      <w:r w:rsidRPr="002F4693">
        <w:rPr>
          <w:rFonts w:eastAsia="Calibri"/>
          <w:w w:val="100"/>
          <w:sz w:val="28"/>
          <w:szCs w:val="22"/>
          <w:lang w:val="ru-RU"/>
        </w:rPr>
        <w:t>), -</w:t>
      </w:r>
      <w:r w:rsidRPr="002F4693">
        <w:rPr>
          <w:rFonts w:eastAsia="Calibri"/>
          <w:w w:val="100"/>
          <w:sz w:val="28"/>
          <w:szCs w:val="22"/>
        </w:rPr>
        <w:t>chen</w:t>
      </w:r>
      <w:r w:rsidRPr="002F4693">
        <w:rPr>
          <w:rFonts w:eastAsia="Calibri"/>
          <w:w w:val="100"/>
          <w:sz w:val="28"/>
          <w:szCs w:val="22"/>
          <w:lang w:val="ru-RU"/>
        </w:rPr>
        <w:t xml:space="preserve">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Tischchen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имен прилагательных при помощи суффиксов -</w:t>
      </w:r>
      <w:r w:rsidRPr="002F4693">
        <w:rPr>
          <w:rFonts w:eastAsia="Calibri"/>
          <w:w w:val="100"/>
          <w:sz w:val="28"/>
          <w:szCs w:val="22"/>
        </w:rPr>
        <w:t>ig</w:t>
      </w:r>
      <w:r w:rsidRPr="002F4693">
        <w:rPr>
          <w:rFonts w:eastAsia="Calibri"/>
          <w:w w:val="100"/>
          <w:sz w:val="28"/>
          <w:szCs w:val="22"/>
          <w:lang w:val="ru-RU"/>
        </w:rPr>
        <w:t xml:space="preserve"> (</w:t>
      </w:r>
      <w:r w:rsidRPr="002F4693">
        <w:rPr>
          <w:rFonts w:eastAsia="Calibri"/>
          <w:w w:val="100"/>
          <w:sz w:val="28"/>
          <w:szCs w:val="22"/>
        </w:rPr>
        <w:t>sonnig</w:t>
      </w:r>
      <w:r w:rsidRPr="002F4693">
        <w:rPr>
          <w:rFonts w:eastAsia="Calibri"/>
          <w:w w:val="100"/>
          <w:sz w:val="28"/>
          <w:szCs w:val="22"/>
          <w:lang w:val="ru-RU"/>
        </w:rPr>
        <w:t>), -</w:t>
      </w:r>
      <w:r w:rsidRPr="002F4693">
        <w:rPr>
          <w:rFonts w:eastAsia="Calibri"/>
          <w:w w:val="100"/>
          <w:sz w:val="28"/>
          <w:szCs w:val="22"/>
        </w:rPr>
        <w:t>lich</w:t>
      </w:r>
      <w:r w:rsidRPr="002F4693">
        <w:rPr>
          <w:rFonts w:eastAsia="Calibri"/>
          <w:w w:val="100"/>
          <w:sz w:val="28"/>
          <w:szCs w:val="22"/>
          <w:lang w:val="ru-RU"/>
        </w:rPr>
        <w:t xml:space="preserve"> (</w:t>
      </w:r>
      <w:r w:rsidRPr="002F4693">
        <w:rPr>
          <w:rFonts w:eastAsia="Calibri"/>
          <w:w w:val="100"/>
          <w:sz w:val="28"/>
          <w:szCs w:val="22"/>
        </w:rPr>
        <w:t>freundlich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числительных при помощи суффиксов -</w:t>
      </w:r>
      <w:r w:rsidRPr="002F4693">
        <w:rPr>
          <w:rFonts w:eastAsia="Calibri"/>
          <w:w w:val="100"/>
          <w:sz w:val="28"/>
          <w:szCs w:val="22"/>
        </w:rPr>
        <w:t>zehn</w:t>
      </w:r>
      <w:r w:rsidRPr="002F4693">
        <w:rPr>
          <w:rFonts w:eastAsia="Calibri"/>
          <w:w w:val="100"/>
          <w:sz w:val="28"/>
          <w:szCs w:val="22"/>
          <w:lang w:val="ru-RU"/>
        </w:rPr>
        <w:t>, -</w:t>
      </w:r>
      <w:r w:rsidRPr="002F4693">
        <w:rPr>
          <w:rFonts w:eastAsia="Calibri"/>
          <w:w w:val="100"/>
          <w:sz w:val="28"/>
          <w:szCs w:val="22"/>
        </w:rPr>
        <w:t>zig</w:t>
      </w:r>
      <w:r w:rsidRPr="002F4693">
        <w:rPr>
          <w:rFonts w:eastAsia="Calibri"/>
          <w:w w:val="100"/>
          <w:sz w:val="28"/>
          <w:szCs w:val="22"/>
          <w:lang w:val="ru-RU"/>
        </w:rPr>
        <w:t>, -</w:t>
      </w:r>
      <w:r w:rsidRPr="002F4693">
        <w:rPr>
          <w:rFonts w:eastAsia="Calibri"/>
          <w:w w:val="100"/>
          <w:sz w:val="28"/>
          <w:szCs w:val="22"/>
        </w:rPr>
        <w:t>te</w:t>
      </w:r>
      <w:r w:rsidRPr="002F4693">
        <w:rPr>
          <w:rFonts w:eastAsia="Calibri"/>
          <w:w w:val="100"/>
          <w:sz w:val="28"/>
          <w:szCs w:val="22"/>
          <w:lang w:val="ru-RU"/>
        </w:rPr>
        <w:t>, -</w:t>
      </w:r>
      <w:r w:rsidRPr="002F4693">
        <w:rPr>
          <w:rFonts w:eastAsia="Calibri"/>
          <w:w w:val="100"/>
          <w:sz w:val="28"/>
          <w:szCs w:val="22"/>
        </w:rPr>
        <w:t>ste</w:t>
      </w:r>
      <w:r w:rsidRPr="002F4693">
        <w:rPr>
          <w:rFonts w:eastAsia="Calibri"/>
          <w:w w:val="100"/>
          <w:sz w:val="28"/>
          <w:szCs w:val="22"/>
          <w:lang w:val="ru-RU"/>
        </w:rPr>
        <w:t xml:space="preserve"> (</w:t>
      </w:r>
      <w:r w:rsidRPr="002F4693">
        <w:rPr>
          <w:rFonts w:eastAsia="Calibri"/>
          <w:w w:val="100"/>
          <w:sz w:val="28"/>
          <w:szCs w:val="22"/>
        </w:rPr>
        <w:t>f</w:t>
      </w:r>
      <w:r w:rsidRPr="002F4693">
        <w:rPr>
          <w:rFonts w:eastAsia="Calibri"/>
          <w:w w:val="100"/>
          <w:sz w:val="28"/>
          <w:szCs w:val="22"/>
          <w:lang w:val="ru-RU"/>
        </w:rPr>
        <w:t>ü</w:t>
      </w:r>
      <w:r w:rsidRPr="002F4693">
        <w:rPr>
          <w:rFonts w:eastAsia="Calibri"/>
          <w:w w:val="100"/>
          <w:sz w:val="28"/>
          <w:szCs w:val="22"/>
        </w:rPr>
        <w:t>nfzehn</w:t>
      </w:r>
      <w:r w:rsidRPr="002F4693">
        <w:rPr>
          <w:rFonts w:eastAsia="Calibri"/>
          <w:w w:val="100"/>
          <w:sz w:val="28"/>
          <w:szCs w:val="22"/>
          <w:lang w:val="ru-RU"/>
        </w:rPr>
        <w:t xml:space="preserve">, </w:t>
      </w:r>
      <w:r w:rsidRPr="002F4693">
        <w:rPr>
          <w:rFonts w:eastAsia="Calibri"/>
          <w:w w:val="100"/>
          <w:sz w:val="28"/>
          <w:szCs w:val="22"/>
        </w:rPr>
        <w:t>f</w:t>
      </w:r>
      <w:r w:rsidRPr="002F4693">
        <w:rPr>
          <w:rFonts w:eastAsia="Calibri"/>
          <w:w w:val="100"/>
          <w:sz w:val="28"/>
          <w:szCs w:val="22"/>
          <w:lang w:val="ru-RU"/>
        </w:rPr>
        <w:t>ü</w:t>
      </w:r>
      <w:r w:rsidRPr="002F4693">
        <w:rPr>
          <w:rFonts w:eastAsia="Calibri"/>
          <w:w w:val="100"/>
          <w:sz w:val="28"/>
          <w:szCs w:val="22"/>
        </w:rPr>
        <w:t>nfzig</w:t>
      </w:r>
      <w:r w:rsidRPr="002F4693">
        <w:rPr>
          <w:rFonts w:eastAsia="Calibri"/>
          <w:w w:val="100"/>
          <w:sz w:val="28"/>
          <w:szCs w:val="22"/>
          <w:lang w:val="ru-RU"/>
        </w:rPr>
        <w:t xml:space="preserve">, </w:t>
      </w:r>
      <w:r w:rsidRPr="002F4693">
        <w:rPr>
          <w:rFonts w:eastAsia="Calibri"/>
          <w:w w:val="100"/>
          <w:sz w:val="28"/>
          <w:szCs w:val="22"/>
        </w:rPr>
        <w:t>f</w:t>
      </w:r>
      <w:r w:rsidRPr="002F4693">
        <w:rPr>
          <w:rFonts w:eastAsia="Calibri"/>
          <w:w w:val="100"/>
          <w:sz w:val="28"/>
          <w:szCs w:val="22"/>
          <w:lang w:val="ru-RU"/>
        </w:rPr>
        <w:t>ü</w:t>
      </w:r>
      <w:r w:rsidRPr="002F4693">
        <w:rPr>
          <w:rFonts w:eastAsia="Calibri"/>
          <w:w w:val="100"/>
          <w:sz w:val="28"/>
          <w:szCs w:val="22"/>
        </w:rPr>
        <w:t>nfte</w:t>
      </w:r>
      <w:r w:rsidRPr="002F4693">
        <w:rPr>
          <w:rFonts w:eastAsia="Calibri"/>
          <w:w w:val="100"/>
          <w:sz w:val="28"/>
          <w:szCs w:val="22"/>
          <w:lang w:val="ru-RU"/>
        </w:rPr>
        <w:t xml:space="preserve">, </w:t>
      </w:r>
      <w:r w:rsidRPr="002F4693">
        <w:rPr>
          <w:rFonts w:eastAsia="Calibri"/>
          <w:w w:val="100"/>
          <w:sz w:val="28"/>
          <w:szCs w:val="22"/>
        </w:rPr>
        <w:t>f</w:t>
      </w:r>
      <w:r w:rsidRPr="002F4693">
        <w:rPr>
          <w:rFonts w:eastAsia="Calibri"/>
          <w:w w:val="100"/>
          <w:sz w:val="28"/>
          <w:szCs w:val="22"/>
          <w:lang w:val="ru-RU"/>
        </w:rPr>
        <w:t>ü</w:t>
      </w:r>
      <w:r w:rsidRPr="002F4693">
        <w:rPr>
          <w:rFonts w:eastAsia="Calibri"/>
          <w:w w:val="100"/>
          <w:sz w:val="28"/>
          <w:szCs w:val="22"/>
        </w:rPr>
        <w:t>nfzigste</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словосложение: образование сложных существительных путём соединения основ существительных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Klassenzimmer</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Синонимы. Интернациональные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Нераспространённые и распространённые простые предложения: с простым (</w:t>
      </w:r>
      <w:r w:rsidRPr="002F4693">
        <w:rPr>
          <w:rFonts w:eastAsia="Calibri"/>
          <w:w w:val="100"/>
          <w:sz w:val="28"/>
          <w:szCs w:val="22"/>
        </w:rPr>
        <w:t>Er</w:t>
      </w:r>
      <w:r w:rsidRPr="002F4693">
        <w:rPr>
          <w:rFonts w:eastAsia="Calibri"/>
          <w:w w:val="100"/>
          <w:sz w:val="28"/>
          <w:szCs w:val="22"/>
          <w:lang w:val="ru-RU"/>
        </w:rPr>
        <w:t xml:space="preserve"> </w:t>
      </w:r>
      <w:r w:rsidRPr="002F4693">
        <w:rPr>
          <w:rFonts w:eastAsia="Calibri"/>
          <w:w w:val="100"/>
          <w:sz w:val="28"/>
          <w:szCs w:val="22"/>
        </w:rPr>
        <w:t>liest</w:t>
      </w:r>
      <w:r w:rsidRPr="002F4693">
        <w:rPr>
          <w:rFonts w:eastAsia="Calibri"/>
          <w:w w:val="100"/>
          <w:sz w:val="28"/>
          <w:szCs w:val="22"/>
          <w:lang w:val="ru-RU"/>
        </w:rPr>
        <w:t>.) и составным глагольным сказуемым (</w:t>
      </w:r>
      <w:r w:rsidRPr="002F4693">
        <w:rPr>
          <w:rFonts w:eastAsia="Calibri"/>
          <w:w w:val="100"/>
          <w:sz w:val="28"/>
          <w:szCs w:val="22"/>
        </w:rPr>
        <w:t>Er</w:t>
      </w:r>
      <w:r w:rsidRPr="002F4693">
        <w:rPr>
          <w:rFonts w:eastAsia="Calibri"/>
          <w:w w:val="100"/>
          <w:sz w:val="28"/>
          <w:szCs w:val="22"/>
          <w:lang w:val="ru-RU"/>
        </w:rPr>
        <w:t xml:space="preserve"> </w:t>
      </w:r>
      <w:r w:rsidRPr="002F4693">
        <w:rPr>
          <w:rFonts w:eastAsia="Calibri"/>
          <w:w w:val="100"/>
          <w:sz w:val="28"/>
          <w:szCs w:val="22"/>
        </w:rPr>
        <w:t>kann</w:t>
      </w:r>
      <w:r w:rsidRPr="002F4693">
        <w:rPr>
          <w:rFonts w:eastAsia="Calibri"/>
          <w:w w:val="100"/>
          <w:sz w:val="28"/>
          <w:szCs w:val="22"/>
          <w:lang w:val="ru-RU"/>
        </w:rPr>
        <w:t xml:space="preserve"> </w:t>
      </w:r>
      <w:r w:rsidRPr="002F4693">
        <w:rPr>
          <w:rFonts w:eastAsia="Calibri"/>
          <w:w w:val="100"/>
          <w:sz w:val="28"/>
          <w:szCs w:val="22"/>
        </w:rPr>
        <w:t>lesen</w:t>
      </w:r>
      <w:r w:rsidRPr="002F4693">
        <w:rPr>
          <w:rFonts w:eastAsia="Calibri"/>
          <w:w w:val="100"/>
          <w:sz w:val="28"/>
          <w:szCs w:val="22"/>
          <w:lang w:val="ru-RU"/>
        </w:rPr>
        <w:t>.), с составным именным сказуемым (</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Tisch</w:t>
      </w:r>
      <w:r w:rsidRPr="002F4693">
        <w:rPr>
          <w:rFonts w:eastAsia="Calibri"/>
          <w:w w:val="100"/>
          <w:sz w:val="28"/>
          <w:szCs w:val="22"/>
          <w:lang w:val="ru-RU"/>
        </w:rPr>
        <w:t xml:space="preserve"> </w:t>
      </w:r>
      <w:r w:rsidRPr="002F4693">
        <w:rPr>
          <w:rFonts w:eastAsia="Calibri"/>
          <w:w w:val="100"/>
          <w:sz w:val="28"/>
          <w:szCs w:val="22"/>
        </w:rPr>
        <w:t>ist</w:t>
      </w:r>
      <w:r w:rsidRPr="002F4693">
        <w:rPr>
          <w:rFonts w:eastAsia="Calibri"/>
          <w:w w:val="100"/>
          <w:sz w:val="28"/>
          <w:szCs w:val="22"/>
          <w:lang w:val="ru-RU"/>
        </w:rPr>
        <w:t xml:space="preserve"> </w:t>
      </w:r>
      <w:r w:rsidRPr="002F4693">
        <w:rPr>
          <w:rFonts w:eastAsia="Calibri"/>
          <w:w w:val="100"/>
          <w:sz w:val="28"/>
          <w:szCs w:val="22"/>
        </w:rPr>
        <w:t>blau</w:t>
      </w:r>
      <w:r w:rsidRPr="002F4693">
        <w:rPr>
          <w:rFonts w:eastAsia="Calibri"/>
          <w:w w:val="100"/>
          <w:sz w:val="28"/>
          <w:szCs w:val="22"/>
          <w:lang w:val="ru-RU"/>
        </w:rPr>
        <w:t>.), в том числе с дополнениями в дательном и винительном падежах (</w:t>
      </w:r>
      <w:r w:rsidRPr="002F4693">
        <w:rPr>
          <w:rFonts w:eastAsia="Calibri"/>
          <w:w w:val="100"/>
          <w:sz w:val="28"/>
          <w:szCs w:val="22"/>
        </w:rPr>
        <w:t>Er</w:t>
      </w:r>
      <w:r w:rsidRPr="002F4693">
        <w:rPr>
          <w:rFonts w:eastAsia="Calibri"/>
          <w:w w:val="100"/>
          <w:sz w:val="28"/>
          <w:szCs w:val="22"/>
          <w:lang w:val="ru-RU"/>
        </w:rPr>
        <w:t xml:space="preserve"> </w:t>
      </w:r>
      <w:r w:rsidRPr="002F4693">
        <w:rPr>
          <w:rFonts w:eastAsia="Calibri"/>
          <w:w w:val="100"/>
          <w:sz w:val="28"/>
          <w:szCs w:val="22"/>
        </w:rPr>
        <w:t>liest</w:t>
      </w:r>
      <w:r w:rsidRPr="002F4693">
        <w:rPr>
          <w:rFonts w:eastAsia="Calibri"/>
          <w:w w:val="100"/>
          <w:sz w:val="28"/>
          <w:szCs w:val="22"/>
          <w:lang w:val="ru-RU"/>
        </w:rPr>
        <w:t xml:space="preserve"> </w:t>
      </w:r>
      <w:r w:rsidRPr="002F4693">
        <w:rPr>
          <w:rFonts w:eastAsia="Calibri"/>
          <w:w w:val="100"/>
          <w:sz w:val="28"/>
          <w:szCs w:val="22"/>
        </w:rPr>
        <w:t>ein</w:t>
      </w:r>
      <w:r w:rsidRPr="002F4693">
        <w:rPr>
          <w:rFonts w:eastAsia="Calibri"/>
          <w:w w:val="100"/>
          <w:sz w:val="28"/>
          <w:szCs w:val="22"/>
          <w:lang w:val="ru-RU"/>
        </w:rPr>
        <w:t xml:space="preserve"> </w:t>
      </w:r>
      <w:r w:rsidRPr="002F4693">
        <w:rPr>
          <w:rFonts w:eastAsia="Calibri"/>
          <w:w w:val="100"/>
          <w:sz w:val="28"/>
          <w:szCs w:val="22"/>
        </w:rPr>
        <w:t>Buch</w:t>
      </w:r>
      <w:r w:rsidRPr="002F4693">
        <w:rPr>
          <w:rFonts w:eastAsia="Calibri"/>
          <w:w w:val="100"/>
          <w:sz w:val="28"/>
          <w:szCs w:val="22"/>
          <w:lang w:val="ru-RU"/>
        </w:rPr>
        <w:t xml:space="preserve">. </w:t>
      </w:r>
      <w:r w:rsidRPr="002F4693">
        <w:rPr>
          <w:rFonts w:eastAsia="Calibri"/>
          <w:w w:val="100"/>
          <w:sz w:val="28"/>
          <w:szCs w:val="22"/>
        </w:rPr>
        <w:t>Sie</w:t>
      </w:r>
      <w:r w:rsidRPr="002F4693">
        <w:rPr>
          <w:rFonts w:eastAsia="Calibri"/>
          <w:w w:val="100"/>
          <w:sz w:val="28"/>
          <w:szCs w:val="22"/>
          <w:lang w:val="ru-RU"/>
        </w:rPr>
        <w:t xml:space="preserve"> </w:t>
      </w:r>
      <w:r w:rsidRPr="002F4693">
        <w:rPr>
          <w:rFonts w:eastAsia="Calibri"/>
          <w:w w:val="100"/>
          <w:sz w:val="28"/>
          <w:szCs w:val="22"/>
        </w:rPr>
        <w:t>hilft</w:t>
      </w:r>
      <w:r w:rsidRPr="002F4693">
        <w:rPr>
          <w:rFonts w:eastAsia="Calibri"/>
          <w:w w:val="100"/>
          <w:sz w:val="28"/>
          <w:szCs w:val="22"/>
          <w:lang w:val="ru-RU"/>
        </w:rPr>
        <w:t xml:space="preserve"> </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Mutter</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Побудительные предложения, в том числе в отрицательной форме (</w:t>
      </w:r>
      <w:r w:rsidRPr="002F4693">
        <w:rPr>
          <w:rFonts w:eastAsia="Calibri"/>
          <w:w w:val="100"/>
          <w:sz w:val="28"/>
          <w:szCs w:val="22"/>
        </w:rPr>
        <w:t>Schreib</w:t>
      </w:r>
      <w:r w:rsidRPr="002F4693">
        <w:rPr>
          <w:rFonts w:eastAsia="Calibri"/>
          <w:w w:val="100"/>
          <w:sz w:val="28"/>
          <w:szCs w:val="22"/>
          <w:lang w:val="ru-RU"/>
        </w:rPr>
        <w:t xml:space="preserve"> </w:t>
      </w:r>
      <w:r w:rsidRPr="002F4693">
        <w:rPr>
          <w:rFonts w:eastAsia="Calibri"/>
          <w:w w:val="100"/>
          <w:sz w:val="28"/>
          <w:szCs w:val="22"/>
        </w:rPr>
        <w:t>den</w:t>
      </w:r>
      <w:r w:rsidRPr="002F4693">
        <w:rPr>
          <w:rFonts w:eastAsia="Calibri"/>
          <w:w w:val="100"/>
          <w:sz w:val="28"/>
          <w:szCs w:val="22"/>
          <w:lang w:val="ru-RU"/>
        </w:rPr>
        <w:t xml:space="preserve"> </w:t>
      </w:r>
      <w:r w:rsidRPr="002F4693">
        <w:rPr>
          <w:rFonts w:eastAsia="Calibri"/>
          <w:w w:val="100"/>
          <w:sz w:val="28"/>
          <w:szCs w:val="22"/>
        </w:rPr>
        <w:t>Satz</w:t>
      </w:r>
      <w:r w:rsidRPr="002F4693">
        <w:rPr>
          <w:rFonts w:eastAsia="Calibri"/>
          <w:w w:val="100"/>
          <w:sz w:val="28"/>
          <w:szCs w:val="22"/>
          <w:lang w:val="ru-RU"/>
        </w:rPr>
        <w:t>! Ö</w:t>
      </w:r>
      <w:r w:rsidRPr="002F4693">
        <w:rPr>
          <w:rFonts w:eastAsia="Calibri"/>
          <w:w w:val="100"/>
          <w:sz w:val="28"/>
          <w:szCs w:val="22"/>
        </w:rPr>
        <w:t>ffne</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T</w:t>
      </w:r>
      <w:r w:rsidRPr="002F4693">
        <w:rPr>
          <w:rFonts w:eastAsia="Calibri"/>
          <w:w w:val="100"/>
          <w:sz w:val="28"/>
          <w:szCs w:val="22"/>
          <w:lang w:val="ru-RU"/>
        </w:rPr>
        <w:t>ü</w:t>
      </w:r>
      <w:r w:rsidRPr="002F4693">
        <w:rPr>
          <w:rFonts w:eastAsia="Calibri"/>
          <w:w w:val="100"/>
          <w:sz w:val="28"/>
          <w:szCs w:val="22"/>
        </w:rPr>
        <w:t>r</w:t>
      </w:r>
      <w:r w:rsidRPr="002F4693">
        <w:rPr>
          <w:rFonts w:eastAsia="Calibri"/>
          <w:w w:val="100"/>
          <w:sz w:val="28"/>
          <w:szCs w:val="22"/>
          <w:lang w:val="ru-RU"/>
        </w:rPr>
        <w:t xml:space="preserve"> </w:t>
      </w:r>
      <w:r w:rsidRPr="002F4693">
        <w:rPr>
          <w:rFonts w:eastAsia="Calibri"/>
          <w:w w:val="100"/>
          <w:sz w:val="28"/>
          <w:szCs w:val="22"/>
        </w:rPr>
        <w:t>nicht</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Глаголы в видовременных формах действительного залога в изъявительном наклонении в </w:t>
      </w:r>
      <w:r w:rsidRPr="002F4693">
        <w:rPr>
          <w:rFonts w:eastAsia="Calibri"/>
          <w:w w:val="100"/>
          <w:sz w:val="28"/>
          <w:szCs w:val="22"/>
        </w:rPr>
        <w:t>Futur</w:t>
      </w:r>
      <w:r w:rsidRPr="002F4693">
        <w:rPr>
          <w:rFonts w:eastAsia="Calibri"/>
          <w:w w:val="100"/>
          <w:sz w:val="28"/>
          <w:szCs w:val="22"/>
          <w:lang w:val="ru-RU"/>
        </w:rPr>
        <w:t xml:space="preserve"> </w:t>
      </w:r>
      <w:r w:rsidRPr="002F4693">
        <w:rPr>
          <w:rFonts w:eastAsia="Calibri"/>
          <w:w w:val="100"/>
          <w:sz w:val="28"/>
          <w:szCs w:val="22"/>
        </w:rPr>
        <w:t>I</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Модальный глагол </w:t>
      </w:r>
      <w:r w:rsidRPr="002F4693">
        <w:rPr>
          <w:rFonts w:eastAsia="Calibri"/>
          <w:w w:val="100"/>
          <w:sz w:val="28"/>
          <w:szCs w:val="22"/>
        </w:rPr>
        <w:t>d</w:t>
      </w:r>
      <w:r w:rsidRPr="002F4693">
        <w:rPr>
          <w:rFonts w:eastAsia="Calibri"/>
          <w:w w:val="100"/>
          <w:sz w:val="28"/>
          <w:szCs w:val="22"/>
          <w:lang w:val="ru-RU"/>
        </w:rPr>
        <w:t>ü</w:t>
      </w:r>
      <w:r w:rsidRPr="002F4693">
        <w:rPr>
          <w:rFonts w:eastAsia="Calibri"/>
          <w:w w:val="100"/>
          <w:sz w:val="28"/>
          <w:szCs w:val="22"/>
        </w:rPr>
        <w:t>rfen</w:t>
      </w:r>
      <w:r w:rsidRPr="002F4693">
        <w:rPr>
          <w:rFonts w:eastAsia="Calibri"/>
          <w:w w:val="100"/>
          <w:sz w:val="28"/>
          <w:szCs w:val="22"/>
          <w:lang w:val="ru-RU"/>
        </w:rPr>
        <w:t xml:space="preserve">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sens</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Наречия в положительной, сравнительной и превосходной степенях сравнения, образованные по правилу и исключения (</w:t>
      </w:r>
      <w:r w:rsidRPr="002F4693">
        <w:rPr>
          <w:rFonts w:eastAsia="Calibri"/>
          <w:w w:val="100"/>
          <w:sz w:val="28"/>
          <w:szCs w:val="22"/>
        </w:rPr>
        <w:t>sch</w:t>
      </w:r>
      <w:r w:rsidRPr="002F4693">
        <w:rPr>
          <w:rFonts w:eastAsia="Calibri"/>
          <w:w w:val="100"/>
          <w:sz w:val="28"/>
          <w:szCs w:val="22"/>
          <w:lang w:val="ru-RU"/>
        </w:rPr>
        <w:t>ö</w:t>
      </w:r>
      <w:r w:rsidRPr="002F4693">
        <w:rPr>
          <w:rFonts w:eastAsia="Calibri"/>
          <w:w w:val="100"/>
          <w:sz w:val="28"/>
          <w:szCs w:val="22"/>
        </w:rPr>
        <w:t>n</w:t>
      </w:r>
      <w:r w:rsidRPr="002F4693">
        <w:rPr>
          <w:rFonts w:eastAsia="Calibri"/>
          <w:w w:val="100"/>
          <w:sz w:val="28"/>
          <w:szCs w:val="22"/>
          <w:lang w:val="ru-RU"/>
        </w:rPr>
        <w:t xml:space="preserve"> – </w:t>
      </w:r>
      <w:r w:rsidRPr="002F4693">
        <w:rPr>
          <w:rFonts w:eastAsia="Calibri"/>
          <w:w w:val="100"/>
          <w:sz w:val="28"/>
          <w:szCs w:val="22"/>
        </w:rPr>
        <w:t>sch</w:t>
      </w:r>
      <w:r w:rsidRPr="002F4693">
        <w:rPr>
          <w:rFonts w:eastAsia="Calibri"/>
          <w:w w:val="100"/>
          <w:sz w:val="28"/>
          <w:szCs w:val="22"/>
          <w:lang w:val="ru-RU"/>
        </w:rPr>
        <w:t>ö</w:t>
      </w:r>
      <w:r w:rsidRPr="002F4693">
        <w:rPr>
          <w:rFonts w:eastAsia="Calibri"/>
          <w:w w:val="100"/>
          <w:sz w:val="28"/>
          <w:szCs w:val="22"/>
        </w:rPr>
        <w:t>ner</w:t>
      </w:r>
      <w:r w:rsidRPr="002F4693">
        <w:rPr>
          <w:rFonts w:eastAsia="Calibri"/>
          <w:w w:val="100"/>
          <w:sz w:val="28"/>
          <w:szCs w:val="22"/>
          <w:lang w:val="ru-RU"/>
        </w:rPr>
        <w:t xml:space="preserve"> – </w:t>
      </w:r>
      <w:r w:rsidRPr="002F4693">
        <w:rPr>
          <w:rFonts w:eastAsia="Calibri"/>
          <w:w w:val="100"/>
          <w:sz w:val="28"/>
          <w:szCs w:val="22"/>
        </w:rPr>
        <w:t>am</w:t>
      </w:r>
      <w:r w:rsidRPr="002F4693">
        <w:rPr>
          <w:rFonts w:eastAsia="Calibri"/>
          <w:w w:val="100"/>
          <w:sz w:val="28"/>
          <w:szCs w:val="22"/>
          <w:lang w:val="ru-RU"/>
        </w:rPr>
        <w:t xml:space="preserve"> </w:t>
      </w:r>
      <w:r w:rsidRPr="002F4693">
        <w:rPr>
          <w:rFonts w:eastAsia="Calibri"/>
          <w:w w:val="100"/>
          <w:sz w:val="28"/>
          <w:szCs w:val="22"/>
        </w:rPr>
        <w:t>sch</w:t>
      </w:r>
      <w:r w:rsidRPr="002F4693">
        <w:rPr>
          <w:rFonts w:eastAsia="Calibri"/>
          <w:w w:val="100"/>
          <w:sz w:val="28"/>
          <w:szCs w:val="22"/>
          <w:lang w:val="ru-RU"/>
        </w:rPr>
        <w:t>ö</w:t>
      </w:r>
      <w:r w:rsidRPr="002F4693">
        <w:rPr>
          <w:rFonts w:eastAsia="Calibri"/>
          <w:w w:val="100"/>
          <w:sz w:val="28"/>
          <w:szCs w:val="22"/>
        </w:rPr>
        <w:t>nsten</w:t>
      </w:r>
      <w:r w:rsidRPr="002F4693">
        <w:rPr>
          <w:rFonts w:eastAsia="Calibri"/>
          <w:w w:val="100"/>
          <w:sz w:val="28"/>
          <w:szCs w:val="22"/>
          <w:lang w:val="ru-RU"/>
        </w:rPr>
        <w:t>/</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sch</w:t>
      </w:r>
      <w:r w:rsidRPr="002F4693">
        <w:rPr>
          <w:rFonts w:eastAsia="Calibri"/>
          <w:w w:val="100"/>
          <w:sz w:val="28"/>
          <w:szCs w:val="22"/>
          <w:lang w:val="ru-RU"/>
        </w:rPr>
        <w:t>ö</w:t>
      </w:r>
      <w:r w:rsidRPr="002F4693">
        <w:rPr>
          <w:rFonts w:eastAsia="Calibri"/>
          <w:w w:val="100"/>
          <w:sz w:val="28"/>
          <w:szCs w:val="22"/>
        </w:rPr>
        <w:t>nste</w:t>
      </w:r>
      <w:r w:rsidRPr="002F4693">
        <w:rPr>
          <w:rFonts w:eastAsia="Calibri"/>
          <w:w w:val="100"/>
          <w:sz w:val="28"/>
          <w:szCs w:val="22"/>
          <w:lang w:val="ru-RU"/>
        </w:rPr>
        <w:t xml:space="preserve">, </w:t>
      </w:r>
      <w:r w:rsidRPr="002F4693">
        <w:rPr>
          <w:rFonts w:eastAsia="Calibri"/>
          <w:w w:val="100"/>
          <w:sz w:val="28"/>
          <w:szCs w:val="22"/>
        </w:rPr>
        <w:t>gut</w:t>
      </w:r>
      <w:r w:rsidRPr="002F4693">
        <w:rPr>
          <w:rFonts w:eastAsia="Calibri"/>
          <w:w w:val="100"/>
          <w:sz w:val="28"/>
          <w:szCs w:val="22"/>
          <w:lang w:val="ru-RU"/>
        </w:rPr>
        <w:t xml:space="preserve"> – </w:t>
      </w:r>
      <w:r w:rsidRPr="002F4693">
        <w:rPr>
          <w:rFonts w:eastAsia="Calibri"/>
          <w:w w:val="100"/>
          <w:sz w:val="28"/>
          <w:szCs w:val="22"/>
        </w:rPr>
        <w:t>besser</w:t>
      </w:r>
      <w:r w:rsidRPr="002F4693">
        <w:rPr>
          <w:rFonts w:eastAsia="Calibri"/>
          <w:w w:val="100"/>
          <w:sz w:val="28"/>
          <w:szCs w:val="22"/>
          <w:lang w:val="ru-RU"/>
        </w:rPr>
        <w:t xml:space="preserve"> – </w:t>
      </w:r>
      <w:r w:rsidRPr="002F4693">
        <w:rPr>
          <w:rFonts w:eastAsia="Calibri"/>
          <w:w w:val="100"/>
          <w:sz w:val="28"/>
          <w:szCs w:val="22"/>
        </w:rPr>
        <w:t>am</w:t>
      </w:r>
      <w:r w:rsidRPr="002F4693">
        <w:rPr>
          <w:rFonts w:eastAsia="Calibri"/>
          <w:w w:val="100"/>
          <w:sz w:val="28"/>
          <w:szCs w:val="22"/>
          <w:lang w:val="ru-RU"/>
        </w:rPr>
        <w:t xml:space="preserve"> </w:t>
      </w:r>
      <w:r w:rsidRPr="002F4693">
        <w:rPr>
          <w:rFonts w:eastAsia="Calibri"/>
          <w:w w:val="100"/>
          <w:sz w:val="28"/>
          <w:szCs w:val="22"/>
        </w:rPr>
        <w:t>besten</w:t>
      </w:r>
      <w:r w:rsidRPr="002F4693">
        <w:rPr>
          <w:rFonts w:eastAsia="Calibri"/>
          <w:w w:val="100"/>
          <w:sz w:val="28"/>
          <w:szCs w:val="22"/>
          <w:lang w:val="ru-RU"/>
        </w:rPr>
        <w:t>/</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beste</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Указательные местоимения (</w:t>
      </w:r>
      <w:r w:rsidRPr="002F4693">
        <w:rPr>
          <w:rFonts w:eastAsia="Calibri"/>
          <w:w w:val="100"/>
          <w:sz w:val="28"/>
          <w:szCs w:val="22"/>
        </w:rPr>
        <w:t>jener</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Вопросительные местоимения (</w:t>
      </w:r>
      <w:r w:rsidRPr="002F4693">
        <w:rPr>
          <w:rFonts w:eastAsia="Calibri"/>
          <w:w w:val="100"/>
          <w:sz w:val="28"/>
          <w:szCs w:val="22"/>
        </w:rPr>
        <w:t>wer</w:t>
      </w:r>
      <w:r w:rsidRPr="002F4693">
        <w:rPr>
          <w:rFonts w:eastAsia="Calibri"/>
          <w:w w:val="100"/>
          <w:sz w:val="28"/>
          <w:szCs w:val="22"/>
          <w:lang w:val="ru-RU"/>
        </w:rPr>
        <w:t xml:space="preserve">, </w:t>
      </w:r>
      <w:r w:rsidRPr="002F4693">
        <w:rPr>
          <w:rFonts w:eastAsia="Calibri"/>
          <w:w w:val="100"/>
          <w:sz w:val="28"/>
          <w:szCs w:val="22"/>
        </w:rPr>
        <w:t>was</w:t>
      </w:r>
      <w:r w:rsidRPr="002F4693">
        <w:rPr>
          <w:rFonts w:eastAsia="Calibri"/>
          <w:w w:val="100"/>
          <w:sz w:val="28"/>
          <w:szCs w:val="22"/>
          <w:lang w:val="ru-RU"/>
        </w:rPr>
        <w:t xml:space="preserve">, </w:t>
      </w:r>
      <w:r w:rsidRPr="002F4693">
        <w:rPr>
          <w:rFonts w:eastAsia="Calibri"/>
          <w:w w:val="100"/>
          <w:sz w:val="28"/>
          <w:szCs w:val="22"/>
        </w:rPr>
        <w:t>wohin</w:t>
      </w:r>
      <w:r w:rsidRPr="002F4693">
        <w:rPr>
          <w:rFonts w:eastAsia="Calibri"/>
          <w:w w:val="100"/>
          <w:sz w:val="28"/>
          <w:szCs w:val="22"/>
          <w:lang w:val="ru-RU"/>
        </w:rPr>
        <w:t xml:space="preserve">, </w:t>
      </w:r>
      <w:r w:rsidRPr="002F4693">
        <w:rPr>
          <w:rFonts w:eastAsia="Calibri"/>
          <w:w w:val="100"/>
          <w:sz w:val="28"/>
          <w:szCs w:val="22"/>
        </w:rPr>
        <w:t>wo</w:t>
      </w:r>
      <w:r w:rsidRPr="002F4693">
        <w:rPr>
          <w:rFonts w:eastAsia="Calibri"/>
          <w:w w:val="100"/>
          <w:sz w:val="28"/>
          <w:szCs w:val="22"/>
          <w:lang w:val="ru-RU"/>
        </w:rPr>
        <w:t xml:space="preserve">, </w:t>
      </w:r>
      <w:r w:rsidRPr="002F4693">
        <w:rPr>
          <w:rFonts w:eastAsia="Calibri"/>
          <w:w w:val="100"/>
          <w:sz w:val="28"/>
          <w:szCs w:val="22"/>
        </w:rPr>
        <w:t>warum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Количественные и порядковые числительные (до 100).</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Формирование умений: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писать своё имя и фамилию, а также имена и фамилии своих родственников и друзей на немецком языке;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оформлять свой адрес на немецком языке (в анкете, формуляре);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кратко представлять Россию и страну (страны)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чтении и аудировании языковой, в том числе контекстуальной, догадки.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формулировании собственных высказываний, ключевых слов, плана.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6 КЛАСС</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Взаимоотношения в семье и с друзьями. Семейные праздники.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Внешность и характер человека (литературного персонажа).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Досуг и увлечения (хобби) современного подростка (чтение, кино, театр, спорт).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Здоровый образ жизни: режим труда и отдыха, фитнес, сбалансированное питание.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Покупки: продукты 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Школа, школьная жизнь, изучаемые предметы, любимый предмет, правила поведения в школе.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Переписка с иностранными сверстниками.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Каникулы в различное время года. Виды отдыха.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Путешествия по России и иностранным странам.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Природа: дикие и домашние животные. Климат, погода.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Жизнь в городе и сельской местности. Описание родного города (села). Транспорт.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Выдающиеся люди родной страны и страны (стран) изучаемого языка: писатели, поэты.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диалогической речи</w:t>
      </w:r>
      <w:r w:rsidRPr="002F4693">
        <w:rPr>
          <w:rFonts w:eastAsia="Calibri"/>
          <w:w w:val="100"/>
          <w:sz w:val="28"/>
          <w:szCs w:val="22"/>
          <w:lang w:val="ru-RU"/>
        </w:rPr>
        <w:t>, а именно умений вести: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диалога – до 5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монологической речи</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устных связных монологических высказываний с использованием основных коммуникативных типов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повествование или сообщение;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изложение (пересказ) основного содержания прочитанного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краткое изложение результатов выполненной проектной работы.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монологического высказывания – 7–8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При непосредственном общении: понимание на слух речи учителя и одноклассников и вербальная (невербальная) реакция на услышанное.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Время звучания текста (текстов) для аудирования – до 1 минуты.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несплошных текстов (таблиц) и понимание представленной в них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(текстов) для чтения – 250–300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lastRenderedPageBreak/>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списывание текста и выписывание из него слов, словосочетаний, предложений в соответствии с решаемой коммуникативной задачей;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для чтения вслух – до 95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написание изученных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Объём около 750 лексических единиц для продуктивного использования (включая 650 лексических единиц, изученных ранее) и около 800 лексических </w:t>
      </w:r>
      <w:r w:rsidRPr="002F4693">
        <w:rPr>
          <w:rFonts w:eastAsia="Calibri"/>
          <w:w w:val="100"/>
          <w:sz w:val="28"/>
          <w:szCs w:val="22"/>
          <w:lang w:val="ru-RU"/>
        </w:rPr>
        <w:lastRenderedPageBreak/>
        <w:t>единиц для рецептивного усвоения (включая 750 лексических единиц продуктивного минимума).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Основные способы словообразования: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аффиксация: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имён существительных при помощи суффиксов -</w:t>
      </w:r>
      <w:r w:rsidRPr="002F4693">
        <w:rPr>
          <w:rFonts w:eastAsia="Calibri"/>
          <w:w w:val="100"/>
          <w:sz w:val="28"/>
          <w:szCs w:val="22"/>
        </w:rPr>
        <w:t>keit</w:t>
      </w:r>
      <w:r w:rsidRPr="002F4693">
        <w:rPr>
          <w:rFonts w:eastAsia="Calibri"/>
          <w:w w:val="100"/>
          <w:sz w:val="28"/>
          <w:szCs w:val="22"/>
          <w:lang w:val="ru-RU"/>
        </w:rPr>
        <w:t>,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M</w:t>
      </w:r>
      <w:r w:rsidRPr="002F4693">
        <w:rPr>
          <w:rFonts w:eastAsia="Calibri"/>
          <w:w w:val="100"/>
          <w:sz w:val="28"/>
          <w:szCs w:val="22"/>
          <w:lang w:val="ru-RU"/>
        </w:rPr>
        <w:t>ö</w:t>
      </w:r>
      <w:r w:rsidRPr="002F4693">
        <w:rPr>
          <w:rFonts w:eastAsia="Calibri"/>
          <w:w w:val="100"/>
          <w:sz w:val="28"/>
          <w:szCs w:val="22"/>
        </w:rPr>
        <w:t>glichkeit</w:t>
      </w:r>
      <w:r w:rsidRPr="002F4693">
        <w:rPr>
          <w:rFonts w:eastAsia="Calibri"/>
          <w:w w:val="100"/>
          <w:sz w:val="28"/>
          <w:szCs w:val="22"/>
          <w:lang w:val="ru-RU"/>
        </w:rPr>
        <w:t>), -</w:t>
      </w:r>
      <w:r w:rsidRPr="002F4693">
        <w:rPr>
          <w:rFonts w:eastAsia="Calibri"/>
          <w:w w:val="100"/>
          <w:sz w:val="28"/>
          <w:szCs w:val="22"/>
        </w:rPr>
        <w:t>heit</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Sch</w:t>
      </w:r>
      <w:r w:rsidRPr="002F4693">
        <w:rPr>
          <w:rFonts w:eastAsia="Calibri"/>
          <w:w w:val="100"/>
          <w:sz w:val="28"/>
          <w:szCs w:val="22"/>
          <w:lang w:val="ru-RU"/>
        </w:rPr>
        <w:t>ö</w:t>
      </w:r>
      <w:r w:rsidRPr="002F4693">
        <w:rPr>
          <w:rFonts w:eastAsia="Calibri"/>
          <w:w w:val="100"/>
          <w:sz w:val="28"/>
          <w:szCs w:val="22"/>
        </w:rPr>
        <w:t>nheit</w:t>
      </w:r>
      <w:r w:rsidRPr="002F4693">
        <w:rPr>
          <w:rFonts w:eastAsia="Calibri"/>
          <w:w w:val="100"/>
          <w:sz w:val="28"/>
          <w:szCs w:val="22"/>
          <w:lang w:val="ru-RU"/>
        </w:rPr>
        <w:t>), -</w:t>
      </w:r>
      <w:r w:rsidRPr="002F4693">
        <w:rPr>
          <w:rFonts w:eastAsia="Calibri"/>
          <w:w w:val="100"/>
          <w:sz w:val="28"/>
          <w:szCs w:val="22"/>
        </w:rPr>
        <w:t>ung</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Erz</w:t>
      </w:r>
      <w:r w:rsidRPr="002F4693">
        <w:rPr>
          <w:rFonts w:eastAsia="Calibri"/>
          <w:w w:val="100"/>
          <w:sz w:val="28"/>
          <w:szCs w:val="22"/>
          <w:lang w:val="ru-RU"/>
        </w:rPr>
        <w:t>ä</w:t>
      </w:r>
      <w:r w:rsidRPr="002F4693">
        <w:rPr>
          <w:rFonts w:eastAsia="Calibri"/>
          <w:w w:val="100"/>
          <w:sz w:val="28"/>
          <w:szCs w:val="22"/>
        </w:rPr>
        <w:t>hlung</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имен прилагательных при помощи суффикса -</w:t>
      </w:r>
      <w:r w:rsidRPr="002F4693">
        <w:rPr>
          <w:rFonts w:eastAsia="Calibri"/>
          <w:w w:val="100"/>
          <w:sz w:val="28"/>
          <w:szCs w:val="22"/>
        </w:rPr>
        <w:t>isch</w:t>
      </w:r>
      <w:r w:rsidRPr="002F4693">
        <w:rPr>
          <w:rFonts w:eastAsia="Calibri"/>
          <w:w w:val="100"/>
          <w:sz w:val="28"/>
          <w:szCs w:val="22"/>
          <w:lang w:val="ru-RU"/>
        </w:rPr>
        <w:t xml:space="preserve"> (</w:t>
      </w:r>
      <w:r w:rsidRPr="002F4693">
        <w:rPr>
          <w:rFonts w:eastAsia="Calibri"/>
          <w:w w:val="100"/>
          <w:sz w:val="28"/>
          <w:szCs w:val="22"/>
        </w:rPr>
        <w:t>dramatisch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образование имён прилагательных и наречий при помощи отрицательного префикса </w:t>
      </w:r>
      <w:r w:rsidRPr="002F4693">
        <w:rPr>
          <w:rFonts w:eastAsia="Calibri"/>
          <w:w w:val="100"/>
          <w:sz w:val="28"/>
          <w:szCs w:val="22"/>
        </w:rPr>
        <w:t>un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конверсия: образование имён существительных от глагола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Lesen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словосложение: образование сложных существительных путём соединения глагола и существительного (</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Schreibtisch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Сложносочинённые предложения с союзом </w:t>
      </w:r>
      <w:r w:rsidRPr="002F4693">
        <w:rPr>
          <w:rFonts w:eastAsia="Calibri"/>
          <w:w w:val="100"/>
          <w:sz w:val="28"/>
          <w:szCs w:val="22"/>
        </w:rPr>
        <w:t>denn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Глаголы в видовременных формах действительного залога в изъявительном наклонении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teritum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Глаголы с отделяемыми и неотделяемыми приставками. Глаголы с возвратным местоимением </w:t>
      </w:r>
      <w:r w:rsidRPr="002F4693">
        <w:rPr>
          <w:rFonts w:eastAsia="Calibri"/>
          <w:w w:val="100"/>
          <w:sz w:val="28"/>
          <w:szCs w:val="22"/>
        </w:rPr>
        <w:t>sich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rPr>
      </w:pPr>
      <w:r w:rsidRPr="002F4693">
        <w:rPr>
          <w:rFonts w:eastAsia="Calibri"/>
          <w:w w:val="100"/>
          <w:sz w:val="28"/>
          <w:szCs w:val="22"/>
        </w:rPr>
        <w:t>Глаголы sitzen – setzen, liegen – legen, stehen – stellen, hängen.</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Модальный глагол </w:t>
      </w:r>
      <w:r w:rsidRPr="002F4693">
        <w:rPr>
          <w:rFonts w:eastAsia="Calibri"/>
          <w:w w:val="100"/>
          <w:sz w:val="28"/>
          <w:szCs w:val="22"/>
        </w:rPr>
        <w:t>sollen</w:t>
      </w:r>
      <w:r w:rsidRPr="002F4693">
        <w:rPr>
          <w:rFonts w:eastAsia="Calibri"/>
          <w:w w:val="100"/>
          <w:sz w:val="28"/>
          <w:szCs w:val="22"/>
          <w:lang w:val="ru-RU"/>
        </w:rPr>
        <w:t xml:space="preserve">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sens</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Склонение имён существительных в единственном и множественном числе в родительном падеже.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Личные местоимения в винительном и дательном падежах (в некоторых речевых образцах).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Вопросительное местоимение (</w:t>
      </w:r>
      <w:r w:rsidRPr="002F4693">
        <w:rPr>
          <w:rFonts w:eastAsia="Calibri"/>
          <w:w w:val="100"/>
          <w:sz w:val="28"/>
          <w:szCs w:val="22"/>
        </w:rPr>
        <w:t>welch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Числительные для обозначения дат и больших чисел (100–1000).</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Предлоги, требующие дательного падежа при ответе на вопрос </w:t>
      </w:r>
      <w:r w:rsidRPr="002F4693">
        <w:rPr>
          <w:rFonts w:eastAsia="Calibri"/>
          <w:w w:val="100"/>
          <w:sz w:val="28"/>
          <w:szCs w:val="22"/>
        </w:rPr>
        <w:t>Wo</w:t>
      </w:r>
      <w:r w:rsidRPr="002F4693">
        <w:rPr>
          <w:rFonts w:eastAsia="Calibri"/>
          <w:w w:val="100"/>
          <w:sz w:val="28"/>
          <w:szCs w:val="22"/>
          <w:lang w:val="ru-RU"/>
        </w:rPr>
        <w:t xml:space="preserve">? и винительного при ответе на вопрос </w:t>
      </w:r>
      <w:r w:rsidRPr="002F4693">
        <w:rPr>
          <w:rFonts w:eastAsia="Calibri"/>
          <w:w w:val="100"/>
          <w:sz w:val="28"/>
          <w:szCs w:val="22"/>
        </w:rPr>
        <w:t>Wohin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писать своё имя и фамилию, а также имена и фамилии своих родственников и друзей на немецком языке;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оформлять свой адрес на немецком языке (в анкете, формуляре);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Россию и страну (страны)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рассказывать о выдающихся людях родной страны и страны (стран) изучаемого языка (учёных, писателях, поэтах).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чтении и аудировании языковой догадки, в том числе контекстуальной.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формулировании собственных высказываний, ключевых слов, плана.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7 КЛАСС</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Взаимоотношения в семье и с друзьями. Семейные праздники. Обязанности по дому.</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Внешность и характер человека (литературного персонажа).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Досуг и увлечения (хобби) современного подростка (чтение, кино, театр, музей, спорт, музыка).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Здоровый образ жизни: режим труда и отдыха, фитнес, сбалансированное питание. Посещение врача.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Покупки: продукты 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Школа, школьная жизнь, изучаемые предметы, любимый предмет, правила поведения в школе. Переписка с иностранными сверстниками.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Каникулы в различное время года. Виды отдыха. Путешествия по России и иностранным странам.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Природа: дикие и домашние животные. Проблемы экологии. Климат, погода.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Жизнь в городе и сельской местности. Описание родного города (села). Транспорт.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Средства массовой информации (телевидение, журналы,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Выдающиеся люди родной страны и страны (стран) изучаемого языка: учёные, писатели, поэты, спортсмены.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диалогической речи</w:t>
      </w:r>
      <w:r w:rsidRPr="002F4693">
        <w:rPr>
          <w:rFonts w:eastAsia="Calibri"/>
          <w:w w:val="100"/>
          <w:sz w:val="28"/>
          <w:szCs w:val="22"/>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2F4693">
        <w:rPr>
          <w:rFonts w:eastAsia="Calibri"/>
          <w:w w:val="100"/>
          <w:sz w:val="28"/>
          <w:szCs w:val="22"/>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диалога – до 6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монологической речи</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устных связных монологических высказываний с использованием основных коммуникативных типов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повествование или сообщение;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изложение (пересказ) основного содержания, прочитанного (прослушанного)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краткое изложение результатов выполненной проектной работы.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монологического высказывания – 8–9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непосредственном общении: понимание на слух речи учителя и одноклассников и вербальная (невербальная) реакция на услышанное.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Время звучания текста (текстов) для аудирования – до 1,5 минуты.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несплошных текстов (таблиц, диаграмм) и понимание представленной в них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(текстов) для чтения – до 350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небольшого письменного высказывания с использованием образца, плана, таблицы. Объём письменного высказывания – до 90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для чтения вслух – до 100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написание изученных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Основные способы словообразования: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аффиксация: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глаголов при помощи суффикса -</w:t>
      </w:r>
      <w:r w:rsidRPr="002F4693">
        <w:rPr>
          <w:rFonts w:eastAsia="Calibri"/>
          <w:w w:val="100"/>
          <w:sz w:val="28"/>
          <w:szCs w:val="22"/>
        </w:rPr>
        <w:t>ieren</w:t>
      </w:r>
      <w:r w:rsidRPr="002F4693">
        <w:rPr>
          <w:rFonts w:eastAsia="Calibri"/>
          <w:w w:val="100"/>
          <w:sz w:val="28"/>
          <w:szCs w:val="22"/>
          <w:lang w:val="ru-RU"/>
        </w:rPr>
        <w:t xml:space="preserve"> (</w:t>
      </w:r>
      <w:r w:rsidRPr="002F4693">
        <w:rPr>
          <w:rFonts w:eastAsia="Calibri"/>
          <w:w w:val="100"/>
          <w:sz w:val="28"/>
          <w:szCs w:val="22"/>
        </w:rPr>
        <w:t>interessieren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имен существительных при помощи суффиксов -</w:t>
      </w:r>
      <w:r w:rsidRPr="002F4693">
        <w:rPr>
          <w:rFonts w:eastAsia="Calibri"/>
          <w:w w:val="100"/>
          <w:sz w:val="28"/>
          <w:szCs w:val="22"/>
        </w:rPr>
        <w:t>schaft</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Freundschaft</w:t>
      </w:r>
      <w:r w:rsidRPr="002F4693">
        <w:rPr>
          <w:rFonts w:eastAsia="Calibri"/>
          <w:w w:val="100"/>
          <w:sz w:val="28"/>
          <w:szCs w:val="22"/>
          <w:lang w:val="ru-RU"/>
        </w:rPr>
        <w:t>), -</w:t>
      </w:r>
      <w:r w:rsidRPr="002F4693">
        <w:rPr>
          <w:rFonts w:eastAsia="Calibri"/>
          <w:w w:val="100"/>
          <w:sz w:val="28"/>
          <w:szCs w:val="22"/>
        </w:rPr>
        <w:t>tion</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Organisation</w:t>
      </w:r>
      <w:r w:rsidRPr="002F4693">
        <w:rPr>
          <w:rFonts w:eastAsia="Calibri"/>
          <w:w w:val="100"/>
          <w:sz w:val="28"/>
          <w:szCs w:val="22"/>
          <w:lang w:val="ru-RU"/>
        </w:rPr>
        <w:t xml:space="preserve">), префикса </w:t>
      </w:r>
      <w:r w:rsidRPr="002F4693">
        <w:rPr>
          <w:rFonts w:eastAsia="Calibri"/>
          <w:w w:val="100"/>
          <w:sz w:val="28"/>
          <w:szCs w:val="22"/>
        </w:rPr>
        <w:t>un</w:t>
      </w:r>
      <w:r w:rsidRPr="002F4693">
        <w:rPr>
          <w:rFonts w:eastAsia="Calibri"/>
          <w:w w:val="100"/>
          <w:sz w:val="28"/>
          <w:szCs w:val="22"/>
          <w:lang w:val="ru-RU"/>
        </w:rPr>
        <w:t>-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Ungl</w:t>
      </w:r>
      <w:r w:rsidRPr="002F4693">
        <w:rPr>
          <w:rFonts w:eastAsia="Calibri"/>
          <w:w w:val="100"/>
          <w:sz w:val="28"/>
          <w:szCs w:val="22"/>
          <w:lang w:val="ru-RU"/>
        </w:rPr>
        <w:t>ü</w:t>
      </w:r>
      <w:r w:rsidRPr="002F4693">
        <w:rPr>
          <w:rFonts w:eastAsia="Calibri"/>
          <w:w w:val="100"/>
          <w:sz w:val="28"/>
          <w:szCs w:val="22"/>
        </w:rPr>
        <w:t>ck</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конверсия: имён существительных от прилагательных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Gr</w:t>
      </w:r>
      <w:r w:rsidRPr="002F4693">
        <w:rPr>
          <w:rFonts w:eastAsia="Calibri"/>
          <w:w w:val="100"/>
          <w:sz w:val="28"/>
          <w:szCs w:val="22"/>
          <w:lang w:val="ru-RU"/>
        </w:rPr>
        <w:t>ü</w:t>
      </w:r>
      <w:r w:rsidRPr="002F4693">
        <w:rPr>
          <w:rFonts w:eastAsia="Calibri"/>
          <w:w w:val="100"/>
          <w:sz w:val="28"/>
          <w:szCs w:val="22"/>
        </w:rPr>
        <w:t>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словосложение: образование сложных существительных путём соединения прилагательного и существительного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Kleinstadt</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Многозначные лексические единицы. Синонимы. Антонимы.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Различные средства связи в тексте для обеспечения его целостности (</w:t>
      </w:r>
      <w:r w:rsidRPr="002F4693">
        <w:rPr>
          <w:rFonts w:eastAsia="Calibri"/>
          <w:w w:val="100"/>
          <w:sz w:val="28"/>
          <w:szCs w:val="22"/>
        </w:rPr>
        <w:t>zuerst</w:t>
      </w:r>
      <w:r w:rsidRPr="002F4693">
        <w:rPr>
          <w:rFonts w:eastAsia="Calibri"/>
          <w:w w:val="100"/>
          <w:sz w:val="28"/>
          <w:szCs w:val="22"/>
          <w:lang w:val="ru-RU"/>
        </w:rPr>
        <w:t xml:space="preserve">, </w:t>
      </w:r>
      <w:r w:rsidRPr="002F4693">
        <w:rPr>
          <w:rFonts w:eastAsia="Calibri"/>
          <w:w w:val="100"/>
          <w:sz w:val="28"/>
          <w:szCs w:val="22"/>
        </w:rPr>
        <w:t>denn</w:t>
      </w:r>
      <w:r w:rsidRPr="002F4693">
        <w:rPr>
          <w:rFonts w:eastAsia="Calibri"/>
          <w:w w:val="100"/>
          <w:sz w:val="28"/>
          <w:szCs w:val="22"/>
          <w:lang w:val="ru-RU"/>
        </w:rPr>
        <w:t xml:space="preserve">, </w:t>
      </w:r>
      <w:r w:rsidRPr="002F4693">
        <w:rPr>
          <w:rFonts w:eastAsia="Calibri"/>
          <w:w w:val="100"/>
          <w:sz w:val="28"/>
          <w:szCs w:val="22"/>
        </w:rPr>
        <w:t>zum</w:t>
      </w:r>
      <w:r w:rsidRPr="002F4693">
        <w:rPr>
          <w:rFonts w:eastAsia="Calibri"/>
          <w:w w:val="100"/>
          <w:sz w:val="28"/>
          <w:szCs w:val="22"/>
          <w:lang w:val="ru-RU"/>
        </w:rPr>
        <w:t xml:space="preserve"> </w:t>
      </w:r>
      <w:r w:rsidRPr="002F4693">
        <w:rPr>
          <w:rFonts w:eastAsia="Calibri"/>
          <w:w w:val="100"/>
          <w:sz w:val="28"/>
          <w:szCs w:val="22"/>
        </w:rPr>
        <w:t>Schluss</w:t>
      </w:r>
      <w:r w:rsidRPr="002F4693">
        <w:rPr>
          <w:rFonts w:eastAsia="Calibri"/>
          <w:w w:val="100"/>
          <w:sz w:val="28"/>
          <w:szCs w:val="22"/>
          <w:lang w:val="ru-RU"/>
        </w:rPr>
        <w:t xml:space="preserve"> </w:t>
      </w:r>
      <w:r w:rsidRPr="002F4693">
        <w:rPr>
          <w:rFonts w:eastAsia="Calibri"/>
          <w:w w:val="100"/>
          <w:sz w:val="28"/>
          <w:szCs w:val="22"/>
        </w:rPr>
        <w:t>usw</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Сложносочинённые предложения с наречием </w:t>
      </w:r>
      <w:r w:rsidRPr="002F4693">
        <w:rPr>
          <w:rFonts w:eastAsia="Calibri"/>
          <w:w w:val="100"/>
          <w:sz w:val="28"/>
          <w:szCs w:val="22"/>
        </w:rPr>
        <w:t>darum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Сложноподчинённые предложения: дополнительные (с союзом </w:t>
      </w:r>
      <w:r w:rsidRPr="002F4693">
        <w:rPr>
          <w:rFonts w:eastAsia="Calibri"/>
          <w:w w:val="100"/>
          <w:sz w:val="28"/>
          <w:szCs w:val="22"/>
        </w:rPr>
        <w:t>dass</w:t>
      </w:r>
      <w:r w:rsidRPr="002F4693">
        <w:rPr>
          <w:rFonts w:eastAsia="Calibri"/>
          <w:w w:val="100"/>
          <w:sz w:val="28"/>
          <w:szCs w:val="22"/>
          <w:lang w:val="ru-RU"/>
        </w:rPr>
        <w:t xml:space="preserve">), причины (с союзом </w:t>
      </w:r>
      <w:r w:rsidRPr="002F4693">
        <w:rPr>
          <w:rFonts w:eastAsia="Calibri"/>
          <w:w w:val="100"/>
          <w:sz w:val="28"/>
          <w:szCs w:val="22"/>
        </w:rPr>
        <w:t>weil</w:t>
      </w:r>
      <w:r w:rsidRPr="002F4693">
        <w:rPr>
          <w:rFonts w:eastAsia="Calibri"/>
          <w:w w:val="100"/>
          <w:sz w:val="28"/>
          <w:szCs w:val="22"/>
          <w:lang w:val="ru-RU"/>
        </w:rPr>
        <w:t xml:space="preserve">), условия (с союзом </w:t>
      </w:r>
      <w:r w:rsidRPr="002F4693">
        <w:rPr>
          <w:rFonts w:eastAsia="Calibri"/>
          <w:w w:val="100"/>
          <w:sz w:val="28"/>
          <w:szCs w:val="22"/>
        </w:rPr>
        <w:t>wenn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Предложения с глаголами, требующими употребления после них частицы </w:t>
      </w:r>
      <w:r w:rsidRPr="002F4693">
        <w:rPr>
          <w:rFonts w:eastAsia="Calibri"/>
          <w:w w:val="100"/>
          <w:sz w:val="28"/>
          <w:szCs w:val="22"/>
        </w:rPr>
        <w:t>zu</w:t>
      </w:r>
      <w:r w:rsidRPr="002F4693">
        <w:rPr>
          <w:rFonts w:eastAsia="Calibri"/>
          <w:w w:val="100"/>
          <w:sz w:val="28"/>
          <w:szCs w:val="22"/>
          <w:lang w:val="ru-RU"/>
        </w:rPr>
        <w:t xml:space="preserve"> и инфинитива.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Предложения с неопределённо-личным местоимением </w:t>
      </w:r>
      <w:r w:rsidRPr="002F4693">
        <w:rPr>
          <w:rFonts w:eastAsia="Calibri"/>
          <w:w w:val="100"/>
          <w:sz w:val="28"/>
          <w:szCs w:val="22"/>
        </w:rPr>
        <w:t>man</w:t>
      </w:r>
      <w:r w:rsidRPr="002F4693">
        <w:rPr>
          <w:rFonts w:eastAsia="Calibri"/>
          <w:w w:val="100"/>
          <w:sz w:val="28"/>
          <w:szCs w:val="22"/>
          <w:lang w:val="ru-RU"/>
        </w:rPr>
        <w:t>, в том числе с модальными глаголами (</w:t>
      </w:r>
      <w:r w:rsidRPr="002F4693">
        <w:rPr>
          <w:rFonts w:eastAsia="Calibri"/>
          <w:w w:val="100"/>
          <w:sz w:val="28"/>
          <w:szCs w:val="22"/>
        </w:rPr>
        <w:t>Man</w:t>
      </w:r>
      <w:r w:rsidRPr="002F4693">
        <w:rPr>
          <w:rFonts w:eastAsia="Calibri"/>
          <w:w w:val="100"/>
          <w:sz w:val="28"/>
          <w:szCs w:val="22"/>
          <w:lang w:val="ru-RU"/>
        </w:rPr>
        <w:t xml:space="preserve"> </w:t>
      </w:r>
      <w:r w:rsidRPr="002F4693">
        <w:rPr>
          <w:rFonts w:eastAsia="Calibri"/>
          <w:w w:val="100"/>
          <w:sz w:val="28"/>
          <w:szCs w:val="22"/>
        </w:rPr>
        <w:t>spricht</w:t>
      </w:r>
      <w:r w:rsidRPr="002F4693">
        <w:rPr>
          <w:rFonts w:eastAsia="Calibri"/>
          <w:w w:val="100"/>
          <w:sz w:val="28"/>
          <w:szCs w:val="22"/>
          <w:lang w:val="ru-RU"/>
        </w:rPr>
        <w:t xml:space="preserve"> </w:t>
      </w:r>
      <w:r w:rsidRPr="002F4693">
        <w:rPr>
          <w:rFonts w:eastAsia="Calibri"/>
          <w:w w:val="100"/>
          <w:sz w:val="28"/>
          <w:szCs w:val="22"/>
        </w:rPr>
        <w:t>Deutsch</w:t>
      </w:r>
      <w:r w:rsidRPr="002F4693">
        <w:rPr>
          <w:rFonts w:eastAsia="Calibri"/>
          <w:w w:val="100"/>
          <w:sz w:val="28"/>
          <w:szCs w:val="22"/>
          <w:lang w:val="ru-RU"/>
        </w:rPr>
        <w:t xml:space="preserve">. </w:t>
      </w:r>
      <w:r w:rsidRPr="002F4693">
        <w:rPr>
          <w:rFonts w:eastAsia="Calibri"/>
          <w:w w:val="100"/>
          <w:sz w:val="28"/>
          <w:szCs w:val="22"/>
        </w:rPr>
        <w:t>Man</w:t>
      </w:r>
      <w:r w:rsidRPr="002F4693">
        <w:rPr>
          <w:rFonts w:eastAsia="Calibri"/>
          <w:w w:val="100"/>
          <w:sz w:val="28"/>
          <w:szCs w:val="22"/>
          <w:lang w:val="ru-RU"/>
        </w:rPr>
        <w:t xml:space="preserve"> </w:t>
      </w:r>
      <w:r w:rsidRPr="002F4693">
        <w:rPr>
          <w:rFonts w:eastAsia="Calibri"/>
          <w:w w:val="100"/>
          <w:sz w:val="28"/>
          <w:szCs w:val="22"/>
        </w:rPr>
        <w:t>darf</w:t>
      </w:r>
      <w:r w:rsidRPr="002F4693">
        <w:rPr>
          <w:rFonts w:eastAsia="Calibri"/>
          <w:w w:val="100"/>
          <w:sz w:val="28"/>
          <w:szCs w:val="22"/>
          <w:lang w:val="ru-RU"/>
        </w:rPr>
        <w:t xml:space="preserve"> </w:t>
      </w:r>
      <w:r w:rsidRPr="002F4693">
        <w:rPr>
          <w:rFonts w:eastAsia="Calibri"/>
          <w:w w:val="100"/>
          <w:sz w:val="28"/>
          <w:szCs w:val="22"/>
        </w:rPr>
        <w:t>hier</w:t>
      </w:r>
      <w:r w:rsidRPr="002F4693">
        <w:rPr>
          <w:rFonts w:eastAsia="Calibri"/>
          <w:w w:val="100"/>
          <w:sz w:val="28"/>
          <w:szCs w:val="22"/>
          <w:lang w:val="ru-RU"/>
        </w:rPr>
        <w:t xml:space="preserve"> </w:t>
      </w:r>
      <w:r w:rsidRPr="002F4693">
        <w:rPr>
          <w:rFonts w:eastAsia="Calibri"/>
          <w:w w:val="100"/>
          <w:sz w:val="28"/>
          <w:szCs w:val="22"/>
        </w:rPr>
        <w:t>Ball</w:t>
      </w:r>
      <w:r w:rsidRPr="002F4693">
        <w:rPr>
          <w:rFonts w:eastAsia="Calibri"/>
          <w:w w:val="100"/>
          <w:sz w:val="28"/>
          <w:szCs w:val="22"/>
          <w:lang w:val="ru-RU"/>
        </w:rPr>
        <w:t xml:space="preserve"> </w:t>
      </w:r>
      <w:r w:rsidRPr="002F4693">
        <w:rPr>
          <w:rFonts w:eastAsia="Calibri"/>
          <w:w w:val="100"/>
          <w:sz w:val="28"/>
          <w:szCs w:val="22"/>
        </w:rPr>
        <w:t>spielen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Модальные глаголы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teritum</w:t>
      </w:r>
      <w:r w:rsidRPr="002F4693">
        <w:rPr>
          <w:rFonts w:eastAsia="Calibri"/>
          <w:w w:val="100"/>
          <w:sz w:val="28"/>
          <w:szCs w:val="22"/>
          <w:lang w:val="ru-RU"/>
        </w:rPr>
        <w:t xml:space="preserve">.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rPr>
        <w:t>O</w:t>
      </w:r>
      <w:r w:rsidRPr="002F4693">
        <w:rPr>
          <w:rFonts w:eastAsia="Calibri"/>
          <w:w w:val="100"/>
          <w:sz w:val="28"/>
          <w:szCs w:val="22"/>
          <w:lang w:val="ru-RU"/>
        </w:rPr>
        <w:t xml:space="preserve">трицания </w:t>
      </w:r>
      <w:r w:rsidRPr="002F4693">
        <w:rPr>
          <w:rFonts w:eastAsia="Calibri"/>
          <w:w w:val="100"/>
          <w:sz w:val="28"/>
          <w:szCs w:val="22"/>
        </w:rPr>
        <w:t>kein</w:t>
      </w:r>
      <w:r w:rsidRPr="002F4693">
        <w:rPr>
          <w:rFonts w:eastAsia="Calibri"/>
          <w:w w:val="100"/>
          <w:sz w:val="28"/>
          <w:szCs w:val="22"/>
          <w:lang w:val="ru-RU"/>
        </w:rPr>
        <w:t xml:space="preserve">, </w:t>
      </w:r>
      <w:r w:rsidRPr="002F4693">
        <w:rPr>
          <w:rFonts w:eastAsia="Calibri"/>
          <w:w w:val="100"/>
          <w:sz w:val="28"/>
          <w:szCs w:val="22"/>
        </w:rPr>
        <w:t>nicht</w:t>
      </w:r>
      <w:r w:rsidRPr="002F4693">
        <w:rPr>
          <w:rFonts w:eastAsia="Calibri"/>
          <w:w w:val="100"/>
          <w:sz w:val="28"/>
          <w:szCs w:val="22"/>
          <w:lang w:val="ru-RU"/>
        </w:rPr>
        <w:t xml:space="preserve">, </w:t>
      </w:r>
      <w:r w:rsidRPr="002F4693">
        <w:rPr>
          <w:rFonts w:eastAsia="Calibri"/>
          <w:w w:val="100"/>
          <w:sz w:val="28"/>
          <w:szCs w:val="22"/>
        </w:rPr>
        <w:t>doch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Числительные для обозначения дат и больших чисел (до 1 000 000).</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2F4693">
        <w:rPr>
          <w:rFonts w:eastAsia="Calibri"/>
          <w:w w:val="100"/>
          <w:sz w:val="28"/>
          <w:szCs w:val="22"/>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писать своё имя и фамилию, а также имена и фамилии своих родственников и друзей на немецком языке;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оформлять свой адрес на немецком языке (в анкете);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Россию и страну (страны)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рассказывать о выдающихся людях родной страны и страны (стран) изучаемого языка (учёных, писателях, поэтах, спортсменах).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Переспрашивание, просьба повторить, уточняя значение незнакомых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формулировании собственных высказываний, ключевых слов, плана.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8 КЛАСС</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Взаимоотношения в семье и с друзьями.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Внешность и характер человека (литературного персонажа).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Досуг и увлечения (хобби) современного подростка (чтение, кино, театр, музей, спорт, музыка).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Здоровый образ жизни: режим труда и отдыха, фитнес, сбалансированное питание. Посещение врача.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Покупки: одежда, обувь и продукты питания. Карманные деньги.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Виды отдыха в различное время года. Путешествия по России и иностранным странам.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Природа: флора и фауна. Климат, погода.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Условия проживания в городской (сельской) местности. Транспорт.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Средства массовой информации (телевидение, радио, пресса,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Выдающиеся люди родной страны и страны (стран) изучаемого языка: писатели, художники, музыканты.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диалогической речи</w:t>
      </w:r>
      <w:r w:rsidRPr="002F4693">
        <w:rPr>
          <w:rFonts w:eastAsia="Calibri"/>
          <w:w w:val="100"/>
          <w:sz w:val="28"/>
          <w:szCs w:val="22"/>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w:t>
      </w:r>
      <w:r w:rsidRPr="002F4693">
        <w:rPr>
          <w:rFonts w:eastAsia="Calibri"/>
          <w:w w:val="100"/>
          <w:sz w:val="28"/>
          <w:szCs w:val="22"/>
          <w:lang w:val="ru-RU"/>
        </w:rPr>
        <w:lastRenderedPageBreak/>
        <w:t>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диалога – до 7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монологической речи</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устных связных монологических высказываний с использованием основных коммуникативных типов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повествование или сообщение;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выражение и аргументирование своего мнения по отношению к услышанному (прочитанному);</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изложение (пересказ) основного содержания, прочитанного (прослушанного)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составление рассказа по картинкам;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изложение результатов выполненной проектной работы.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монологического высказывания – 9–10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Время звучания текста (текстов) для аудирования – до 2 минут.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несплошных текстов (таблиц, диаграмм, схем) и понимание представленной в них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2F4693">
        <w:rPr>
          <w:rFonts w:eastAsia="Calibri"/>
          <w:w w:val="100"/>
          <w:sz w:val="28"/>
          <w:szCs w:val="22"/>
          <w:lang w:val="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(текстов) для чтения – 350–500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составление плана (тезисов) устного или письменного сообщения;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для чтения вслух – до 110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написание изученных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2F4693">
        <w:rPr>
          <w:rFonts w:eastAsia="Calibri"/>
          <w:w w:val="100"/>
          <w:sz w:val="28"/>
          <w:szCs w:val="22"/>
          <w:lang w:val="ru-RU"/>
        </w:rPr>
        <w:lastRenderedPageBreak/>
        <w:t>общения в рамках тематического содержания речи, с соблюдением существующей в немецком языке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Основные способы словообразования: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аффиксация: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имён существительных при помощи суффикса -</w:t>
      </w:r>
      <w:r w:rsidRPr="002F4693">
        <w:rPr>
          <w:rFonts w:eastAsia="Calibri"/>
          <w:w w:val="100"/>
          <w:sz w:val="28"/>
          <w:szCs w:val="22"/>
        </w:rPr>
        <w:t>ik</w:t>
      </w:r>
      <w:r w:rsidRPr="002F4693">
        <w:rPr>
          <w:rFonts w:eastAsia="Calibri"/>
          <w:w w:val="100"/>
          <w:sz w:val="28"/>
          <w:szCs w:val="22"/>
          <w:lang w:val="ru-RU"/>
        </w:rPr>
        <w:t xml:space="preserve"> (</w:t>
      </w:r>
      <w:r w:rsidRPr="002F4693">
        <w:rPr>
          <w:rFonts w:eastAsia="Calibri"/>
          <w:w w:val="100"/>
          <w:sz w:val="28"/>
          <w:szCs w:val="22"/>
        </w:rPr>
        <w:t>Grammatik</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имён прилагательных при помощи суффикса -</w:t>
      </w:r>
      <w:r w:rsidRPr="002F4693">
        <w:rPr>
          <w:rFonts w:eastAsia="Calibri"/>
          <w:w w:val="100"/>
          <w:sz w:val="28"/>
          <w:szCs w:val="22"/>
        </w:rPr>
        <w:t>los</w:t>
      </w:r>
      <w:r w:rsidRPr="002F4693">
        <w:rPr>
          <w:rFonts w:eastAsia="Calibri"/>
          <w:w w:val="100"/>
          <w:sz w:val="28"/>
          <w:szCs w:val="22"/>
          <w:lang w:val="ru-RU"/>
        </w:rPr>
        <w:t xml:space="preserve"> (</w:t>
      </w:r>
      <w:r w:rsidRPr="002F4693">
        <w:rPr>
          <w:rFonts w:eastAsia="Calibri"/>
          <w:w w:val="100"/>
          <w:sz w:val="28"/>
          <w:szCs w:val="22"/>
        </w:rPr>
        <w:t>geschmacklos</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словосложение: образование сложных прилагательных путём соединения двух прилагательных (</w:t>
      </w:r>
      <w:r w:rsidRPr="002F4693">
        <w:rPr>
          <w:rFonts w:eastAsia="Calibri"/>
          <w:w w:val="100"/>
          <w:sz w:val="28"/>
          <w:szCs w:val="22"/>
        </w:rPr>
        <w:t>dunkelblau</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Многозначные лексические единицы. Синонимы. Антонимы.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Различные средства связи в тексте для обеспечения его целостности (</w:t>
      </w:r>
      <w:r w:rsidRPr="002F4693">
        <w:rPr>
          <w:rFonts w:eastAsia="Calibri"/>
          <w:w w:val="100"/>
          <w:sz w:val="28"/>
          <w:szCs w:val="22"/>
        </w:rPr>
        <w:t>zuerst</w:t>
      </w:r>
      <w:r w:rsidRPr="002F4693">
        <w:rPr>
          <w:rFonts w:eastAsia="Calibri"/>
          <w:w w:val="100"/>
          <w:sz w:val="28"/>
          <w:szCs w:val="22"/>
          <w:lang w:val="ru-RU"/>
        </w:rPr>
        <w:t xml:space="preserve">, </w:t>
      </w:r>
      <w:r w:rsidRPr="002F4693">
        <w:rPr>
          <w:rFonts w:eastAsia="Calibri"/>
          <w:w w:val="100"/>
          <w:sz w:val="28"/>
          <w:szCs w:val="22"/>
        </w:rPr>
        <w:t>denn</w:t>
      </w:r>
      <w:r w:rsidRPr="002F4693">
        <w:rPr>
          <w:rFonts w:eastAsia="Calibri"/>
          <w:w w:val="100"/>
          <w:sz w:val="28"/>
          <w:szCs w:val="22"/>
          <w:lang w:val="ru-RU"/>
        </w:rPr>
        <w:t xml:space="preserve">, </w:t>
      </w:r>
      <w:r w:rsidRPr="002F4693">
        <w:rPr>
          <w:rFonts w:eastAsia="Calibri"/>
          <w:w w:val="100"/>
          <w:sz w:val="28"/>
          <w:szCs w:val="22"/>
        </w:rPr>
        <w:t>zum</w:t>
      </w:r>
      <w:r w:rsidRPr="002F4693">
        <w:rPr>
          <w:rFonts w:eastAsia="Calibri"/>
          <w:w w:val="100"/>
          <w:sz w:val="28"/>
          <w:szCs w:val="22"/>
          <w:lang w:val="ru-RU"/>
        </w:rPr>
        <w:t xml:space="preserve"> </w:t>
      </w:r>
      <w:r w:rsidRPr="002F4693">
        <w:rPr>
          <w:rFonts w:eastAsia="Calibri"/>
          <w:w w:val="100"/>
          <w:sz w:val="28"/>
          <w:szCs w:val="22"/>
        </w:rPr>
        <w:t>Schluss</w:t>
      </w:r>
      <w:r w:rsidRPr="002F4693">
        <w:rPr>
          <w:rFonts w:eastAsia="Calibri"/>
          <w:w w:val="100"/>
          <w:sz w:val="28"/>
          <w:szCs w:val="22"/>
          <w:lang w:val="ru-RU"/>
        </w:rPr>
        <w:t xml:space="preserve"> </w:t>
      </w:r>
      <w:r w:rsidRPr="002F4693">
        <w:rPr>
          <w:rFonts w:eastAsia="Calibri"/>
          <w:w w:val="100"/>
          <w:sz w:val="28"/>
          <w:szCs w:val="22"/>
        </w:rPr>
        <w:t>usw</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Сложноподчинённые предложения времени с союзами </w:t>
      </w:r>
      <w:r w:rsidRPr="002F4693">
        <w:rPr>
          <w:rFonts w:eastAsia="Calibri"/>
          <w:w w:val="100"/>
          <w:sz w:val="28"/>
          <w:szCs w:val="22"/>
        </w:rPr>
        <w:t>wenn</w:t>
      </w:r>
      <w:r w:rsidRPr="002F4693">
        <w:rPr>
          <w:rFonts w:eastAsia="Calibri"/>
          <w:w w:val="100"/>
          <w:sz w:val="28"/>
          <w:szCs w:val="22"/>
          <w:lang w:val="ru-RU"/>
        </w:rPr>
        <w:t xml:space="preserve">, </w:t>
      </w:r>
      <w:r w:rsidRPr="002F4693">
        <w:rPr>
          <w:rFonts w:eastAsia="Calibri"/>
          <w:w w:val="100"/>
          <w:sz w:val="28"/>
          <w:szCs w:val="22"/>
        </w:rPr>
        <w:t>als</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Глаголы в видовременных формах страдательного наклонения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sens</w:t>
      </w:r>
      <w:r w:rsidRPr="002F4693">
        <w:rPr>
          <w:rFonts w:eastAsia="Calibri"/>
          <w:w w:val="100"/>
          <w:sz w:val="28"/>
          <w:szCs w:val="22"/>
          <w:lang w:val="ru-RU"/>
        </w:rPr>
        <w:t xml:space="preserve">,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teritum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Наиболее распространённые глаголы с управлением и местоимённые наречия.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Склонение прилагательных.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Предлоги, используемые с дательным падежом.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Предлоги, используемые с винительным падежом.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Соблюдение норм вежливости в межкультурном общении.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Россию и страну (страны)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некоторые культурные явления родной страны и страны (стран)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Переспрашивать, просить повторить, уточняя значения незнакомых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формулировании собственных высказываний, ключевых слов, плана.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9 КЛАСС</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Взаимоотношения в семье и с друзьями. Конфликты и их решения.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Внешность и характер человека (литературного персонажа).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Здоровый образ жизни: режим труда и отдыха, фитнес, сбалансированное питание. Посещение врача.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Покупки: одежда, обувь и продукты питания. Карманные деньги. Молодёжная мода.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Виды отдыха в различное время года. Путешествия по России и иностранным странам. Транспорт.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Природа: флора и фауна. Проблемы экологии. Защита окружающей среды. Климат, погода. Стихийные бедствия.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Средства массовой информации (телевидение, радио, пресса,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диалогической речи</w:t>
      </w:r>
      <w:r w:rsidRPr="002F4693">
        <w:rPr>
          <w:rFonts w:eastAsia="Calibri"/>
          <w:w w:val="100"/>
          <w:sz w:val="28"/>
          <w:szCs w:val="22"/>
          <w:lang w:val="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диалог-расспрос – сообщать фактическую информацию, отвечая на вопросы разных видов, выражать своё отношение к обсуждаемым фактам и </w:t>
      </w:r>
      <w:r w:rsidRPr="002F4693">
        <w:rPr>
          <w:rFonts w:eastAsia="Calibri"/>
          <w:w w:val="100"/>
          <w:sz w:val="28"/>
          <w:szCs w:val="22"/>
          <w:lang w:val="ru-RU"/>
        </w:rPr>
        <w:lastRenderedPageBreak/>
        <w:t>событиям, запрашивать интересующую информацию, переходить с позиции спрашивающего на позицию отвечающего и наоборот;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Развитие коммуникативных умений </w:t>
      </w:r>
      <w:r w:rsidRPr="002F4693">
        <w:rPr>
          <w:rFonts w:eastAsia="Calibri"/>
          <w:w w:val="100"/>
          <w:sz w:val="28"/>
          <w:szCs w:val="22"/>
          <w:u w:val="single"/>
          <w:lang w:val="ru-RU"/>
        </w:rPr>
        <w:t>монологической речи</w:t>
      </w:r>
      <w:r w:rsidRPr="002F4693">
        <w:rPr>
          <w:rFonts w:eastAsia="Calibri"/>
          <w:w w:val="100"/>
          <w:sz w:val="28"/>
          <w:szCs w:val="22"/>
          <w:lang w:val="ru-RU"/>
        </w:rPr>
        <w:t xml:space="preserve"> – создание устных связных монологических высказываний с использованием основных коммуникативных типов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повествование или сообщение;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рассуждение;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выражение и краткое аргументирование своего мнения по отношению к услышанному (прочитанному);</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составление рассказа по картинкам;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изложение результатов выполненной проектной работы.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монологического высказывания – 10–12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 непосредственном общении: понимать на слух речь учителя и одноклассников и вербально (невербально) реагировать на услышанное, использовать переспрос или просьбу повторить для уточнения отдельных деталей.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Время звучания текста (текстов) для аудирования – до 2 минут.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Чтение с пониманием нужной (интересующей, запрашиваемой) информации предполагает умение находить в прочитанном тексте и понимать </w:t>
      </w:r>
      <w:r w:rsidRPr="002F4693">
        <w:rPr>
          <w:rFonts w:eastAsia="Calibri"/>
          <w:w w:val="100"/>
          <w:sz w:val="28"/>
          <w:szCs w:val="22"/>
          <w:lang w:val="ru-RU"/>
        </w:rPr>
        <w:lastRenderedPageBreak/>
        <w:t>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несплошных текстов (таблиц, диаграмм, схем) и понимание представленной в них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Языковая сложность текстов для чтения должна соответствовать базовому уровню (А2 – допороговому уровню по общеевропейской шкале).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(текстов) для чтения – 500–600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составление плана/тезисов устного или письменного сообщения;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заполнение таблицы с краткой фиксацией содержания прочитанного (прослушанного)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преобразование таблицы, схемы в текстовый вариант представления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письменное представление результатов выполненной проектной работы (объём – 100–120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lastRenderedPageBreak/>
        <w:t>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Выражение модального значения, чувства и эмоции.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текста для чтения вслух – до 110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написание изученных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Основные способы словообразования: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аффиксация: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имён существительных при помощи суффиксов -</w:t>
      </w:r>
      <w:r w:rsidRPr="002F4693">
        <w:rPr>
          <w:rFonts w:eastAsia="Calibri"/>
          <w:w w:val="100"/>
          <w:sz w:val="28"/>
          <w:szCs w:val="22"/>
        </w:rPr>
        <w:t>ie</w:t>
      </w:r>
      <w:r w:rsidRPr="002F4693">
        <w:rPr>
          <w:rFonts w:eastAsia="Calibri"/>
          <w:w w:val="100"/>
          <w:sz w:val="28"/>
          <w:szCs w:val="22"/>
          <w:lang w:val="ru-RU"/>
        </w:rPr>
        <w:t xml:space="preserve">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Biologie</w:t>
      </w:r>
      <w:r w:rsidRPr="002F4693">
        <w:rPr>
          <w:rFonts w:eastAsia="Calibri"/>
          <w:w w:val="100"/>
          <w:sz w:val="28"/>
          <w:szCs w:val="22"/>
          <w:lang w:val="ru-RU"/>
        </w:rPr>
        <w:t>), -</w:t>
      </w:r>
      <w:r w:rsidRPr="002F4693">
        <w:rPr>
          <w:rFonts w:eastAsia="Calibri"/>
          <w:w w:val="100"/>
          <w:sz w:val="28"/>
          <w:szCs w:val="22"/>
        </w:rPr>
        <w:t>um</w:t>
      </w:r>
      <w:r w:rsidRPr="002F4693">
        <w:rPr>
          <w:rFonts w:eastAsia="Calibri"/>
          <w:w w:val="100"/>
          <w:sz w:val="28"/>
          <w:szCs w:val="22"/>
          <w:lang w:val="ru-RU"/>
        </w:rPr>
        <w:t xml:space="preserve">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Museum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образование имён прилагательных при помощи суффиксов -</w:t>
      </w:r>
      <w:r w:rsidRPr="002F4693">
        <w:rPr>
          <w:rFonts w:eastAsia="Calibri"/>
          <w:w w:val="100"/>
          <w:sz w:val="28"/>
          <w:szCs w:val="22"/>
        </w:rPr>
        <w:t>sam</w:t>
      </w:r>
      <w:r w:rsidRPr="002F4693">
        <w:rPr>
          <w:rFonts w:eastAsia="Calibri"/>
          <w:w w:val="100"/>
          <w:sz w:val="28"/>
          <w:szCs w:val="22"/>
          <w:lang w:val="ru-RU"/>
        </w:rPr>
        <w:t xml:space="preserve"> (</w:t>
      </w:r>
      <w:r w:rsidRPr="002F4693">
        <w:rPr>
          <w:rFonts w:eastAsia="Calibri"/>
          <w:w w:val="100"/>
          <w:sz w:val="28"/>
          <w:szCs w:val="22"/>
        </w:rPr>
        <w:t>erholsam</w:t>
      </w:r>
      <w:r w:rsidRPr="002F4693">
        <w:rPr>
          <w:rFonts w:eastAsia="Calibri"/>
          <w:w w:val="100"/>
          <w:sz w:val="28"/>
          <w:szCs w:val="22"/>
          <w:lang w:val="ru-RU"/>
        </w:rPr>
        <w:t>), -</w:t>
      </w:r>
      <w:r w:rsidRPr="002F4693">
        <w:rPr>
          <w:rFonts w:eastAsia="Calibri"/>
          <w:w w:val="100"/>
          <w:sz w:val="28"/>
          <w:szCs w:val="22"/>
        </w:rPr>
        <w:t>bar</w:t>
      </w:r>
      <w:r w:rsidRPr="002F4693">
        <w:rPr>
          <w:rFonts w:eastAsia="Calibri"/>
          <w:w w:val="100"/>
          <w:sz w:val="28"/>
          <w:szCs w:val="22"/>
          <w:lang w:val="ru-RU"/>
        </w:rPr>
        <w:t xml:space="preserve"> (</w:t>
      </w:r>
      <w:r w:rsidRPr="002F4693">
        <w:rPr>
          <w:rFonts w:eastAsia="Calibri"/>
          <w:w w:val="100"/>
          <w:sz w:val="28"/>
          <w:szCs w:val="22"/>
        </w:rPr>
        <w:t>lesbar</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Многозначность лексических единиц. Синонимы. Антонимы. Сокращения и аббревиатуры.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Различные средства связи в тексте для обеспечения его целостности (</w:t>
      </w:r>
      <w:r w:rsidRPr="002F4693">
        <w:rPr>
          <w:rFonts w:eastAsia="Calibri"/>
          <w:w w:val="100"/>
          <w:sz w:val="28"/>
          <w:szCs w:val="22"/>
        </w:rPr>
        <w:t>zuerst</w:t>
      </w:r>
      <w:r w:rsidRPr="002F4693">
        <w:rPr>
          <w:rFonts w:eastAsia="Calibri"/>
          <w:w w:val="100"/>
          <w:sz w:val="28"/>
          <w:szCs w:val="22"/>
          <w:lang w:val="ru-RU"/>
        </w:rPr>
        <w:t xml:space="preserve">, </w:t>
      </w:r>
      <w:r w:rsidRPr="002F4693">
        <w:rPr>
          <w:rFonts w:eastAsia="Calibri"/>
          <w:w w:val="100"/>
          <w:sz w:val="28"/>
          <w:szCs w:val="22"/>
        </w:rPr>
        <w:t>denn</w:t>
      </w:r>
      <w:r w:rsidRPr="002F4693">
        <w:rPr>
          <w:rFonts w:eastAsia="Calibri"/>
          <w:w w:val="100"/>
          <w:sz w:val="28"/>
          <w:szCs w:val="22"/>
          <w:lang w:val="ru-RU"/>
        </w:rPr>
        <w:t xml:space="preserve">, </w:t>
      </w:r>
      <w:r w:rsidRPr="002F4693">
        <w:rPr>
          <w:rFonts w:eastAsia="Calibri"/>
          <w:w w:val="100"/>
          <w:sz w:val="28"/>
          <w:szCs w:val="22"/>
        </w:rPr>
        <w:t>zum</w:t>
      </w:r>
      <w:r w:rsidRPr="002F4693">
        <w:rPr>
          <w:rFonts w:eastAsia="Calibri"/>
          <w:w w:val="100"/>
          <w:sz w:val="28"/>
          <w:szCs w:val="22"/>
          <w:lang w:val="ru-RU"/>
        </w:rPr>
        <w:t xml:space="preserve"> </w:t>
      </w:r>
      <w:r w:rsidRPr="002F4693">
        <w:rPr>
          <w:rFonts w:eastAsia="Calibri"/>
          <w:w w:val="100"/>
          <w:sz w:val="28"/>
          <w:szCs w:val="22"/>
        </w:rPr>
        <w:t>Schluss</w:t>
      </w:r>
      <w:r w:rsidRPr="002F4693">
        <w:rPr>
          <w:rFonts w:eastAsia="Calibri"/>
          <w:w w:val="100"/>
          <w:sz w:val="28"/>
          <w:szCs w:val="22"/>
          <w:lang w:val="ru-RU"/>
        </w:rPr>
        <w:t xml:space="preserve"> </w:t>
      </w:r>
      <w:r w:rsidRPr="002F4693">
        <w:rPr>
          <w:rFonts w:eastAsia="Calibri"/>
          <w:w w:val="100"/>
          <w:sz w:val="28"/>
          <w:szCs w:val="22"/>
        </w:rPr>
        <w:t>usw</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Сложносочинённые предложения с наречием </w:t>
      </w:r>
      <w:r w:rsidRPr="002F4693">
        <w:rPr>
          <w:rFonts w:eastAsia="Calibri"/>
          <w:w w:val="100"/>
          <w:sz w:val="28"/>
          <w:szCs w:val="22"/>
        </w:rPr>
        <w:t>deshalb</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Сложноподчинённые предложения: времени с союзом </w:t>
      </w:r>
      <w:r w:rsidRPr="002F4693">
        <w:rPr>
          <w:rFonts w:eastAsia="Calibri"/>
          <w:w w:val="100"/>
          <w:sz w:val="28"/>
          <w:szCs w:val="22"/>
        </w:rPr>
        <w:t>nachdem</w:t>
      </w:r>
      <w:r w:rsidRPr="002F4693">
        <w:rPr>
          <w:rFonts w:eastAsia="Calibri"/>
          <w:w w:val="100"/>
          <w:sz w:val="28"/>
          <w:szCs w:val="22"/>
          <w:lang w:val="ru-RU"/>
        </w:rPr>
        <w:t xml:space="preserve">, цели с союзом </w:t>
      </w:r>
      <w:r w:rsidRPr="002F4693">
        <w:rPr>
          <w:rFonts w:eastAsia="Calibri"/>
          <w:w w:val="100"/>
          <w:sz w:val="28"/>
          <w:szCs w:val="22"/>
        </w:rPr>
        <w:t>damit</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Формы сослагательного наклонения от глаголов </w:t>
      </w:r>
      <w:r w:rsidRPr="002F4693">
        <w:rPr>
          <w:rFonts w:eastAsia="Calibri"/>
          <w:w w:val="100"/>
          <w:sz w:val="28"/>
          <w:szCs w:val="22"/>
        </w:rPr>
        <w:t>haben</w:t>
      </w:r>
      <w:r w:rsidRPr="002F4693">
        <w:rPr>
          <w:rFonts w:eastAsia="Calibri"/>
          <w:w w:val="100"/>
          <w:sz w:val="28"/>
          <w:szCs w:val="22"/>
          <w:lang w:val="ru-RU"/>
        </w:rPr>
        <w:t xml:space="preserve">, </w:t>
      </w:r>
      <w:r w:rsidRPr="002F4693">
        <w:rPr>
          <w:rFonts w:eastAsia="Calibri"/>
          <w:w w:val="100"/>
          <w:sz w:val="28"/>
          <w:szCs w:val="22"/>
        </w:rPr>
        <w:t>sein</w:t>
      </w:r>
      <w:r w:rsidRPr="002F4693">
        <w:rPr>
          <w:rFonts w:eastAsia="Calibri"/>
          <w:w w:val="100"/>
          <w:sz w:val="28"/>
          <w:szCs w:val="22"/>
          <w:lang w:val="ru-RU"/>
        </w:rPr>
        <w:t xml:space="preserve">, </w:t>
      </w:r>
      <w:r w:rsidRPr="002F4693">
        <w:rPr>
          <w:rFonts w:eastAsia="Calibri"/>
          <w:w w:val="100"/>
          <w:sz w:val="28"/>
          <w:szCs w:val="22"/>
        </w:rPr>
        <w:t>werden</w:t>
      </w:r>
      <w:r w:rsidRPr="002F4693">
        <w:rPr>
          <w:rFonts w:eastAsia="Calibri"/>
          <w:w w:val="100"/>
          <w:sz w:val="28"/>
          <w:szCs w:val="22"/>
          <w:lang w:val="ru-RU"/>
        </w:rPr>
        <w:t xml:space="preserve">, </w:t>
      </w:r>
      <w:r w:rsidRPr="002F4693">
        <w:rPr>
          <w:rFonts w:eastAsia="Calibri"/>
          <w:w w:val="100"/>
          <w:sz w:val="28"/>
          <w:szCs w:val="22"/>
        </w:rPr>
        <w:t>k</w:t>
      </w:r>
      <w:r w:rsidRPr="002F4693">
        <w:rPr>
          <w:rFonts w:eastAsia="Calibri"/>
          <w:w w:val="100"/>
          <w:sz w:val="28"/>
          <w:szCs w:val="22"/>
          <w:lang w:val="ru-RU"/>
        </w:rPr>
        <w:t>ö</w:t>
      </w:r>
      <w:r w:rsidRPr="002F4693">
        <w:rPr>
          <w:rFonts w:eastAsia="Calibri"/>
          <w:w w:val="100"/>
          <w:sz w:val="28"/>
          <w:szCs w:val="22"/>
        </w:rPr>
        <w:t>nnen</w:t>
      </w:r>
      <w:r w:rsidRPr="002F4693">
        <w:rPr>
          <w:rFonts w:eastAsia="Calibri"/>
          <w:w w:val="100"/>
          <w:sz w:val="28"/>
          <w:szCs w:val="22"/>
          <w:lang w:val="ru-RU"/>
        </w:rPr>
        <w:t xml:space="preserve">, </w:t>
      </w:r>
      <w:r w:rsidRPr="002F4693">
        <w:rPr>
          <w:rFonts w:eastAsia="Calibri"/>
          <w:w w:val="100"/>
          <w:sz w:val="28"/>
          <w:szCs w:val="22"/>
        </w:rPr>
        <w:t>m</w:t>
      </w:r>
      <w:r w:rsidRPr="002F4693">
        <w:rPr>
          <w:rFonts w:eastAsia="Calibri"/>
          <w:w w:val="100"/>
          <w:sz w:val="28"/>
          <w:szCs w:val="22"/>
          <w:lang w:val="ru-RU"/>
        </w:rPr>
        <w:t>ö</w:t>
      </w:r>
      <w:r w:rsidRPr="002F4693">
        <w:rPr>
          <w:rFonts w:eastAsia="Calibri"/>
          <w:w w:val="100"/>
          <w:sz w:val="28"/>
          <w:szCs w:val="22"/>
        </w:rPr>
        <w:t>gen</w:t>
      </w:r>
      <w:r w:rsidRPr="002F4693">
        <w:rPr>
          <w:rFonts w:eastAsia="Calibri"/>
          <w:w w:val="100"/>
          <w:sz w:val="28"/>
          <w:szCs w:val="22"/>
          <w:lang w:val="ru-RU"/>
        </w:rPr>
        <w:t xml:space="preserve">, сочетание </w:t>
      </w:r>
      <w:r w:rsidRPr="002F4693">
        <w:rPr>
          <w:rFonts w:eastAsia="Calibri"/>
          <w:w w:val="100"/>
          <w:sz w:val="28"/>
          <w:szCs w:val="22"/>
        </w:rPr>
        <w:t>w</w:t>
      </w:r>
      <w:r w:rsidRPr="002F4693">
        <w:rPr>
          <w:rFonts w:eastAsia="Calibri"/>
          <w:w w:val="100"/>
          <w:sz w:val="28"/>
          <w:szCs w:val="22"/>
          <w:lang w:val="ru-RU"/>
        </w:rPr>
        <w:t>ü</w:t>
      </w:r>
      <w:r w:rsidRPr="002F4693">
        <w:rPr>
          <w:rFonts w:eastAsia="Calibri"/>
          <w:w w:val="100"/>
          <w:sz w:val="28"/>
          <w:szCs w:val="22"/>
        </w:rPr>
        <w:t>rde</w:t>
      </w:r>
      <w:r w:rsidRPr="002F4693">
        <w:rPr>
          <w:rFonts w:eastAsia="Calibri"/>
          <w:w w:val="100"/>
          <w:sz w:val="28"/>
          <w:szCs w:val="22"/>
          <w:lang w:val="ru-RU"/>
        </w:rPr>
        <w:t xml:space="preserve"> + </w:t>
      </w:r>
      <w:r w:rsidRPr="002F4693">
        <w:rPr>
          <w:rFonts w:eastAsia="Calibri"/>
          <w:w w:val="100"/>
          <w:sz w:val="28"/>
          <w:szCs w:val="22"/>
        </w:rPr>
        <w:t>Infinitiv</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Формирование элементарного представления о различных вариантах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Соблюдение норм вежливости в межкультурном общении.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Развитие умений: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писать своё имя и фамилию, а также имена и фамилии своих родственников и друзей на немецком языке;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оформлять свой адрес на немецком языке (в анкете);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Россию и страну (страны)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Переспрашивать, просить повторить, уточняя значение незнакомых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Использование при формулировании собственных высказываний ключевых слов, плана.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2F4693" w:rsidRPr="002F4693" w:rsidRDefault="002F4693" w:rsidP="002F4693">
      <w:pPr>
        <w:rPr>
          <w:rFonts w:ascii="Calibri" w:eastAsia="Calibri" w:hAnsi="Calibri"/>
          <w:color w:val="auto"/>
          <w:w w:val="100"/>
          <w:sz w:val="22"/>
          <w:szCs w:val="22"/>
          <w:lang w:val="ru-RU"/>
        </w:rPr>
        <w:sectPr w:rsidR="002F4693" w:rsidRPr="002F4693">
          <w:pgSz w:w="11906" w:h="16383"/>
          <w:pgMar w:top="1134" w:right="850" w:bottom="1134" w:left="1701" w:header="720" w:footer="720" w:gutter="0"/>
          <w:cols w:space="720"/>
        </w:sectPr>
      </w:pPr>
    </w:p>
    <w:bookmarkEnd w:id="1"/>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lastRenderedPageBreak/>
        <w:t>ПЛАНИРУЕМЫЕ РЕЗУЛЬТАТЫ ОСВОЕНИЯ ПРОГРАММЫ ПО ИНОСТРАННОМУ (НЕМЕЦКОМУ) ЯЗЫКУ НА УРОВНЕ ОСНОВНОГО ОБЩЕГО ОБРАЗОВАНИЯ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ЛИЧНОСТНЫЕ РЕЗУЛЬТАТЫ</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1) гражданского воспитания: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готовность к выполнению обязанностей гражданина и реализации его прав, уважение прав, свобод и законных интересов других людей;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активное участие в жизни семьи, организации, местного сообщества, родного края, страны;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неприятие любых форм экстремизма, дискриминации, понимание роли различных социальных институтов в жизни человека;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2) патриотического воспитания: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3) духовно-нравственного воспитания: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ориентация на моральные ценности и нормы в ситуациях нравственного выбора;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4) эстетического воспитания: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5) физического воспитания, формирования культуры здоровья и эмоционального благополучия: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осознание ценности жизни;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соблюдение правил безопасности, в том числе навыков безопасного поведения в Интернет-среде;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умение принимать себя и других, не осуждая;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умение осознавать эмоциональное состояние себя и других, умение управлять собственным эмоциональным состоянием;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сформированность навыка рефлексии, признание своего права на ошибку и такого же права другого человека.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6) трудового воспитания: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lastRenderedPageBreak/>
        <w:t>7) экологического воспитания: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повышение уровня экологической культуры, осознание глобального характера экологических проблем и путей их решения;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активное неприятие действий, приносящих вред окружающей среде;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8) ценности научного познания: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овладение языковой и читательской культурой как средством познания мира;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b/>
          <w:w w:val="100"/>
          <w:sz w:val="28"/>
          <w:szCs w:val="22"/>
          <w:lang w:val="ru-RU"/>
        </w:rPr>
        <w:t>9) адаптации обучающегося к изменяющимся условиям социальной и природной среды: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способность обучающихся во взаимодействии в условиях неопределенности, открытость опыту и знаниям других;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умение анализировать и выявлять взаимосвязи природы, общества и экономики;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способность обучающихся осознавать стрессовую ситуацию, оценивать происходящие изменения и их последствия;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воспринимать стрессовую ситуацию как вызов, требующий контрмер;</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оценивать ситуацию стресса, корректировать принимаемые решения и действия;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МЕТАПРЕДМЕТНЫЕ РЕЗУЛЬТАТЫ</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Познавательные универсальные учебные действия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Базовые логические действия: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выявлять и характеризовать существенные признаки объектов (явлений);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устанавливать существенный признак классификации, основания для обобщения и сравнения, критерии проводимого анализа;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 учётом предложенной задачи выявлять закономерности и противоречия в рассматриваемых фактах, данных и наблюдениях;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предлагать критерии для выявления закономерностей и противоречий;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выявлять дефициты информации, данных, необходимых для решения поставленной задачи;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выявлять причинно-следственные связи при изучении явлений и процессов;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Базовые исследовательские действия</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вопросы как исследовательский инструмент познания;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формулировать гипотезу об истинности собственных суждений и суждений других, аргументировать свою позицию, мнение;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оценивать на применимость и достоверность информации, полученной в ходе исследования (эксперимента);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Работа с информацией: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оценивать надежность информации по критериям, предложенным педагогическим работником или сформулированным самостоятельно;</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эффективно запоминать и систематизировать информацию.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Коммуникативные универсальные учебные действия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Общение: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воспринимать и формулировать суждения, выражать эмоции в соответствии с целями и условиями общения;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выражать свою точку зрения в устной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намерения других, проявлять уважительное отношение к собеседнику и в корректной форме формулировать свои возражения;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Совместная деятельность: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обобщать мнения нескольких человек, проявлять готовность руководить, выполнять поручения, подчиняться;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оценивать качество своего вклада в общий продукт по критериям, самостоятельно сформулированным участниками взаимодействия;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Регулятивные универсальные учебные действия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Самоорганизация: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выявлять проблемы для решения в жизненных и учебных ситуациях;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ориентироваться в различных подходах принятия решений (индивидуальное, принятие решения в группе, принятие решений группой);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 xml:space="preserve">Самоконтроль: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владеть способами самоконтроля, самомотивации и рефлексии;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 xml:space="preserve">Эмоциональный интеллект: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различать, называть и управлять собственными эмоциями и эмоциями других;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выявлять и анализировать причины эмоций;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ставить себя на место другого человека, понимать мотивы и намерения другого, регулировать способ выражения эмоций.</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Принятие себя и других: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осознанно относиться к другому человеку, его мнению;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признавать свое право на ошибку и такое же право другого;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принимать себя и других, не осуждая;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открытость себе и другим;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осознавать невозможность контролировать все вокруг.</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r w:rsidRPr="002F4693">
        <w:rPr>
          <w:rFonts w:eastAsia="Calibri"/>
          <w:b/>
          <w:w w:val="100"/>
          <w:sz w:val="28"/>
          <w:szCs w:val="22"/>
          <w:lang w:val="ru-RU"/>
        </w:rPr>
        <w:t>ПРЕДМЕТНЫЕ РЕЗУЛЬТАТЫ</w:t>
      </w:r>
    </w:p>
    <w:p w:rsidR="002F4693" w:rsidRPr="002F4693" w:rsidRDefault="002F4693" w:rsidP="002F4693">
      <w:pPr>
        <w:spacing w:after="0" w:line="264" w:lineRule="auto"/>
        <w:ind w:left="120"/>
        <w:jc w:val="both"/>
        <w:rPr>
          <w:rFonts w:ascii="Calibri" w:eastAsia="Calibri" w:hAnsi="Calibri"/>
          <w:color w:val="auto"/>
          <w:w w:val="100"/>
          <w:sz w:val="22"/>
          <w:szCs w:val="22"/>
          <w:lang w:val="ru-RU"/>
        </w:rPr>
      </w:pP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Предметные результаты освоения программы по иностранному (немецкому) языку к концу обучения </w:t>
      </w:r>
      <w:r w:rsidRPr="002F4693">
        <w:rPr>
          <w:rFonts w:eastAsia="Calibri"/>
          <w:b/>
          <w:i/>
          <w:w w:val="100"/>
          <w:sz w:val="28"/>
          <w:szCs w:val="22"/>
          <w:lang w:val="ru-RU"/>
        </w:rPr>
        <w:t>в 5 классе</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1) 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писать короткие поздравления с праздниками;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2) 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Графика, 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правильно писать изученные слова;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использовать точку, вопросительный и восклицательный знаки в конце предложения, запятую при перечислении;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пунктуационно правильно оформлять электронное сообщение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2F4693">
        <w:rPr>
          <w:rFonts w:eastAsia="Calibri"/>
          <w:w w:val="100"/>
          <w:sz w:val="28"/>
          <w:szCs w:val="22"/>
        </w:rPr>
        <w:t>er</w:t>
      </w:r>
      <w:r w:rsidRPr="002F4693">
        <w:rPr>
          <w:rFonts w:eastAsia="Calibri"/>
          <w:w w:val="100"/>
          <w:sz w:val="28"/>
          <w:szCs w:val="22"/>
          <w:lang w:val="ru-RU"/>
        </w:rPr>
        <w:t>, -</w:t>
      </w:r>
      <w:r w:rsidRPr="002F4693">
        <w:rPr>
          <w:rFonts w:eastAsia="Calibri"/>
          <w:w w:val="100"/>
          <w:sz w:val="28"/>
          <w:szCs w:val="22"/>
        </w:rPr>
        <w:t>ler</w:t>
      </w:r>
      <w:r w:rsidRPr="002F4693">
        <w:rPr>
          <w:rFonts w:eastAsia="Calibri"/>
          <w:w w:val="100"/>
          <w:sz w:val="28"/>
          <w:szCs w:val="22"/>
          <w:lang w:val="ru-RU"/>
        </w:rPr>
        <w:t>, -</w:t>
      </w:r>
      <w:r w:rsidRPr="002F4693">
        <w:rPr>
          <w:rFonts w:eastAsia="Calibri"/>
          <w:w w:val="100"/>
          <w:sz w:val="28"/>
          <w:szCs w:val="22"/>
        </w:rPr>
        <w:t>in</w:t>
      </w:r>
      <w:r w:rsidRPr="002F4693">
        <w:rPr>
          <w:rFonts w:eastAsia="Calibri"/>
          <w:w w:val="100"/>
          <w:sz w:val="28"/>
          <w:szCs w:val="22"/>
          <w:lang w:val="ru-RU"/>
        </w:rPr>
        <w:t>, -</w:t>
      </w:r>
      <w:r w:rsidRPr="002F4693">
        <w:rPr>
          <w:rFonts w:eastAsia="Calibri"/>
          <w:w w:val="100"/>
          <w:sz w:val="28"/>
          <w:szCs w:val="22"/>
        </w:rPr>
        <w:t>chen</w:t>
      </w:r>
      <w:r w:rsidRPr="002F4693">
        <w:rPr>
          <w:rFonts w:eastAsia="Calibri"/>
          <w:w w:val="100"/>
          <w:sz w:val="28"/>
          <w:szCs w:val="22"/>
          <w:lang w:val="ru-RU"/>
        </w:rPr>
        <w:t>, имена прилагательные с суффиксами -</w:t>
      </w:r>
      <w:r w:rsidRPr="002F4693">
        <w:rPr>
          <w:rFonts w:eastAsia="Calibri"/>
          <w:w w:val="100"/>
          <w:sz w:val="28"/>
          <w:szCs w:val="22"/>
        </w:rPr>
        <w:t>ig</w:t>
      </w:r>
      <w:r w:rsidRPr="002F4693">
        <w:rPr>
          <w:rFonts w:eastAsia="Calibri"/>
          <w:w w:val="100"/>
          <w:sz w:val="28"/>
          <w:szCs w:val="22"/>
          <w:lang w:val="ru-RU"/>
        </w:rPr>
        <w:t>, -</w:t>
      </w:r>
      <w:r w:rsidRPr="002F4693">
        <w:rPr>
          <w:rFonts w:eastAsia="Calibri"/>
          <w:w w:val="100"/>
          <w:sz w:val="28"/>
          <w:szCs w:val="22"/>
        </w:rPr>
        <w:t>lich</w:t>
      </w:r>
      <w:r w:rsidRPr="002F4693">
        <w:rPr>
          <w:rFonts w:eastAsia="Calibri"/>
          <w:w w:val="100"/>
          <w:sz w:val="28"/>
          <w:szCs w:val="22"/>
          <w:lang w:val="ru-RU"/>
        </w:rPr>
        <w:t>, числительные образованные при помощи суффиксов -</w:t>
      </w:r>
      <w:r w:rsidRPr="002F4693">
        <w:rPr>
          <w:rFonts w:eastAsia="Calibri"/>
          <w:w w:val="100"/>
          <w:sz w:val="28"/>
          <w:szCs w:val="22"/>
        </w:rPr>
        <w:t>zehn</w:t>
      </w:r>
      <w:r w:rsidRPr="002F4693">
        <w:rPr>
          <w:rFonts w:eastAsia="Calibri"/>
          <w:w w:val="100"/>
          <w:sz w:val="28"/>
          <w:szCs w:val="22"/>
          <w:lang w:val="ru-RU"/>
        </w:rPr>
        <w:t>, -</w:t>
      </w:r>
      <w:r w:rsidRPr="002F4693">
        <w:rPr>
          <w:rFonts w:eastAsia="Calibri"/>
          <w:w w:val="100"/>
          <w:sz w:val="28"/>
          <w:szCs w:val="22"/>
        </w:rPr>
        <w:t>zig</w:t>
      </w:r>
      <w:r w:rsidRPr="002F4693">
        <w:rPr>
          <w:rFonts w:eastAsia="Calibri"/>
          <w:w w:val="100"/>
          <w:sz w:val="28"/>
          <w:szCs w:val="22"/>
          <w:lang w:val="ru-RU"/>
        </w:rPr>
        <w:t>, -</w:t>
      </w:r>
      <w:r w:rsidRPr="002F4693">
        <w:rPr>
          <w:rFonts w:eastAsia="Calibri"/>
          <w:w w:val="100"/>
          <w:sz w:val="28"/>
          <w:szCs w:val="22"/>
        </w:rPr>
        <w:t>te</w:t>
      </w:r>
      <w:r w:rsidRPr="002F4693">
        <w:rPr>
          <w:rFonts w:eastAsia="Calibri"/>
          <w:w w:val="100"/>
          <w:sz w:val="28"/>
          <w:szCs w:val="22"/>
          <w:lang w:val="ru-RU"/>
        </w:rPr>
        <w:t>, -</w:t>
      </w:r>
      <w:r w:rsidRPr="002F4693">
        <w:rPr>
          <w:rFonts w:eastAsia="Calibri"/>
          <w:w w:val="100"/>
          <w:sz w:val="28"/>
          <w:szCs w:val="22"/>
        </w:rPr>
        <w:t>ste</w:t>
      </w:r>
      <w:r w:rsidRPr="002F4693">
        <w:rPr>
          <w:rFonts w:eastAsia="Calibri"/>
          <w:w w:val="100"/>
          <w:sz w:val="28"/>
          <w:szCs w:val="22"/>
          <w:lang w:val="ru-RU"/>
        </w:rPr>
        <w:t>, имена существительные, образованные путём соединения основ существительных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Klassenzimmer</w:t>
      </w:r>
      <w:r w:rsidRPr="002F4693">
        <w:rPr>
          <w:rFonts w:eastAsia="Calibri"/>
          <w:w w:val="100"/>
          <w:sz w:val="28"/>
          <w:szCs w:val="22"/>
          <w:lang w:val="ru-RU"/>
        </w:rPr>
        <w:t>), распознавать и употреблять в устной и письменной речи изученные синонимы и интернациональные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побудительные предложения (в том числе в отрицательной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глаголы в видовременных формах действительного залога в изъявительном наклонении в </w:t>
      </w:r>
      <w:r w:rsidRPr="002F4693">
        <w:rPr>
          <w:rFonts w:eastAsia="Calibri"/>
          <w:w w:val="100"/>
          <w:sz w:val="28"/>
          <w:szCs w:val="22"/>
        </w:rPr>
        <w:t>Futur</w:t>
      </w:r>
      <w:r w:rsidRPr="002F4693">
        <w:rPr>
          <w:rFonts w:eastAsia="Calibri"/>
          <w:w w:val="100"/>
          <w:sz w:val="28"/>
          <w:szCs w:val="22"/>
          <w:lang w:val="ru-RU"/>
        </w:rPr>
        <w:t xml:space="preserve"> </w:t>
      </w:r>
      <w:r w:rsidRPr="002F4693">
        <w:rPr>
          <w:rFonts w:eastAsia="Calibri"/>
          <w:w w:val="100"/>
          <w:sz w:val="28"/>
          <w:szCs w:val="22"/>
        </w:rPr>
        <w:t>I</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модальный глагол </w:t>
      </w:r>
      <w:r w:rsidRPr="002F4693">
        <w:rPr>
          <w:rFonts w:eastAsia="Calibri"/>
          <w:w w:val="100"/>
          <w:sz w:val="28"/>
          <w:szCs w:val="22"/>
        </w:rPr>
        <w:t>d</w:t>
      </w:r>
      <w:r w:rsidRPr="002F4693">
        <w:rPr>
          <w:rFonts w:eastAsia="Calibri"/>
          <w:w w:val="100"/>
          <w:sz w:val="28"/>
          <w:szCs w:val="22"/>
          <w:lang w:val="ru-RU"/>
        </w:rPr>
        <w:t>ü</w:t>
      </w:r>
      <w:r w:rsidRPr="002F4693">
        <w:rPr>
          <w:rFonts w:eastAsia="Calibri"/>
          <w:w w:val="100"/>
          <w:sz w:val="28"/>
          <w:szCs w:val="22"/>
        </w:rPr>
        <w:t>rfen</w:t>
      </w:r>
      <w:r w:rsidRPr="002F4693">
        <w:rPr>
          <w:rFonts w:eastAsia="Calibri"/>
          <w:w w:val="100"/>
          <w:sz w:val="28"/>
          <w:szCs w:val="22"/>
          <w:lang w:val="ru-RU"/>
        </w:rPr>
        <w:t xml:space="preserve">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sens</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наречия в положительной, сравнительной и превосходной степенях сравнения, образованные по правилу и исключения;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указательное местоимение </w:t>
      </w:r>
      <w:r w:rsidRPr="002F4693">
        <w:rPr>
          <w:rFonts w:eastAsia="Calibri"/>
          <w:w w:val="100"/>
          <w:sz w:val="28"/>
          <w:szCs w:val="22"/>
        </w:rPr>
        <w:t>jener</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вопросительные местоимения (</w:t>
      </w:r>
      <w:r w:rsidRPr="002F4693">
        <w:rPr>
          <w:rFonts w:eastAsia="Calibri"/>
          <w:w w:val="100"/>
          <w:sz w:val="28"/>
          <w:szCs w:val="22"/>
        </w:rPr>
        <w:t>wer</w:t>
      </w:r>
      <w:r w:rsidRPr="002F4693">
        <w:rPr>
          <w:rFonts w:eastAsia="Calibri"/>
          <w:w w:val="100"/>
          <w:sz w:val="28"/>
          <w:szCs w:val="22"/>
          <w:lang w:val="ru-RU"/>
        </w:rPr>
        <w:t xml:space="preserve">, </w:t>
      </w:r>
      <w:r w:rsidRPr="002F4693">
        <w:rPr>
          <w:rFonts w:eastAsia="Calibri"/>
          <w:w w:val="100"/>
          <w:sz w:val="28"/>
          <w:szCs w:val="22"/>
        </w:rPr>
        <w:t>was</w:t>
      </w:r>
      <w:r w:rsidRPr="002F4693">
        <w:rPr>
          <w:rFonts w:eastAsia="Calibri"/>
          <w:w w:val="100"/>
          <w:sz w:val="28"/>
          <w:szCs w:val="22"/>
          <w:lang w:val="ru-RU"/>
        </w:rPr>
        <w:t xml:space="preserve">, </w:t>
      </w:r>
      <w:r w:rsidRPr="002F4693">
        <w:rPr>
          <w:rFonts w:eastAsia="Calibri"/>
          <w:w w:val="100"/>
          <w:sz w:val="28"/>
          <w:szCs w:val="22"/>
        </w:rPr>
        <w:t>wohin</w:t>
      </w:r>
      <w:r w:rsidRPr="002F4693">
        <w:rPr>
          <w:rFonts w:eastAsia="Calibri"/>
          <w:w w:val="100"/>
          <w:sz w:val="28"/>
          <w:szCs w:val="22"/>
          <w:lang w:val="ru-RU"/>
        </w:rPr>
        <w:t xml:space="preserve">, </w:t>
      </w:r>
      <w:r w:rsidRPr="002F4693">
        <w:rPr>
          <w:rFonts w:eastAsia="Calibri"/>
          <w:w w:val="100"/>
          <w:sz w:val="28"/>
          <w:szCs w:val="22"/>
        </w:rPr>
        <w:t>wo</w:t>
      </w:r>
      <w:r w:rsidRPr="002F4693">
        <w:rPr>
          <w:rFonts w:eastAsia="Calibri"/>
          <w:w w:val="100"/>
          <w:sz w:val="28"/>
          <w:szCs w:val="22"/>
          <w:lang w:val="ru-RU"/>
        </w:rPr>
        <w:t xml:space="preserve">, </w:t>
      </w:r>
      <w:r w:rsidRPr="002F4693">
        <w:rPr>
          <w:rFonts w:eastAsia="Calibri"/>
          <w:w w:val="100"/>
          <w:sz w:val="28"/>
          <w:szCs w:val="22"/>
        </w:rPr>
        <w:t>warum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количественные и порядковые числительные (до 100).</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3) 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оформлять адрес, писать фамилии и имена (свои, родственников и друзей) на немецком языке (в анкете, формуляре);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обладать базовыми знаниями о социокультурном портрете родной страны и страны (стран)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Россию и страны (стран)у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4) 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владеть начальными умениями классифицировать лексические единицы по темам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иноязычные словари и справочники, в том числе информационно-справочные системы в электронной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Предметные результаты освоения программы по иностранному (немецкому) языку к концу обучения </w:t>
      </w:r>
      <w:r w:rsidRPr="002F4693">
        <w:rPr>
          <w:rFonts w:eastAsia="Calibri"/>
          <w:b/>
          <w:i/>
          <w:w w:val="100"/>
          <w:sz w:val="28"/>
          <w:szCs w:val="22"/>
          <w:lang w:val="ru-RU"/>
        </w:rPr>
        <w:t>в 6 классе</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1) 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lastRenderedPageBreak/>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2) 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Графика, 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писать изученные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 xml:space="preserve">использовать точку, вопросительный и восклицательный знаки в конце предложения, запятую при перечислении;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пунктуационно правильно оформлять электронное сообщение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sidRPr="002F4693">
        <w:rPr>
          <w:rFonts w:eastAsia="Calibri"/>
          <w:w w:val="100"/>
          <w:sz w:val="28"/>
          <w:szCs w:val="22"/>
        </w:rPr>
        <w:t>keit</w:t>
      </w:r>
      <w:r w:rsidRPr="002F4693">
        <w:rPr>
          <w:rFonts w:eastAsia="Calibri"/>
          <w:w w:val="100"/>
          <w:sz w:val="28"/>
          <w:szCs w:val="22"/>
          <w:lang w:val="ru-RU"/>
        </w:rPr>
        <w:t>, -</w:t>
      </w:r>
      <w:r w:rsidRPr="002F4693">
        <w:rPr>
          <w:rFonts w:eastAsia="Calibri"/>
          <w:w w:val="100"/>
          <w:sz w:val="28"/>
          <w:szCs w:val="22"/>
        </w:rPr>
        <w:t>heit</w:t>
      </w:r>
      <w:r w:rsidRPr="002F4693">
        <w:rPr>
          <w:rFonts w:eastAsia="Calibri"/>
          <w:w w:val="100"/>
          <w:sz w:val="28"/>
          <w:szCs w:val="22"/>
          <w:lang w:val="ru-RU"/>
        </w:rPr>
        <w:t>, -</w:t>
      </w:r>
      <w:r w:rsidRPr="002F4693">
        <w:rPr>
          <w:rFonts w:eastAsia="Calibri"/>
          <w:w w:val="100"/>
          <w:sz w:val="28"/>
          <w:szCs w:val="22"/>
        </w:rPr>
        <w:t>ung</w:t>
      </w:r>
      <w:r w:rsidRPr="002F4693">
        <w:rPr>
          <w:rFonts w:eastAsia="Calibri"/>
          <w:w w:val="100"/>
          <w:sz w:val="28"/>
          <w:szCs w:val="22"/>
          <w:lang w:val="ru-RU"/>
        </w:rPr>
        <w:t>, имена прилагательные при помощи суффикса -</w:t>
      </w:r>
      <w:r w:rsidRPr="002F4693">
        <w:rPr>
          <w:rFonts w:eastAsia="Calibri"/>
          <w:w w:val="100"/>
          <w:sz w:val="28"/>
          <w:szCs w:val="22"/>
        </w:rPr>
        <w:t>isch</w:t>
      </w:r>
      <w:r w:rsidRPr="002F4693">
        <w:rPr>
          <w:rFonts w:eastAsia="Calibri"/>
          <w:w w:val="100"/>
          <w:sz w:val="28"/>
          <w:szCs w:val="22"/>
          <w:lang w:val="ru-RU"/>
        </w:rPr>
        <w:t xml:space="preserve">, имена прилагательные и наречия при помощи отрицательного префикса </w:t>
      </w:r>
      <w:r w:rsidRPr="002F4693">
        <w:rPr>
          <w:rFonts w:eastAsia="Calibri"/>
          <w:w w:val="100"/>
          <w:sz w:val="28"/>
          <w:szCs w:val="22"/>
        </w:rPr>
        <w:t>un</w:t>
      </w:r>
      <w:r w:rsidRPr="002F4693">
        <w:rPr>
          <w:rFonts w:eastAsia="Calibri"/>
          <w:w w:val="100"/>
          <w:sz w:val="28"/>
          <w:szCs w:val="22"/>
          <w:lang w:val="ru-RU"/>
        </w:rPr>
        <w:t>-, при помощи конверсии: имена существительные от глагола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Lesen</w:t>
      </w:r>
      <w:r w:rsidRPr="002F4693">
        <w:rPr>
          <w:rFonts w:eastAsia="Calibri"/>
          <w:w w:val="100"/>
          <w:sz w:val="28"/>
          <w:szCs w:val="22"/>
          <w:lang w:val="ru-RU"/>
        </w:rPr>
        <w:t>), при помощи словосложения: соединения глагола и существительного (</w:t>
      </w:r>
      <w:r w:rsidRPr="002F4693">
        <w:rPr>
          <w:rFonts w:eastAsia="Calibri"/>
          <w:w w:val="100"/>
          <w:sz w:val="28"/>
          <w:szCs w:val="22"/>
        </w:rPr>
        <w:t>der</w:t>
      </w:r>
      <w:r w:rsidRPr="002F4693">
        <w:rPr>
          <w:rFonts w:eastAsia="Calibri"/>
          <w:w w:val="100"/>
          <w:sz w:val="28"/>
          <w:szCs w:val="22"/>
          <w:lang w:val="ru-RU"/>
        </w:rPr>
        <w:t xml:space="preserve"> </w:t>
      </w:r>
      <w:r w:rsidRPr="002F4693">
        <w:rPr>
          <w:rFonts w:eastAsia="Calibri"/>
          <w:w w:val="100"/>
          <w:sz w:val="28"/>
          <w:szCs w:val="22"/>
        </w:rPr>
        <w:t>Schreibtisch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изученные синонимы, антонимы и интернациональные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различные средства связи для обеспечения целостности высказывания.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сложносочинённые предложения с союзом </w:t>
      </w:r>
      <w:r w:rsidRPr="002F4693">
        <w:rPr>
          <w:rFonts w:eastAsia="Calibri"/>
          <w:w w:val="100"/>
          <w:sz w:val="28"/>
          <w:szCs w:val="22"/>
        </w:rPr>
        <w:t>denn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глаголы в видовременных формах действительного залога в изъявительном наклонении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teritum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глаголы с отделяемыми и неотделяемыми приставками;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глаголы с возвратным местоимением </w:t>
      </w:r>
      <w:r w:rsidRPr="002F4693">
        <w:rPr>
          <w:rFonts w:eastAsia="Calibri"/>
          <w:w w:val="100"/>
          <w:sz w:val="28"/>
          <w:szCs w:val="22"/>
        </w:rPr>
        <w:t>sich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rPr>
      </w:pPr>
      <w:r w:rsidRPr="002F4693">
        <w:rPr>
          <w:rFonts w:eastAsia="Calibri"/>
          <w:w w:val="100"/>
          <w:sz w:val="28"/>
          <w:szCs w:val="22"/>
        </w:rPr>
        <w:t>глаголы sitzen – setzen, liegen – legen, stehen – stellen, hängen;</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модальный глагол </w:t>
      </w:r>
      <w:r w:rsidRPr="002F4693">
        <w:rPr>
          <w:rFonts w:eastAsia="Calibri"/>
          <w:w w:val="100"/>
          <w:sz w:val="28"/>
          <w:szCs w:val="22"/>
        </w:rPr>
        <w:t>sollen</w:t>
      </w:r>
      <w:r w:rsidRPr="002F4693">
        <w:rPr>
          <w:rFonts w:eastAsia="Calibri"/>
          <w:w w:val="100"/>
          <w:sz w:val="28"/>
          <w:szCs w:val="22"/>
          <w:lang w:val="ru-RU"/>
        </w:rPr>
        <w:t xml:space="preserve">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sens</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склонение имён существительных в единственном и множественном числе в родительном падеже;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личные местоимения в винительном и дательном падежах;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вопросительное местоимение </w:t>
      </w:r>
      <w:r w:rsidRPr="002F4693">
        <w:rPr>
          <w:rFonts w:eastAsia="Calibri"/>
          <w:w w:val="100"/>
          <w:sz w:val="28"/>
          <w:szCs w:val="22"/>
        </w:rPr>
        <w:t>welch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числительные для обозначения дат и больших чисел (100–1000);</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предлоги, требующие дательного падежа при ответе на вопрос </w:t>
      </w:r>
      <w:r w:rsidRPr="002F4693">
        <w:rPr>
          <w:rFonts w:eastAsia="Calibri"/>
          <w:w w:val="100"/>
          <w:sz w:val="28"/>
          <w:szCs w:val="22"/>
        </w:rPr>
        <w:t>Wo</w:t>
      </w:r>
      <w:r w:rsidRPr="002F4693">
        <w:rPr>
          <w:rFonts w:eastAsia="Calibri"/>
          <w:w w:val="100"/>
          <w:sz w:val="28"/>
          <w:szCs w:val="22"/>
          <w:lang w:val="ru-RU"/>
        </w:rPr>
        <w:t xml:space="preserve">? и винительного при ответе на вопрос </w:t>
      </w:r>
      <w:r w:rsidRPr="002F4693">
        <w:rPr>
          <w:rFonts w:eastAsia="Calibri"/>
          <w:w w:val="100"/>
          <w:sz w:val="28"/>
          <w:szCs w:val="22"/>
        </w:rPr>
        <w:t>Wohin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3) 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обладать базовыми знаниями о социокультурном портрете родной страны и страны (стран)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Россию и страну (страны)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4) 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иноязычные словари и справочники, в том числе информационно-справочные системы в электронной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достигать взаимопонимания в процессе устного и письменного общения с носителями иностранного языка, с людьми другой культуры;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Предметные результаты освоения программы по иностранному (немецкому) языку к концу обучения </w:t>
      </w:r>
      <w:r w:rsidRPr="002F4693">
        <w:rPr>
          <w:rFonts w:eastAsia="Calibri"/>
          <w:b/>
          <w:i/>
          <w:w w:val="100"/>
          <w:sz w:val="28"/>
          <w:szCs w:val="22"/>
          <w:lang w:val="ru-RU"/>
        </w:rPr>
        <w:t>в 7 классе</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1) 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читать про себя и понимать несложные аутентичные тексты, содержащие отдельные незнакомые слова, с различной глубиной проникновения в их содержание в </w:t>
      </w:r>
      <w:r w:rsidRPr="002F4693">
        <w:rPr>
          <w:rFonts w:eastAsia="Calibri"/>
          <w:w w:val="100"/>
          <w:sz w:val="28"/>
          <w:szCs w:val="22"/>
          <w:lang w:val="ru-RU"/>
        </w:rPr>
        <w:lastRenderedPageBreak/>
        <w:t>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2) 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Графика, 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писать изученные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sidRPr="002F4693">
        <w:rPr>
          <w:rFonts w:eastAsia="Calibri"/>
          <w:w w:val="100"/>
          <w:sz w:val="28"/>
          <w:szCs w:val="22"/>
        </w:rPr>
        <w:t>ieren</w:t>
      </w:r>
      <w:r w:rsidRPr="002F4693">
        <w:rPr>
          <w:rFonts w:eastAsia="Calibri"/>
          <w:w w:val="100"/>
          <w:sz w:val="28"/>
          <w:szCs w:val="22"/>
          <w:lang w:val="ru-RU"/>
        </w:rPr>
        <w:t>, имена существительные при помощи суффиксов -</w:t>
      </w:r>
      <w:r w:rsidRPr="002F4693">
        <w:rPr>
          <w:rFonts w:eastAsia="Calibri"/>
          <w:w w:val="100"/>
          <w:sz w:val="28"/>
          <w:szCs w:val="22"/>
        </w:rPr>
        <w:t>schaft</w:t>
      </w:r>
      <w:r w:rsidRPr="002F4693">
        <w:rPr>
          <w:rFonts w:eastAsia="Calibri"/>
          <w:w w:val="100"/>
          <w:sz w:val="28"/>
          <w:szCs w:val="22"/>
          <w:lang w:val="ru-RU"/>
        </w:rPr>
        <w:t>, -</w:t>
      </w:r>
      <w:r w:rsidRPr="002F4693">
        <w:rPr>
          <w:rFonts w:eastAsia="Calibri"/>
          <w:w w:val="100"/>
          <w:sz w:val="28"/>
          <w:szCs w:val="22"/>
        </w:rPr>
        <w:t>tion</w:t>
      </w:r>
      <w:r w:rsidRPr="002F4693">
        <w:rPr>
          <w:rFonts w:eastAsia="Calibri"/>
          <w:w w:val="100"/>
          <w:sz w:val="28"/>
          <w:szCs w:val="22"/>
          <w:lang w:val="ru-RU"/>
        </w:rPr>
        <w:t xml:space="preserve">, префикса </w:t>
      </w:r>
      <w:r w:rsidRPr="002F4693">
        <w:rPr>
          <w:rFonts w:eastAsia="Calibri"/>
          <w:w w:val="100"/>
          <w:sz w:val="28"/>
          <w:szCs w:val="22"/>
        </w:rPr>
        <w:t>un</w:t>
      </w:r>
      <w:r w:rsidRPr="002F4693">
        <w:rPr>
          <w:rFonts w:eastAsia="Calibri"/>
          <w:w w:val="100"/>
          <w:sz w:val="28"/>
          <w:szCs w:val="22"/>
          <w:lang w:val="ru-RU"/>
        </w:rPr>
        <w:t>-, при помощи конверсии: имена существительные от прилагательных (</w:t>
      </w:r>
      <w:r w:rsidRPr="002F4693">
        <w:rPr>
          <w:rFonts w:eastAsia="Calibri"/>
          <w:w w:val="100"/>
          <w:sz w:val="28"/>
          <w:szCs w:val="22"/>
        </w:rPr>
        <w:t>das</w:t>
      </w:r>
      <w:r w:rsidRPr="002F4693">
        <w:rPr>
          <w:rFonts w:eastAsia="Calibri"/>
          <w:w w:val="100"/>
          <w:sz w:val="28"/>
          <w:szCs w:val="22"/>
          <w:lang w:val="ru-RU"/>
        </w:rPr>
        <w:t xml:space="preserve"> </w:t>
      </w:r>
      <w:r w:rsidRPr="002F4693">
        <w:rPr>
          <w:rFonts w:eastAsia="Calibri"/>
          <w:w w:val="100"/>
          <w:sz w:val="28"/>
          <w:szCs w:val="22"/>
        </w:rPr>
        <w:t>Gr</w:t>
      </w:r>
      <w:r w:rsidRPr="002F4693">
        <w:rPr>
          <w:rFonts w:eastAsia="Calibri"/>
          <w:w w:val="100"/>
          <w:sz w:val="28"/>
          <w:szCs w:val="22"/>
          <w:lang w:val="ru-RU"/>
        </w:rPr>
        <w:t>ü</w:t>
      </w:r>
      <w:r w:rsidRPr="002F4693">
        <w:rPr>
          <w:rFonts w:eastAsia="Calibri"/>
          <w:w w:val="100"/>
          <w:sz w:val="28"/>
          <w:szCs w:val="22"/>
        </w:rPr>
        <w:t>n</w:t>
      </w:r>
      <w:r w:rsidRPr="002F4693">
        <w:rPr>
          <w:rFonts w:eastAsia="Calibri"/>
          <w:w w:val="100"/>
          <w:sz w:val="28"/>
          <w:szCs w:val="22"/>
          <w:lang w:val="ru-RU"/>
        </w:rPr>
        <w:t>), при помощи словосложения: соединения прилагательного и существительного (</w:t>
      </w:r>
      <w:r w:rsidRPr="002F4693">
        <w:rPr>
          <w:rFonts w:eastAsia="Calibri"/>
          <w:w w:val="100"/>
          <w:sz w:val="28"/>
          <w:szCs w:val="22"/>
        </w:rPr>
        <w:t>die</w:t>
      </w:r>
      <w:r w:rsidRPr="002F4693">
        <w:rPr>
          <w:rFonts w:eastAsia="Calibri"/>
          <w:w w:val="100"/>
          <w:sz w:val="28"/>
          <w:szCs w:val="22"/>
          <w:lang w:val="ru-RU"/>
        </w:rPr>
        <w:t xml:space="preserve"> </w:t>
      </w:r>
      <w:r w:rsidRPr="002F4693">
        <w:rPr>
          <w:rFonts w:eastAsia="Calibri"/>
          <w:w w:val="100"/>
          <w:sz w:val="28"/>
          <w:szCs w:val="22"/>
        </w:rPr>
        <w:t>Kleinstadt</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изученные синонимы, антонимы;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особенности структуры простых и сложных предложений и различных коммуникативных типов предложений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распознавать и употреблять в устной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сложносочинённые предложения с наречием </w:t>
      </w:r>
      <w:r w:rsidRPr="002F4693">
        <w:rPr>
          <w:rFonts w:eastAsia="Calibri"/>
          <w:w w:val="100"/>
          <w:sz w:val="28"/>
          <w:szCs w:val="22"/>
        </w:rPr>
        <w:t>darum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сложноподчинённые предложения: дополнительные (с союзом </w:t>
      </w:r>
      <w:r w:rsidRPr="002F4693">
        <w:rPr>
          <w:rFonts w:eastAsia="Calibri"/>
          <w:w w:val="100"/>
          <w:sz w:val="28"/>
          <w:szCs w:val="22"/>
        </w:rPr>
        <w:t>dass</w:t>
      </w:r>
      <w:r w:rsidRPr="002F4693">
        <w:rPr>
          <w:rFonts w:eastAsia="Calibri"/>
          <w:w w:val="100"/>
          <w:sz w:val="28"/>
          <w:szCs w:val="22"/>
          <w:lang w:val="ru-RU"/>
        </w:rPr>
        <w:t xml:space="preserve">), причины (с союзом </w:t>
      </w:r>
      <w:r w:rsidRPr="002F4693">
        <w:rPr>
          <w:rFonts w:eastAsia="Calibri"/>
          <w:w w:val="100"/>
          <w:sz w:val="28"/>
          <w:szCs w:val="22"/>
        </w:rPr>
        <w:t>weil</w:t>
      </w:r>
      <w:r w:rsidRPr="002F4693">
        <w:rPr>
          <w:rFonts w:eastAsia="Calibri"/>
          <w:w w:val="100"/>
          <w:sz w:val="28"/>
          <w:szCs w:val="22"/>
          <w:lang w:val="ru-RU"/>
        </w:rPr>
        <w:t xml:space="preserve">), условия (с союзом </w:t>
      </w:r>
      <w:r w:rsidRPr="002F4693">
        <w:rPr>
          <w:rFonts w:eastAsia="Calibri"/>
          <w:w w:val="100"/>
          <w:sz w:val="28"/>
          <w:szCs w:val="22"/>
        </w:rPr>
        <w:t>wenn</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предложения с глаголами, требующими употребления после них частицы </w:t>
      </w:r>
      <w:r w:rsidRPr="002F4693">
        <w:rPr>
          <w:rFonts w:eastAsia="Calibri"/>
          <w:w w:val="100"/>
          <w:sz w:val="28"/>
          <w:szCs w:val="22"/>
        </w:rPr>
        <w:t>zu</w:t>
      </w:r>
      <w:r w:rsidRPr="002F4693">
        <w:rPr>
          <w:rFonts w:eastAsia="Calibri"/>
          <w:w w:val="100"/>
          <w:sz w:val="28"/>
          <w:szCs w:val="22"/>
          <w:lang w:val="ru-RU"/>
        </w:rPr>
        <w:t xml:space="preserve"> и инфинитива;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предложения с неопределённо-личным местоимением </w:t>
      </w:r>
      <w:r w:rsidRPr="002F4693">
        <w:rPr>
          <w:rFonts w:eastAsia="Calibri"/>
          <w:w w:val="100"/>
          <w:sz w:val="28"/>
          <w:szCs w:val="22"/>
        </w:rPr>
        <w:t>man</w:t>
      </w:r>
      <w:r w:rsidRPr="002F4693">
        <w:rPr>
          <w:rFonts w:eastAsia="Calibri"/>
          <w:w w:val="100"/>
          <w:sz w:val="28"/>
          <w:szCs w:val="22"/>
          <w:lang w:val="ru-RU"/>
        </w:rPr>
        <w:t>, в том числе с модальными глаголами;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модальные глаголы в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teritum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отрицания </w:t>
      </w:r>
      <w:r w:rsidRPr="002F4693">
        <w:rPr>
          <w:rFonts w:eastAsia="Calibri"/>
          <w:w w:val="100"/>
          <w:sz w:val="28"/>
          <w:szCs w:val="22"/>
        </w:rPr>
        <w:t>kein</w:t>
      </w:r>
      <w:r w:rsidRPr="002F4693">
        <w:rPr>
          <w:rFonts w:eastAsia="Calibri"/>
          <w:w w:val="100"/>
          <w:sz w:val="28"/>
          <w:szCs w:val="22"/>
          <w:lang w:val="ru-RU"/>
        </w:rPr>
        <w:t xml:space="preserve">, </w:t>
      </w:r>
      <w:r w:rsidRPr="002F4693">
        <w:rPr>
          <w:rFonts w:eastAsia="Calibri"/>
          <w:w w:val="100"/>
          <w:sz w:val="28"/>
          <w:szCs w:val="22"/>
        </w:rPr>
        <w:t>nicht</w:t>
      </w:r>
      <w:r w:rsidRPr="002F4693">
        <w:rPr>
          <w:rFonts w:eastAsia="Calibri"/>
          <w:w w:val="100"/>
          <w:sz w:val="28"/>
          <w:szCs w:val="22"/>
          <w:lang w:val="ru-RU"/>
        </w:rPr>
        <w:t xml:space="preserve">, </w:t>
      </w:r>
      <w:r w:rsidRPr="002F4693">
        <w:rPr>
          <w:rFonts w:eastAsia="Calibri"/>
          <w:w w:val="100"/>
          <w:sz w:val="28"/>
          <w:szCs w:val="22"/>
        </w:rPr>
        <w:t>doch</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числительные для обозначения дат и больших чисел (до 1 000 000).</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3) 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обладать базовыми знаниями о социокультурном портрете и культурном наследии родной страны и страны (стран)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Россию и страну (страны) изучаемого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4) 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иноязычные словари и справочники, в том числе информационно-справочные системы в электронной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достигать взаимопонимания в процессе устного и письменного общения с носителями иностранного языка, с людьми другой культуры;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Предметные результаты освоения программы по иностранному (немецкому) языку к концу обучения </w:t>
      </w:r>
      <w:r w:rsidRPr="002F4693">
        <w:rPr>
          <w:rFonts w:eastAsia="Calibri"/>
          <w:b/>
          <w:i/>
          <w:w w:val="100"/>
          <w:sz w:val="28"/>
          <w:szCs w:val="22"/>
          <w:lang w:val="ru-RU"/>
        </w:rPr>
        <w:t>в 8 классе</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1) 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Смысловое чтение: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2) 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lastRenderedPageBreak/>
        <w:t>Графика, 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писать изученные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r w:rsidRPr="002F4693">
        <w:rPr>
          <w:rFonts w:eastAsia="Calibri"/>
          <w:w w:val="100"/>
          <w:sz w:val="28"/>
          <w:szCs w:val="22"/>
        </w:rPr>
        <w:t>ik</w:t>
      </w:r>
      <w:r w:rsidRPr="002F4693">
        <w:rPr>
          <w:rFonts w:eastAsia="Calibri"/>
          <w:w w:val="100"/>
          <w:sz w:val="28"/>
          <w:szCs w:val="22"/>
          <w:lang w:val="ru-RU"/>
        </w:rPr>
        <w:t>, имена прилагательные при помощи суффикса -</w:t>
      </w:r>
      <w:r w:rsidRPr="002F4693">
        <w:rPr>
          <w:rFonts w:eastAsia="Calibri"/>
          <w:w w:val="100"/>
          <w:sz w:val="28"/>
          <w:szCs w:val="22"/>
        </w:rPr>
        <w:t>los</w:t>
      </w:r>
      <w:r w:rsidRPr="002F4693">
        <w:rPr>
          <w:rFonts w:eastAsia="Calibri"/>
          <w:w w:val="100"/>
          <w:sz w:val="28"/>
          <w:szCs w:val="22"/>
          <w:lang w:val="ru-RU"/>
        </w:rPr>
        <w:t>, имена прилагательные путём соединения двух прилагательных (</w:t>
      </w:r>
      <w:r w:rsidRPr="002F4693">
        <w:rPr>
          <w:rFonts w:eastAsia="Calibri"/>
          <w:w w:val="100"/>
          <w:sz w:val="28"/>
          <w:szCs w:val="22"/>
        </w:rPr>
        <w:t>dunkelblau</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изученные многозначные слова, синонимы, антонимы, сокращения и аббревиатуры;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сложноподчинённые предложения времени с союзами </w:t>
      </w:r>
      <w:r w:rsidRPr="002F4693">
        <w:rPr>
          <w:rFonts w:eastAsia="Calibri"/>
          <w:w w:val="100"/>
          <w:sz w:val="28"/>
          <w:szCs w:val="22"/>
        </w:rPr>
        <w:t>wenn</w:t>
      </w:r>
      <w:r w:rsidRPr="002F4693">
        <w:rPr>
          <w:rFonts w:eastAsia="Calibri"/>
          <w:w w:val="100"/>
          <w:sz w:val="28"/>
          <w:szCs w:val="22"/>
          <w:lang w:val="ru-RU"/>
        </w:rPr>
        <w:t xml:space="preserve">, </w:t>
      </w:r>
      <w:r w:rsidRPr="002F4693">
        <w:rPr>
          <w:rFonts w:eastAsia="Calibri"/>
          <w:w w:val="100"/>
          <w:sz w:val="28"/>
          <w:szCs w:val="22"/>
        </w:rPr>
        <w:t>als</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глаголы в видовременных формах страдательного залога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sens</w:t>
      </w:r>
      <w:r w:rsidRPr="002F4693">
        <w:rPr>
          <w:rFonts w:eastAsia="Calibri"/>
          <w:w w:val="100"/>
          <w:sz w:val="28"/>
          <w:szCs w:val="22"/>
          <w:lang w:val="ru-RU"/>
        </w:rPr>
        <w:t xml:space="preserve">, </w:t>
      </w:r>
      <w:r w:rsidRPr="002F4693">
        <w:rPr>
          <w:rFonts w:eastAsia="Calibri"/>
          <w:w w:val="100"/>
          <w:sz w:val="28"/>
          <w:szCs w:val="22"/>
        </w:rPr>
        <w:t>Pr</w:t>
      </w:r>
      <w:r w:rsidRPr="002F4693">
        <w:rPr>
          <w:rFonts w:eastAsia="Calibri"/>
          <w:w w:val="100"/>
          <w:sz w:val="28"/>
          <w:szCs w:val="22"/>
          <w:lang w:val="ru-RU"/>
        </w:rPr>
        <w:t>ä</w:t>
      </w:r>
      <w:r w:rsidRPr="002F4693">
        <w:rPr>
          <w:rFonts w:eastAsia="Calibri"/>
          <w:w w:val="100"/>
          <w:sz w:val="28"/>
          <w:szCs w:val="22"/>
        </w:rPr>
        <w:t>steritum</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наиболее распространённые глаголы с управлением и местоимённые наречия;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склонение прилагательных;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предлоги, используемые с дательным падежом;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предлоги, используемые с винительным падежом.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3) Социокультурные знания: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4) 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w:t>
      </w:r>
      <w:r w:rsidRPr="002F4693">
        <w:rPr>
          <w:rFonts w:eastAsia="Calibri"/>
          <w:w w:val="100"/>
          <w:sz w:val="28"/>
          <w:szCs w:val="22"/>
          <w:lang w:val="ru-RU"/>
        </w:rPr>
        <w:lastRenderedPageBreak/>
        <w:t>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иноязычные словари и справочники, в том числе информационно-справочные системы в электронной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достигать взаимопонимания в процессе устного и письменного общения с носителями иностранного языка, людьми другой культуры;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Предметные результаты освоения программы по иностранному (немецкому) языку к концу обучения </w:t>
      </w:r>
      <w:r w:rsidRPr="002F4693">
        <w:rPr>
          <w:rFonts w:eastAsia="Calibri"/>
          <w:b/>
          <w:i/>
          <w:w w:val="100"/>
          <w:sz w:val="28"/>
          <w:szCs w:val="22"/>
          <w:lang w:val="ru-RU"/>
        </w:rPr>
        <w:t>в 9 классе</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1) Коммуникативные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Говорение: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Аудирование: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F4693" w:rsidRPr="00CB33CB" w:rsidRDefault="002F4693" w:rsidP="002F4693">
      <w:pPr>
        <w:spacing w:after="0" w:line="264" w:lineRule="auto"/>
        <w:ind w:firstLine="600"/>
        <w:jc w:val="both"/>
        <w:rPr>
          <w:rFonts w:ascii="Calibri" w:eastAsia="Calibri" w:hAnsi="Calibri"/>
          <w:color w:val="auto"/>
          <w:w w:val="100"/>
          <w:sz w:val="22"/>
          <w:szCs w:val="22"/>
          <w:lang w:val="ru-RU"/>
        </w:rPr>
      </w:pPr>
      <w:r w:rsidRPr="00CB33CB">
        <w:rPr>
          <w:rFonts w:eastAsia="Calibri"/>
          <w:i/>
          <w:w w:val="100"/>
          <w:sz w:val="28"/>
          <w:szCs w:val="22"/>
          <w:lang w:val="ru-RU"/>
        </w:rPr>
        <w:t xml:space="preserve">Смысловое чтение: </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w:t>
      </w:r>
      <w:r w:rsidRPr="002F4693">
        <w:rPr>
          <w:rFonts w:eastAsia="Calibri"/>
          <w:w w:val="100"/>
          <w:sz w:val="28"/>
          <w:szCs w:val="22"/>
          <w:lang w:val="ru-RU"/>
        </w:rPr>
        <w:lastRenderedPageBreak/>
        <w:t>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Письменная речь:</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2) Языковые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Фонетическая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читать новые слова согласно основным правилам чтения.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Графика, орфография и пунктуация: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правильно писать изученные слова;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Лексическая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sidRPr="002F4693">
        <w:rPr>
          <w:rFonts w:eastAsia="Calibri"/>
          <w:w w:val="100"/>
          <w:sz w:val="28"/>
          <w:szCs w:val="22"/>
        </w:rPr>
        <w:t>ie</w:t>
      </w:r>
      <w:r w:rsidRPr="002F4693">
        <w:rPr>
          <w:rFonts w:eastAsia="Calibri"/>
          <w:w w:val="100"/>
          <w:sz w:val="28"/>
          <w:szCs w:val="22"/>
          <w:lang w:val="ru-RU"/>
        </w:rPr>
        <w:t>, -</w:t>
      </w:r>
      <w:r w:rsidRPr="002F4693">
        <w:rPr>
          <w:rFonts w:eastAsia="Calibri"/>
          <w:w w:val="100"/>
          <w:sz w:val="28"/>
          <w:szCs w:val="22"/>
        </w:rPr>
        <w:t>um</w:t>
      </w:r>
      <w:r w:rsidRPr="002F4693">
        <w:rPr>
          <w:rFonts w:eastAsia="Calibri"/>
          <w:w w:val="100"/>
          <w:sz w:val="28"/>
          <w:szCs w:val="22"/>
          <w:lang w:val="ru-RU"/>
        </w:rPr>
        <w:t>, имена прилагательные при помощи суффиксов -</w:t>
      </w:r>
      <w:r w:rsidRPr="002F4693">
        <w:rPr>
          <w:rFonts w:eastAsia="Calibri"/>
          <w:w w:val="100"/>
          <w:sz w:val="28"/>
          <w:szCs w:val="22"/>
        </w:rPr>
        <w:t>sam</w:t>
      </w:r>
      <w:r w:rsidRPr="002F4693">
        <w:rPr>
          <w:rFonts w:eastAsia="Calibri"/>
          <w:w w:val="100"/>
          <w:sz w:val="28"/>
          <w:szCs w:val="22"/>
          <w:lang w:val="ru-RU"/>
        </w:rPr>
        <w:t>, -</w:t>
      </w:r>
      <w:r w:rsidRPr="002F4693">
        <w:rPr>
          <w:rFonts w:eastAsia="Calibri"/>
          <w:w w:val="100"/>
          <w:sz w:val="28"/>
          <w:szCs w:val="22"/>
        </w:rPr>
        <w:t>bar</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i/>
          <w:w w:val="100"/>
          <w:sz w:val="28"/>
          <w:szCs w:val="22"/>
          <w:lang w:val="ru-RU"/>
        </w:rPr>
        <w:t>Грамматическая сторона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особенности структуры простых и сложных предложений и различных коммуникативных типов предложений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распознавать и употреблять в устной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lastRenderedPageBreak/>
        <w:t xml:space="preserve">сложносочинённые предложения с наречием </w:t>
      </w:r>
      <w:r w:rsidRPr="002F4693">
        <w:rPr>
          <w:rFonts w:eastAsia="Calibri"/>
          <w:w w:val="100"/>
          <w:sz w:val="28"/>
          <w:szCs w:val="22"/>
        </w:rPr>
        <w:t>deshalb</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сложноподчинённые предложения: времени с союзом </w:t>
      </w:r>
      <w:r w:rsidRPr="002F4693">
        <w:rPr>
          <w:rFonts w:eastAsia="Calibri"/>
          <w:w w:val="100"/>
          <w:sz w:val="28"/>
          <w:szCs w:val="22"/>
        </w:rPr>
        <w:t>nachdem</w:t>
      </w:r>
      <w:r w:rsidRPr="002F4693">
        <w:rPr>
          <w:rFonts w:eastAsia="Calibri"/>
          <w:w w:val="100"/>
          <w:sz w:val="28"/>
          <w:szCs w:val="22"/>
          <w:lang w:val="ru-RU"/>
        </w:rPr>
        <w:t xml:space="preserve">, цели с союзом </w:t>
      </w:r>
      <w:r w:rsidRPr="002F4693">
        <w:rPr>
          <w:rFonts w:eastAsia="Calibri"/>
          <w:w w:val="100"/>
          <w:sz w:val="28"/>
          <w:szCs w:val="22"/>
        </w:rPr>
        <w:t>damit</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 xml:space="preserve">формы сослагательного наклонения от глаголов </w:t>
      </w:r>
      <w:r w:rsidRPr="002F4693">
        <w:rPr>
          <w:rFonts w:eastAsia="Calibri"/>
          <w:w w:val="100"/>
          <w:sz w:val="28"/>
          <w:szCs w:val="22"/>
        </w:rPr>
        <w:t>haben</w:t>
      </w:r>
      <w:r w:rsidRPr="002F4693">
        <w:rPr>
          <w:rFonts w:eastAsia="Calibri"/>
          <w:w w:val="100"/>
          <w:sz w:val="28"/>
          <w:szCs w:val="22"/>
          <w:lang w:val="ru-RU"/>
        </w:rPr>
        <w:t xml:space="preserve">, </w:t>
      </w:r>
      <w:r w:rsidRPr="002F4693">
        <w:rPr>
          <w:rFonts w:eastAsia="Calibri"/>
          <w:w w:val="100"/>
          <w:sz w:val="28"/>
          <w:szCs w:val="22"/>
        </w:rPr>
        <w:t>sein</w:t>
      </w:r>
      <w:r w:rsidRPr="002F4693">
        <w:rPr>
          <w:rFonts w:eastAsia="Calibri"/>
          <w:w w:val="100"/>
          <w:sz w:val="28"/>
          <w:szCs w:val="22"/>
          <w:lang w:val="ru-RU"/>
        </w:rPr>
        <w:t xml:space="preserve">, </w:t>
      </w:r>
      <w:r w:rsidRPr="002F4693">
        <w:rPr>
          <w:rFonts w:eastAsia="Calibri"/>
          <w:w w:val="100"/>
          <w:sz w:val="28"/>
          <w:szCs w:val="22"/>
        </w:rPr>
        <w:t>werden</w:t>
      </w:r>
      <w:r w:rsidRPr="002F4693">
        <w:rPr>
          <w:rFonts w:eastAsia="Calibri"/>
          <w:w w:val="100"/>
          <w:sz w:val="28"/>
          <w:szCs w:val="22"/>
          <w:lang w:val="ru-RU"/>
        </w:rPr>
        <w:t xml:space="preserve">, </w:t>
      </w:r>
      <w:r w:rsidRPr="002F4693">
        <w:rPr>
          <w:rFonts w:eastAsia="Calibri"/>
          <w:w w:val="100"/>
          <w:sz w:val="28"/>
          <w:szCs w:val="22"/>
        </w:rPr>
        <w:t>k</w:t>
      </w:r>
      <w:r w:rsidRPr="002F4693">
        <w:rPr>
          <w:rFonts w:eastAsia="Calibri"/>
          <w:w w:val="100"/>
          <w:sz w:val="28"/>
          <w:szCs w:val="22"/>
          <w:lang w:val="ru-RU"/>
        </w:rPr>
        <w:t>ö</w:t>
      </w:r>
      <w:r w:rsidRPr="002F4693">
        <w:rPr>
          <w:rFonts w:eastAsia="Calibri"/>
          <w:w w:val="100"/>
          <w:sz w:val="28"/>
          <w:szCs w:val="22"/>
        </w:rPr>
        <w:t>nnen</w:t>
      </w:r>
      <w:r w:rsidRPr="002F4693">
        <w:rPr>
          <w:rFonts w:eastAsia="Calibri"/>
          <w:w w:val="100"/>
          <w:sz w:val="28"/>
          <w:szCs w:val="22"/>
          <w:lang w:val="ru-RU"/>
        </w:rPr>
        <w:t xml:space="preserve">, </w:t>
      </w:r>
      <w:r w:rsidRPr="002F4693">
        <w:rPr>
          <w:rFonts w:eastAsia="Calibri"/>
          <w:w w:val="100"/>
          <w:sz w:val="28"/>
          <w:szCs w:val="22"/>
        </w:rPr>
        <w:t>m</w:t>
      </w:r>
      <w:r w:rsidRPr="002F4693">
        <w:rPr>
          <w:rFonts w:eastAsia="Calibri"/>
          <w:w w:val="100"/>
          <w:sz w:val="28"/>
          <w:szCs w:val="22"/>
          <w:lang w:val="ru-RU"/>
        </w:rPr>
        <w:t>ö</w:t>
      </w:r>
      <w:r w:rsidRPr="002F4693">
        <w:rPr>
          <w:rFonts w:eastAsia="Calibri"/>
          <w:w w:val="100"/>
          <w:sz w:val="28"/>
          <w:szCs w:val="22"/>
        </w:rPr>
        <w:t>gen</w:t>
      </w:r>
      <w:r w:rsidRPr="002F4693">
        <w:rPr>
          <w:rFonts w:eastAsia="Calibri"/>
          <w:w w:val="100"/>
          <w:sz w:val="28"/>
          <w:szCs w:val="22"/>
          <w:lang w:val="ru-RU"/>
        </w:rPr>
        <w:t xml:space="preserve">, сочетание </w:t>
      </w:r>
      <w:r w:rsidRPr="002F4693">
        <w:rPr>
          <w:rFonts w:eastAsia="Calibri"/>
          <w:w w:val="100"/>
          <w:sz w:val="28"/>
          <w:szCs w:val="22"/>
        </w:rPr>
        <w:t>w</w:t>
      </w:r>
      <w:r w:rsidRPr="002F4693">
        <w:rPr>
          <w:rFonts w:eastAsia="Calibri"/>
          <w:w w:val="100"/>
          <w:sz w:val="28"/>
          <w:szCs w:val="22"/>
          <w:lang w:val="ru-RU"/>
        </w:rPr>
        <w:t>ü</w:t>
      </w:r>
      <w:r w:rsidRPr="002F4693">
        <w:rPr>
          <w:rFonts w:eastAsia="Calibri"/>
          <w:w w:val="100"/>
          <w:sz w:val="28"/>
          <w:szCs w:val="22"/>
        </w:rPr>
        <w:t>rde</w:t>
      </w:r>
      <w:r w:rsidRPr="002F4693">
        <w:rPr>
          <w:rFonts w:eastAsia="Calibri"/>
          <w:w w:val="100"/>
          <w:sz w:val="28"/>
          <w:szCs w:val="22"/>
          <w:lang w:val="ru-RU"/>
        </w:rPr>
        <w:t xml:space="preserve"> + </w:t>
      </w:r>
      <w:r w:rsidRPr="002F4693">
        <w:rPr>
          <w:rFonts w:eastAsia="Calibri"/>
          <w:w w:val="100"/>
          <w:sz w:val="28"/>
          <w:szCs w:val="22"/>
        </w:rPr>
        <w:t>Infinitiv</w:t>
      </w:r>
      <w:r w:rsidRPr="002F4693">
        <w:rPr>
          <w:rFonts w:eastAsia="Calibri"/>
          <w:w w:val="100"/>
          <w:sz w:val="28"/>
          <w:szCs w:val="22"/>
          <w:lang w:val="ru-RU"/>
        </w:rPr>
        <w:t>.</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3) Социокультурные знания и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иметь элементарные представления о различных вариантах немецкого языка;</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4) Компенсаторные умения:</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использовать иноязычные словари и справочники, в том числе информационно-справочные системы в электронной форме;</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достигать взаимопонимания в процессе устного и письменного общения с носителями иностранного языка, людьми другой культуры;</w:t>
      </w:r>
    </w:p>
    <w:p w:rsidR="002F4693" w:rsidRPr="002F4693" w:rsidRDefault="002F4693" w:rsidP="002F4693">
      <w:pPr>
        <w:spacing w:after="0" w:line="264" w:lineRule="auto"/>
        <w:ind w:firstLine="600"/>
        <w:jc w:val="both"/>
        <w:rPr>
          <w:rFonts w:ascii="Calibri" w:eastAsia="Calibri" w:hAnsi="Calibri"/>
          <w:color w:val="auto"/>
          <w:w w:val="100"/>
          <w:sz w:val="22"/>
          <w:szCs w:val="22"/>
          <w:lang w:val="ru-RU"/>
        </w:rPr>
      </w:pPr>
      <w:r w:rsidRPr="002F4693">
        <w:rPr>
          <w:rFonts w:eastAsia="Calibri"/>
          <w:w w:val="100"/>
          <w:sz w:val="28"/>
          <w:szCs w:val="22"/>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End w:id="0"/>
    <w:p w:rsidR="00A06244" w:rsidRPr="00A73B02" w:rsidRDefault="00A06244" w:rsidP="00F928DD">
      <w:pPr>
        <w:tabs>
          <w:tab w:val="left" w:pos="284"/>
        </w:tabs>
        <w:spacing w:after="0" w:line="240" w:lineRule="auto"/>
        <w:ind w:left="57"/>
        <w:jc w:val="both"/>
        <w:rPr>
          <w:w w:val="100"/>
          <w:lang w:val="ru-RU"/>
        </w:rPr>
        <w:sectPr w:rsidR="00A06244" w:rsidRPr="00A73B02">
          <w:pgSz w:w="11900" w:h="16840"/>
          <w:pgMar w:top="298" w:right="686" w:bottom="1038" w:left="666" w:header="720" w:footer="720" w:gutter="0"/>
          <w:cols w:space="720" w:equalWidth="0">
            <w:col w:w="10548" w:space="0"/>
          </w:cols>
          <w:docGrid w:linePitch="360"/>
        </w:sectPr>
      </w:pPr>
    </w:p>
    <w:p w:rsidR="005159C9" w:rsidRPr="00A73B02" w:rsidRDefault="00DE5396" w:rsidP="005159C9">
      <w:pPr>
        <w:tabs>
          <w:tab w:val="left" w:pos="142"/>
        </w:tabs>
        <w:autoSpaceDE w:val="0"/>
        <w:autoSpaceDN w:val="0"/>
        <w:spacing w:after="92" w:line="240" w:lineRule="auto"/>
        <w:ind w:left="142" w:right="-239"/>
        <w:jc w:val="center"/>
        <w:rPr>
          <w:rFonts w:eastAsia="Times New Roman"/>
          <w:b/>
          <w:w w:val="100"/>
          <w:lang w:val="ru-RU"/>
        </w:rPr>
      </w:pPr>
      <w:bookmarkStart w:id="2" w:name="_Hlk117112632"/>
      <w:r w:rsidRPr="00A73B02">
        <w:rPr>
          <w:rFonts w:eastAsia="Times New Roman"/>
          <w:b/>
          <w:w w:val="100"/>
        </w:rPr>
        <w:lastRenderedPageBreak/>
        <w:t xml:space="preserve">ТЕМАТИЧЕСКОЕ </w:t>
      </w:r>
      <w:r w:rsidRPr="00A73B02">
        <w:rPr>
          <w:rFonts w:eastAsia="Times New Roman"/>
          <w:b/>
          <w:w w:val="100"/>
          <w:lang w:val="ru-RU"/>
        </w:rPr>
        <w:t>ПЛАНИРОВАНИЕ</w:t>
      </w:r>
    </w:p>
    <w:p w:rsidR="00A06244" w:rsidRDefault="00C87E8D" w:rsidP="005159C9">
      <w:pPr>
        <w:tabs>
          <w:tab w:val="left" w:pos="142"/>
        </w:tabs>
        <w:autoSpaceDE w:val="0"/>
        <w:autoSpaceDN w:val="0"/>
        <w:spacing w:after="92" w:line="240" w:lineRule="auto"/>
        <w:ind w:left="142" w:right="-239" w:firstLine="142"/>
        <w:jc w:val="both"/>
        <w:rPr>
          <w:rFonts w:eastAsia="Times New Roman"/>
          <w:b/>
          <w:w w:val="100"/>
        </w:rPr>
      </w:pPr>
      <w:r w:rsidRPr="00A73B02">
        <w:rPr>
          <w:rFonts w:eastAsia="Times New Roman"/>
          <w:b/>
          <w:w w:val="100"/>
        </w:rPr>
        <w:t>5 КЛАСС</w:t>
      </w:r>
      <w:bookmarkStart w:id="3" w:name="_GoBack"/>
      <w:bookmarkEnd w:id="3"/>
    </w:p>
    <w:p w:rsidR="005F5B38" w:rsidRPr="00A73B02" w:rsidRDefault="005F5B38" w:rsidP="005159C9">
      <w:pPr>
        <w:tabs>
          <w:tab w:val="left" w:pos="142"/>
        </w:tabs>
        <w:autoSpaceDE w:val="0"/>
        <w:autoSpaceDN w:val="0"/>
        <w:spacing w:after="92" w:line="240" w:lineRule="auto"/>
        <w:ind w:left="142" w:right="-239" w:firstLine="142"/>
        <w:jc w:val="both"/>
        <w:rPr>
          <w:rFonts w:eastAsia="Times New Roman"/>
          <w:b/>
          <w:w w:val="100"/>
        </w:rPr>
      </w:pPr>
    </w:p>
    <w:tbl>
      <w:tblPr>
        <w:tblStyle w:val="aff0"/>
        <w:tblW w:w="13195" w:type="dxa"/>
        <w:jc w:val="center"/>
        <w:tblLayout w:type="fixed"/>
        <w:tblLook w:val="04A0" w:firstRow="1" w:lastRow="0" w:firstColumn="1" w:lastColumn="0" w:noHBand="0" w:noVBand="1"/>
      </w:tblPr>
      <w:tblGrid>
        <w:gridCol w:w="704"/>
        <w:gridCol w:w="5545"/>
        <w:gridCol w:w="1417"/>
        <w:gridCol w:w="5529"/>
      </w:tblGrid>
      <w:tr w:rsidR="005F5B38" w:rsidRPr="00A73B02" w:rsidTr="004A2E40">
        <w:trPr>
          <w:jc w:val="center"/>
        </w:trPr>
        <w:tc>
          <w:tcPr>
            <w:tcW w:w="704" w:type="dxa"/>
          </w:tcPr>
          <w:bookmarkEnd w:id="2"/>
          <w:p w:rsidR="005159C9" w:rsidRPr="00A73B02" w:rsidRDefault="005159C9" w:rsidP="005159C9">
            <w:pPr>
              <w:tabs>
                <w:tab w:val="left" w:pos="142"/>
                <w:tab w:val="left" w:pos="426"/>
              </w:tabs>
              <w:autoSpaceDE w:val="0"/>
              <w:autoSpaceDN w:val="0"/>
              <w:spacing w:after="92"/>
              <w:ind w:right="-239"/>
              <w:jc w:val="both"/>
              <w:rPr>
                <w:rFonts w:eastAsia="Times New Roman"/>
                <w:b/>
                <w:w w:val="100"/>
              </w:rPr>
            </w:pPr>
            <w:r w:rsidRPr="00A73B02">
              <w:rPr>
                <w:rFonts w:eastAsia="Times New Roman"/>
                <w:b/>
                <w:w w:val="100"/>
              </w:rPr>
              <w:t>№</w:t>
            </w:r>
            <w:r w:rsidRPr="00A73B02">
              <w:rPr>
                <w:w w:val="100"/>
              </w:rPr>
              <w:br/>
            </w:r>
            <w:r w:rsidRPr="00A73B02">
              <w:rPr>
                <w:rFonts w:eastAsia="Times New Roman"/>
                <w:b/>
                <w:w w:val="100"/>
              </w:rPr>
              <w:t>п/п</w:t>
            </w:r>
          </w:p>
        </w:tc>
        <w:tc>
          <w:tcPr>
            <w:tcW w:w="5545" w:type="dxa"/>
          </w:tcPr>
          <w:p w:rsidR="005159C9" w:rsidRPr="00A73B02" w:rsidRDefault="005159C9" w:rsidP="005159C9">
            <w:pPr>
              <w:tabs>
                <w:tab w:val="left" w:pos="142"/>
                <w:tab w:val="left" w:pos="426"/>
              </w:tabs>
              <w:autoSpaceDE w:val="0"/>
              <w:autoSpaceDN w:val="0"/>
              <w:spacing w:after="92"/>
              <w:ind w:right="-239"/>
              <w:jc w:val="both"/>
              <w:rPr>
                <w:rFonts w:eastAsia="Times New Roman"/>
                <w:b/>
                <w:w w:val="100"/>
                <w:lang w:val="ru-RU"/>
              </w:rPr>
            </w:pPr>
            <w:r w:rsidRPr="00A73B02">
              <w:rPr>
                <w:rFonts w:eastAsia="Times New Roman"/>
                <w:b/>
                <w:w w:val="100"/>
                <w:lang w:val="ru-RU"/>
              </w:rPr>
              <w:t>Наименование разделов и тем программы</w:t>
            </w:r>
          </w:p>
        </w:tc>
        <w:tc>
          <w:tcPr>
            <w:tcW w:w="1417" w:type="dxa"/>
          </w:tcPr>
          <w:p w:rsidR="005159C9" w:rsidRPr="00A73B02" w:rsidRDefault="005159C9" w:rsidP="005159C9">
            <w:pPr>
              <w:tabs>
                <w:tab w:val="left" w:pos="284"/>
              </w:tabs>
              <w:autoSpaceDE w:val="0"/>
              <w:autoSpaceDN w:val="0"/>
              <w:spacing w:before="78"/>
              <w:ind w:left="142"/>
              <w:jc w:val="center"/>
              <w:rPr>
                <w:rFonts w:eastAsia="Times New Roman"/>
                <w:b/>
                <w:w w:val="100"/>
              </w:rPr>
            </w:pPr>
            <w:r w:rsidRPr="00A73B02">
              <w:rPr>
                <w:rFonts w:eastAsia="Times New Roman"/>
                <w:b/>
                <w:w w:val="100"/>
              </w:rPr>
              <w:t>Количество часов</w:t>
            </w:r>
          </w:p>
        </w:tc>
        <w:tc>
          <w:tcPr>
            <w:tcW w:w="5529" w:type="dxa"/>
          </w:tcPr>
          <w:p w:rsidR="005159C9" w:rsidRPr="00A73B02" w:rsidRDefault="005159C9" w:rsidP="005F5B38">
            <w:pPr>
              <w:tabs>
                <w:tab w:val="left" w:pos="284"/>
              </w:tabs>
              <w:ind w:left="142" w:right="323"/>
              <w:jc w:val="center"/>
              <w:rPr>
                <w:w w:val="100"/>
              </w:rPr>
            </w:pPr>
            <w:r w:rsidRPr="00A73B02">
              <w:rPr>
                <w:rFonts w:eastAsia="Times New Roman"/>
                <w:b/>
                <w:w w:val="100"/>
              </w:rPr>
              <w:t>Электронные (цифровые) образовательные ресурсы</w:t>
            </w:r>
          </w:p>
        </w:tc>
      </w:tr>
      <w:tr w:rsidR="005F5B38" w:rsidRPr="00255357" w:rsidTr="004A2E40">
        <w:trPr>
          <w:jc w:val="center"/>
        </w:trPr>
        <w:tc>
          <w:tcPr>
            <w:tcW w:w="704" w:type="dxa"/>
          </w:tcPr>
          <w:p w:rsidR="005159C9" w:rsidRPr="00A73B02" w:rsidRDefault="005159C9" w:rsidP="005159C9">
            <w:pPr>
              <w:tabs>
                <w:tab w:val="left" w:pos="284"/>
              </w:tabs>
              <w:ind w:left="142"/>
              <w:rPr>
                <w:w w:val="100"/>
                <w:lang w:val="ru-RU"/>
              </w:rPr>
            </w:pPr>
            <w:r w:rsidRPr="00A73B02">
              <w:rPr>
                <w:w w:val="100"/>
                <w:lang w:val="ru-RU"/>
              </w:rPr>
              <w:t>1.</w:t>
            </w:r>
          </w:p>
        </w:tc>
        <w:tc>
          <w:tcPr>
            <w:tcW w:w="5545" w:type="dxa"/>
          </w:tcPr>
          <w:p w:rsidR="005159C9" w:rsidRPr="00A73B02" w:rsidRDefault="00921499" w:rsidP="005159C9">
            <w:pPr>
              <w:jc w:val="both"/>
              <w:rPr>
                <w:w w:val="100"/>
                <w:lang w:val="ru-RU"/>
              </w:rPr>
            </w:pPr>
            <w:r w:rsidRPr="00E728F2">
              <w:rPr>
                <w:rFonts w:eastAsia="Times New Roman"/>
                <w:lang w:val="ru-RU" w:eastAsia="ru-RU"/>
              </w:rPr>
              <w:t>Школа, школьная жизнь, учебные предметы, школьная форма, переписка с зарубежными сверстниками.</w:t>
            </w:r>
          </w:p>
        </w:tc>
        <w:tc>
          <w:tcPr>
            <w:tcW w:w="1417" w:type="dxa"/>
          </w:tcPr>
          <w:p w:rsidR="005159C9" w:rsidRPr="00A73B02" w:rsidRDefault="00921499" w:rsidP="005159C9">
            <w:pPr>
              <w:tabs>
                <w:tab w:val="left" w:pos="38"/>
              </w:tabs>
              <w:autoSpaceDE w:val="0"/>
              <w:autoSpaceDN w:val="0"/>
              <w:ind w:left="142" w:hanging="142"/>
              <w:jc w:val="center"/>
              <w:rPr>
                <w:w w:val="100"/>
                <w:lang w:val="ru-RU"/>
              </w:rPr>
            </w:pPr>
            <w:r>
              <w:rPr>
                <w:rFonts w:eastAsia="Times New Roman"/>
                <w:w w:val="100"/>
                <w:lang w:val="ru-RU"/>
              </w:rPr>
              <w:t>4</w:t>
            </w:r>
          </w:p>
        </w:tc>
        <w:tc>
          <w:tcPr>
            <w:tcW w:w="5529" w:type="dxa"/>
          </w:tcPr>
          <w:p w:rsidR="005159C9" w:rsidRPr="00A73B02" w:rsidRDefault="00167A11" w:rsidP="005F5B38">
            <w:pPr>
              <w:tabs>
                <w:tab w:val="left" w:pos="166"/>
              </w:tabs>
              <w:autoSpaceDE w:val="0"/>
              <w:autoSpaceDN w:val="0"/>
              <w:ind w:left="142" w:right="323"/>
              <w:jc w:val="center"/>
              <w:rPr>
                <w:w w:val="100"/>
                <w:lang w:val="ru-RU"/>
              </w:rPr>
            </w:pPr>
            <w:hyperlink r:id="rId9" w:history="1">
              <w:r w:rsidR="005159C9" w:rsidRPr="00A73B02">
                <w:rPr>
                  <w:rStyle w:val="aff8"/>
                  <w:w w:val="100"/>
                  <w:lang w:val="ru-RU"/>
                </w:rPr>
                <w:t>https://resh.edu.ru/subject/lesson/7591/start/243655/</w:t>
              </w:r>
            </w:hyperlink>
          </w:p>
          <w:p w:rsidR="005159C9" w:rsidRPr="00A73B02" w:rsidRDefault="00167A11" w:rsidP="005F5B38">
            <w:pPr>
              <w:tabs>
                <w:tab w:val="left" w:pos="166"/>
              </w:tabs>
              <w:autoSpaceDE w:val="0"/>
              <w:autoSpaceDN w:val="0"/>
              <w:ind w:left="142" w:right="323"/>
              <w:jc w:val="center"/>
              <w:rPr>
                <w:w w:val="100"/>
                <w:lang w:val="ru-RU"/>
              </w:rPr>
            </w:pPr>
            <w:hyperlink r:id="rId10" w:history="1">
              <w:r w:rsidR="005159C9" w:rsidRPr="00A73B02">
                <w:rPr>
                  <w:rStyle w:val="aff8"/>
                  <w:w w:val="100"/>
                  <w:lang w:val="ru-RU"/>
                </w:rPr>
                <w:t>https://resh.edu.ru/subject/lesson/7593/start/244213/</w:t>
              </w:r>
            </w:hyperlink>
          </w:p>
          <w:p w:rsidR="005159C9" w:rsidRPr="00A73B02" w:rsidRDefault="00167A11" w:rsidP="005F5B38">
            <w:pPr>
              <w:tabs>
                <w:tab w:val="left" w:pos="428"/>
              </w:tabs>
              <w:autoSpaceDE w:val="0"/>
              <w:autoSpaceDN w:val="0"/>
              <w:ind w:left="142" w:right="323"/>
              <w:jc w:val="center"/>
              <w:rPr>
                <w:w w:val="100"/>
                <w:lang w:val="ru-RU"/>
              </w:rPr>
            </w:pPr>
            <w:hyperlink r:id="rId11" w:history="1">
              <w:r w:rsidR="005159C9" w:rsidRPr="00A73B02">
                <w:rPr>
                  <w:rStyle w:val="aff8"/>
                  <w:w w:val="100"/>
                  <w:lang w:val="ru-RU"/>
                </w:rPr>
                <w:t>https://resh.edu.ru/subject/lesson/7592/start/243469/</w:t>
              </w:r>
            </w:hyperlink>
          </w:p>
        </w:tc>
      </w:tr>
      <w:tr w:rsidR="005F5B38" w:rsidRPr="00255357" w:rsidTr="004A2E40">
        <w:trPr>
          <w:jc w:val="center"/>
        </w:trPr>
        <w:tc>
          <w:tcPr>
            <w:tcW w:w="704" w:type="dxa"/>
          </w:tcPr>
          <w:p w:rsidR="005159C9" w:rsidRPr="00A73B02" w:rsidRDefault="005159C9" w:rsidP="005159C9">
            <w:pPr>
              <w:tabs>
                <w:tab w:val="left" w:pos="284"/>
              </w:tabs>
              <w:autoSpaceDE w:val="0"/>
              <w:autoSpaceDN w:val="0"/>
              <w:ind w:left="142"/>
              <w:rPr>
                <w:w w:val="100"/>
              </w:rPr>
            </w:pPr>
            <w:r w:rsidRPr="00A73B02">
              <w:rPr>
                <w:rFonts w:eastAsia="Times New Roman"/>
                <w:w w:val="100"/>
              </w:rPr>
              <w:t>2.</w:t>
            </w:r>
          </w:p>
        </w:tc>
        <w:tc>
          <w:tcPr>
            <w:tcW w:w="5545" w:type="dxa"/>
          </w:tcPr>
          <w:p w:rsidR="005159C9" w:rsidRPr="00A73B02" w:rsidRDefault="00921499" w:rsidP="005159C9">
            <w:pPr>
              <w:autoSpaceDE w:val="0"/>
              <w:autoSpaceDN w:val="0"/>
              <w:rPr>
                <w:w w:val="100"/>
                <w:lang w:val="ru-RU"/>
              </w:rPr>
            </w:pPr>
            <w:r w:rsidRPr="00E728F2">
              <w:rPr>
                <w:lang w:val="ru-RU"/>
              </w:rPr>
              <w:t>Каникулы в различное время года. Виды отдыха</w:t>
            </w:r>
            <w:r>
              <w:rPr>
                <w:lang w:val="ru-RU"/>
              </w:rPr>
              <w:t xml:space="preserve">. </w:t>
            </w:r>
            <w:r w:rsidRPr="00E728F2">
              <w:rPr>
                <w:rFonts w:eastAsia="Times New Roman"/>
                <w:lang w:val="ru-RU" w:eastAsia="ru-RU"/>
              </w:rPr>
              <w:t>Досуг и увлечения/ хобби современного подростка</w:t>
            </w:r>
          </w:p>
        </w:tc>
        <w:tc>
          <w:tcPr>
            <w:tcW w:w="1417" w:type="dxa"/>
          </w:tcPr>
          <w:p w:rsidR="005159C9" w:rsidRPr="00A73B02" w:rsidRDefault="00921499" w:rsidP="005159C9">
            <w:pPr>
              <w:tabs>
                <w:tab w:val="left" w:pos="38"/>
              </w:tabs>
              <w:autoSpaceDE w:val="0"/>
              <w:autoSpaceDN w:val="0"/>
              <w:ind w:left="142" w:hanging="142"/>
              <w:jc w:val="center"/>
              <w:rPr>
                <w:w w:val="100"/>
                <w:lang w:val="ru-RU"/>
              </w:rPr>
            </w:pPr>
            <w:r>
              <w:rPr>
                <w:w w:val="100"/>
                <w:lang w:val="ru-RU"/>
              </w:rPr>
              <w:t>5</w:t>
            </w:r>
          </w:p>
        </w:tc>
        <w:tc>
          <w:tcPr>
            <w:tcW w:w="5529" w:type="dxa"/>
          </w:tcPr>
          <w:p w:rsidR="005159C9" w:rsidRPr="00A73B02" w:rsidRDefault="00167A11" w:rsidP="005F5B38">
            <w:pPr>
              <w:tabs>
                <w:tab w:val="left" w:pos="166"/>
              </w:tabs>
              <w:autoSpaceDE w:val="0"/>
              <w:autoSpaceDN w:val="0"/>
              <w:ind w:left="142" w:right="323"/>
              <w:jc w:val="center"/>
              <w:rPr>
                <w:w w:val="100"/>
                <w:lang w:val="ru-RU"/>
              </w:rPr>
            </w:pPr>
            <w:hyperlink r:id="rId12"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/7590/</w:t>
              </w:r>
              <w:r w:rsidR="005159C9" w:rsidRPr="00A73B02">
                <w:rPr>
                  <w:rStyle w:val="aff8"/>
                  <w:w w:val="100"/>
                </w:rPr>
                <w:t>start</w:t>
              </w:r>
              <w:r w:rsidR="005159C9" w:rsidRPr="00A73B02">
                <w:rPr>
                  <w:rStyle w:val="aff8"/>
                  <w:w w:val="100"/>
                  <w:lang w:val="ru-RU"/>
                </w:rPr>
                <w:t>/311562/</w:t>
              </w:r>
            </w:hyperlink>
          </w:p>
          <w:p w:rsidR="005159C9" w:rsidRPr="00A73B02" w:rsidRDefault="00167A11" w:rsidP="005F5B38">
            <w:pPr>
              <w:tabs>
                <w:tab w:val="left" w:pos="166"/>
              </w:tabs>
              <w:autoSpaceDE w:val="0"/>
              <w:autoSpaceDN w:val="0"/>
              <w:ind w:left="142" w:right="323"/>
              <w:jc w:val="center"/>
              <w:rPr>
                <w:w w:val="100"/>
                <w:lang w:val="ru-RU"/>
              </w:rPr>
            </w:pPr>
            <w:hyperlink r:id="rId13"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/7608/</w:t>
              </w:r>
              <w:r w:rsidR="005159C9" w:rsidRPr="00A73B02">
                <w:rPr>
                  <w:rStyle w:val="aff8"/>
                  <w:w w:val="100"/>
                </w:rPr>
                <w:t>start</w:t>
              </w:r>
              <w:r w:rsidR="005159C9" w:rsidRPr="00A73B02">
                <w:rPr>
                  <w:rStyle w:val="aff8"/>
                  <w:w w:val="100"/>
                  <w:lang w:val="ru-RU"/>
                </w:rPr>
                <w:t>/243562/</w:t>
              </w:r>
            </w:hyperlink>
          </w:p>
          <w:p w:rsidR="00860318" w:rsidRPr="00A73B02" w:rsidRDefault="00167A11" w:rsidP="005F5B38">
            <w:pPr>
              <w:tabs>
                <w:tab w:val="left" w:pos="166"/>
              </w:tabs>
              <w:autoSpaceDE w:val="0"/>
              <w:autoSpaceDN w:val="0"/>
              <w:ind w:left="142" w:right="323"/>
              <w:jc w:val="center"/>
              <w:rPr>
                <w:rStyle w:val="aff8"/>
                <w:w w:val="100"/>
                <w:lang w:val="ru-RU"/>
              </w:rPr>
            </w:pPr>
            <w:hyperlink r:id="rId14"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/7612/</w:t>
              </w:r>
              <w:r w:rsidR="005159C9" w:rsidRPr="00A73B02">
                <w:rPr>
                  <w:rStyle w:val="aff8"/>
                  <w:w w:val="100"/>
                </w:rPr>
                <w:t>start</w:t>
              </w:r>
              <w:r w:rsidR="005159C9" w:rsidRPr="00A73B02">
                <w:rPr>
                  <w:rStyle w:val="aff8"/>
                  <w:w w:val="100"/>
                  <w:lang w:val="ru-RU"/>
                </w:rPr>
                <w:t>/243965/</w:t>
              </w:r>
            </w:hyperlink>
          </w:p>
          <w:p w:rsidR="005159C9" w:rsidRPr="00A73B02" w:rsidRDefault="00167A11" w:rsidP="005F5B38">
            <w:pPr>
              <w:tabs>
                <w:tab w:val="left" w:pos="166"/>
              </w:tabs>
              <w:autoSpaceDE w:val="0"/>
              <w:autoSpaceDN w:val="0"/>
              <w:ind w:left="142" w:right="323"/>
              <w:jc w:val="center"/>
              <w:rPr>
                <w:w w:val="100"/>
                <w:lang w:val="ru-RU"/>
              </w:rPr>
            </w:pPr>
            <w:hyperlink r:id="rId15" w:history="1">
              <w:r w:rsidR="00860318" w:rsidRPr="00A73B02">
                <w:rPr>
                  <w:rStyle w:val="aff8"/>
                  <w:w w:val="100"/>
                  <w:lang w:val="ru-RU"/>
                </w:rPr>
                <w:t>https://catalog.prosv.ru/item/44274</w:t>
              </w:r>
            </w:hyperlink>
          </w:p>
          <w:p w:rsidR="00860318" w:rsidRPr="00A73B02" w:rsidRDefault="00860318" w:rsidP="005F5B38">
            <w:pPr>
              <w:tabs>
                <w:tab w:val="left" w:pos="154"/>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083773" w:rsidP="005159C9">
            <w:pPr>
              <w:tabs>
                <w:tab w:val="left" w:pos="284"/>
              </w:tabs>
              <w:autoSpaceDE w:val="0"/>
              <w:autoSpaceDN w:val="0"/>
              <w:ind w:left="142"/>
              <w:rPr>
                <w:w w:val="100"/>
                <w:lang w:val="ru-RU"/>
              </w:rPr>
            </w:pPr>
            <w:r>
              <w:rPr>
                <w:rFonts w:eastAsia="Times New Roman"/>
                <w:w w:val="100"/>
                <w:lang w:val="ru-RU"/>
              </w:rPr>
              <w:t>3</w:t>
            </w:r>
            <w:r w:rsidR="005159C9" w:rsidRPr="00A73B02">
              <w:rPr>
                <w:rFonts w:eastAsia="Times New Roman"/>
                <w:w w:val="100"/>
                <w:lang w:val="ru-RU"/>
              </w:rPr>
              <w:t>.</w:t>
            </w:r>
          </w:p>
        </w:tc>
        <w:tc>
          <w:tcPr>
            <w:tcW w:w="5545" w:type="dxa"/>
          </w:tcPr>
          <w:p w:rsidR="005159C9" w:rsidRPr="00A73B02" w:rsidRDefault="005159C9" w:rsidP="005159C9">
            <w:pPr>
              <w:tabs>
                <w:tab w:val="left" w:pos="38"/>
              </w:tabs>
              <w:autoSpaceDE w:val="0"/>
              <w:autoSpaceDN w:val="0"/>
              <w:jc w:val="both"/>
              <w:rPr>
                <w:rFonts w:eastAsia="Times New Roman"/>
                <w:w w:val="100"/>
                <w:lang w:val="ru-RU"/>
              </w:rPr>
            </w:pPr>
            <w:r w:rsidRPr="00A73B02">
              <w:rPr>
                <w:rFonts w:eastAsia="Times New Roman"/>
                <w:w w:val="100"/>
                <w:lang w:val="ru-RU"/>
              </w:rPr>
              <w:t>Родная страна/страны изучаемого языка. Их географическое положение, столицы. Культурные особенности, национальные праздники, традиции</w:t>
            </w:r>
          </w:p>
        </w:tc>
        <w:tc>
          <w:tcPr>
            <w:tcW w:w="1417" w:type="dxa"/>
          </w:tcPr>
          <w:p w:rsidR="005159C9" w:rsidRPr="00A73B02" w:rsidRDefault="005159C9" w:rsidP="005159C9">
            <w:pPr>
              <w:tabs>
                <w:tab w:val="left" w:pos="38"/>
              </w:tabs>
              <w:autoSpaceDE w:val="0"/>
              <w:autoSpaceDN w:val="0"/>
              <w:ind w:left="142" w:hanging="142"/>
              <w:jc w:val="center"/>
              <w:rPr>
                <w:w w:val="100"/>
                <w:lang w:val="ru-RU"/>
              </w:rPr>
            </w:pPr>
            <w:r w:rsidRPr="00A73B02">
              <w:rPr>
                <w:rFonts w:eastAsia="Times New Roman"/>
                <w:w w:val="100"/>
              </w:rPr>
              <w:t>1</w:t>
            </w:r>
            <w:r w:rsidRPr="00A73B02">
              <w:rPr>
                <w:rFonts w:eastAsia="Times New Roman"/>
                <w:w w:val="100"/>
                <w:lang w:val="ru-RU"/>
              </w:rPr>
              <w:t>7</w:t>
            </w:r>
          </w:p>
        </w:tc>
        <w:tc>
          <w:tcPr>
            <w:tcW w:w="5529" w:type="dxa"/>
          </w:tcPr>
          <w:p w:rsidR="005159C9" w:rsidRPr="00A73B02" w:rsidRDefault="00167A11" w:rsidP="005F5B38">
            <w:pPr>
              <w:tabs>
                <w:tab w:val="left" w:pos="166"/>
              </w:tabs>
              <w:autoSpaceDE w:val="0"/>
              <w:autoSpaceDN w:val="0"/>
              <w:ind w:left="142" w:right="323"/>
              <w:jc w:val="center"/>
              <w:rPr>
                <w:w w:val="100"/>
                <w:lang w:val="ru-RU"/>
              </w:rPr>
            </w:pPr>
            <w:hyperlink r:id="rId16"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/7607/</w:t>
              </w:r>
              <w:r w:rsidR="005159C9" w:rsidRPr="00A73B02">
                <w:rPr>
                  <w:rStyle w:val="aff8"/>
                  <w:w w:val="100"/>
                </w:rPr>
                <w:t>start</w:t>
              </w:r>
              <w:r w:rsidR="005159C9" w:rsidRPr="00A73B02">
                <w:rPr>
                  <w:rStyle w:val="aff8"/>
                  <w:w w:val="100"/>
                  <w:lang w:val="ru-RU"/>
                </w:rPr>
                <w:t>/243376/</w:t>
              </w:r>
            </w:hyperlink>
          </w:p>
          <w:p w:rsidR="005159C9" w:rsidRPr="00A73B02" w:rsidRDefault="00167A11" w:rsidP="005F5B38">
            <w:pPr>
              <w:tabs>
                <w:tab w:val="left" w:pos="166"/>
              </w:tabs>
              <w:autoSpaceDE w:val="0"/>
              <w:autoSpaceDN w:val="0"/>
              <w:ind w:left="142" w:right="323"/>
              <w:jc w:val="center"/>
              <w:rPr>
                <w:w w:val="100"/>
                <w:lang w:val="ru-RU"/>
              </w:rPr>
            </w:pPr>
            <w:hyperlink r:id="rId17"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/7588/</w:t>
              </w:r>
              <w:r w:rsidR="005159C9" w:rsidRPr="00A73B02">
                <w:rPr>
                  <w:rStyle w:val="aff8"/>
                  <w:w w:val="100"/>
                </w:rPr>
                <w:t>start</w:t>
              </w:r>
              <w:r w:rsidR="005159C9" w:rsidRPr="00A73B02">
                <w:rPr>
                  <w:rStyle w:val="aff8"/>
                  <w:w w:val="100"/>
                  <w:lang w:val="ru-RU"/>
                </w:rPr>
                <w:t>/311624/</w:t>
              </w:r>
            </w:hyperlink>
          </w:p>
          <w:p w:rsidR="005159C9" w:rsidRPr="00A73B02" w:rsidRDefault="00167A11" w:rsidP="005F5B38">
            <w:pPr>
              <w:tabs>
                <w:tab w:val="left" w:pos="166"/>
              </w:tabs>
              <w:autoSpaceDE w:val="0"/>
              <w:autoSpaceDN w:val="0"/>
              <w:ind w:left="142" w:right="323"/>
              <w:jc w:val="center"/>
              <w:rPr>
                <w:rStyle w:val="aff8"/>
                <w:w w:val="100"/>
                <w:lang w:val="ru-RU"/>
              </w:rPr>
            </w:pPr>
            <w:hyperlink r:id="rId18"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/7587/</w:t>
              </w:r>
              <w:r w:rsidR="005159C9" w:rsidRPr="00A73B02">
                <w:rPr>
                  <w:rStyle w:val="aff8"/>
                  <w:w w:val="100"/>
                </w:rPr>
                <w:t>start</w:t>
              </w:r>
              <w:r w:rsidR="005159C9" w:rsidRPr="00A73B02">
                <w:rPr>
                  <w:rStyle w:val="aff8"/>
                  <w:w w:val="100"/>
                  <w:lang w:val="ru-RU"/>
                </w:rPr>
                <w:t>/243624/</w:t>
              </w:r>
            </w:hyperlink>
          </w:p>
          <w:p w:rsidR="00860318" w:rsidRPr="00A73B02" w:rsidRDefault="00167A11" w:rsidP="005F5B38">
            <w:pPr>
              <w:tabs>
                <w:tab w:val="left" w:pos="166"/>
              </w:tabs>
              <w:autoSpaceDE w:val="0"/>
              <w:autoSpaceDN w:val="0"/>
              <w:ind w:left="142" w:right="323"/>
              <w:jc w:val="center"/>
              <w:rPr>
                <w:w w:val="100"/>
                <w:lang w:val="ru-RU"/>
              </w:rPr>
            </w:pPr>
            <w:hyperlink r:id="rId19" w:history="1">
              <w:r w:rsidR="00860318" w:rsidRPr="00A73B02">
                <w:rPr>
                  <w:rStyle w:val="aff8"/>
                  <w:w w:val="100"/>
                  <w:lang w:val="ru-RU"/>
                </w:rPr>
                <w:t>https://catalog.prosv.ru/item/44274</w:t>
              </w:r>
            </w:hyperlink>
          </w:p>
          <w:p w:rsidR="00860318" w:rsidRPr="00A73B02" w:rsidRDefault="00860318" w:rsidP="005F5B38">
            <w:pPr>
              <w:tabs>
                <w:tab w:val="left" w:pos="166"/>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083773" w:rsidP="005159C9">
            <w:pPr>
              <w:tabs>
                <w:tab w:val="left" w:pos="284"/>
              </w:tabs>
              <w:autoSpaceDE w:val="0"/>
              <w:autoSpaceDN w:val="0"/>
              <w:ind w:left="142"/>
              <w:rPr>
                <w:w w:val="100"/>
              </w:rPr>
            </w:pPr>
            <w:r>
              <w:rPr>
                <w:rFonts w:eastAsia="Times New Roman"/>
                <w:w w:val="100"/>
                <w:lang w:val="ru-RU"/>
              </w:rPr>
              <w:t>4</w:t>
            </w:r>
            <w:r w:rsidR="005159C9" w:rsidRPr="00A73B02">
              <w:rPr>
                <w:rFonts w:eastAsia="Times New Roman"/>
                <w:w w:val="100"/>
              </w:rPr>
              <w:t>.</w:t>
            </w:r>
          </w:p>
        </w:tc>
        <w:tc>
          <w:tcPr>
            <w:tcW w:w="5545" w:type="dxa"/>
          </w:tcPr>
          <w:p w:rsidR="005159C9" w:rsidRPr="00A73B02" w:rsidRDefault="005159C9" w:rsidP="005159C9">
            <w:pPr>
              <w:tabs>
                <w:tab w:val="left" w:pos="38"/>
              </w:tabs>
              <w:autoSpaceDE w:val="0"/>
              <w:autoSpaceDN w:val="0"/>
              <w:jc w:val="both"/>
              <w:rPr>
                <w:rFonts w:eastAsia="Times New Roman"/>
                <w:w w:val="100"/>
                <w:lang w:val="ru-RU"/>
              </w:rPr>
            </w:pPr>
            <w:r w:rsidRPr="00A73B02">
              <w:rPr>
                <w:rFonts w:eastAsia="Times New Roman"/>
                <w:w w:val="100"/>
                <w:lang w:val="ru-RU"/>
              </w:rPr>
              <w:t>Родной город/село. Транспорт</w:t>
            </w:r>
          </w:p>
        </w:tc>
        <w:tc>
          <w:tcPr>
            <w:tcW w:w="1417" w:type="dxa"/>
          </w:tcPr>
          <w:p w:rsidR="005159C9" w:rsidRPr="00A73B02" w:rsidRDefault="005159C9" w:rsidP="005159C9">
            <w:pPr>
              <w:tabs>
                <w:tab w:val="left" w:pos="38"/>
              </w:tabs>
              <w:autoSpaceDE w:val="0"/>
              <w:autoSpaceDN w:val="0"/>
              <w:ind w:left="142" w:hanging="142"/>
              <w:jc w:val="center"/>
              <w:rPr>
                <w:rFonts w:eastAsia="Times New Roman"/>
                <w:w w:val="100"/>
                <w:lang w:val="ru-RU"/>
              </w:rPr>
            </w:pPr>
            <w:r w:rsidRPr="00A73B02">
              <w:rPr>
                <w:rFonts w:eastAsia="Times New Roman"/>
                <w:w w:val="100"/>
                <w:lang w:val="ru-RU"/>
              </w:rPr>
              <w:t>2</w:t>
            </w:r>
            <w:r w:rsidR="00921499">
              <w:rPr>
                <w:rFonts w:eastAsia="Times New Roman"/>
                <w:w w:val="100"/>
                <w:lang w:val="ru-RU"/>
              </w:rPr>
              <w:t>4</w:t>
            </w:r>
          </w:p>
        </w:tc>
        <w:tc>
          <w:tcPr>
            <w:tcW w:w="5529" w:type="dxa"/>
          </w:tcPr>
          <w:p w:rsidR="005159C9" w:rsidRPr="00A73B02" w:rsidRDefault="00167A11" w:rsidP="005F5B38">
            <w:pPr>
              <w:tabs>
                <w:tab w:val="left" w:pos="166"/>
              </w:tabs>
              <w:autoSpaceDE w:val="0"/>
              <w:autoSpaceDN w:val="0"/>
              <w:ind w:left="142" w:right="323"/>
              <w:jc w:val="center"/>
              <w:rPr>
                <w:w w:val="100"/>
                <w:lang w:val="ru-RU"/>
              </w:rPr>
            </w:pPr>
            <w:hyperlink r:id="rId20"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/7597/</w:t>
              </w:r>
              <w:r w:rsidR="005159C9" w:rsidRPr="00A73B02">
                <w:rPr>
                  <w:rStyle w:val="aff8"/>
                  <w:w w:val="100"/>
                </w:rPr>
                <w:t>start</w:t>
              </w:r>
              <w:r w:rsidR="005159C9" w:rsidRPr="00A73B02">
                <w:rPr>
                  <w:rStyle w:val="aff8"/>
                  <w:w w:val="100"/>
                  <w:lang w:val="ru-RU"/>
                </w:rPr>
                <w:t>/308428/</w:t>
              </w:r>
            </w:hyperlink>
          </w:p>
          <w:p w:rsidR="005159C9" w:rsidRPr="00A73B02" w:rsidRDefault="00167A11" w:rsidP="005F5B38">
            <w:pPr>
              <w:tabs>
                <w:tab w:val="left" w:pos="166"/>
              </w:tabs>
              <w:autoSpaceDE w:val="0"/>
              <w:autoSpaceDN w:val="0"/>
              <w:ind w:left="142" w:right="323"/>
              <w:jc w:val="center"/>
              <w:rPr>
                <w:w w:val="100"/>
                <w:lang w:val="ru-RU"/>
              </w:rPr>
            </w:pPr>
            <w:hyperlink r:id="rId21"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/7595/</w:t>
              </w:r>
              <w:r w:rsidR="005159C9" w:rsidRPr="00A73B02">
                <w:rPr>
                  <w:rStyle w:val="aff8"/>
                  <w:w w:val="100"/>
                </w:rPr>
                <w:t>start</w:t>
              </w:r>
              <w:r w:rsidR="005159C9" w:rsidRPr="00A73B02">
                <w:rPr>
                  <w:rStyle w:val="aff8"/>
                  <w:w w:val="100"/>
                  <w:lang w:val="ru-RU"/>
                </w:rPr>
                <w:t>/243531/</w:t>
              </w:r>
            </w:hyperlink>
          </w:p>
          <w:p w:rsidR="005159C9" w:rsidRPr="00A73B02" w:rsidRDefault="00167A11" w:rsidP="005F5B38">
            <w:pPr>
              <w:tabs>
                <w:tab w:val="left" w:pos="166"/>
              </w:tabs>
              <w:autoSpaceDE w:val="0"/>
              <w:autoSpaceDN w:val="0"/>
              <w:ind w:left="142" w:right="323"/>
              <w:jc w:val="center"/>
              <w:rPr>
                <w:rStyle w:val="aff8"/>
                <w:w w:val="100"/>
                <w:lang w:val="ru-RU"/>
              </w:rPr>
            </w:pPr>
            <w:hyperlink r:id="rId22"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/7589/</w:t>
              </w:r>
              <w:r w:rsidR="005159C9" w:rsidRPr="00A73B02">
                <w:rPr>
                  <w:rStyle w:val="aff8"/>
                  <w:w w:val="100"/>
                </w:rPr>
                <w:t>start</w:t>
              </w:r>
              <w:r w:rsidR="005159C9" w:rsidRPr="00A73B02">
                <w:rPr>
                  <w:rStyle w:val="aff8"/>
                  <w:w w:val="100"/>
                  <w:lang w:val="ru-RU"/>
                </w:rPr>
                <w:t>/311593/</w:t>
              </w:r>
            </w:hyperlink>
          </w:p>
          <w:p w:rsidR="00860318" w:rsidRPr="00A73B02" w:rsidRDefault="00167A11" w:rsidP="005F5B38">
            <w:pPr>
              <w:tabs>
                <w:tab w:val="left" w:pos="166"/>
              </w:tabs>
              <w:autoSpaceDE w:val="0"/>
              <w:autoSpaceDN w:val="0"/>
              <w:ind w:left="142" w:right="323"/>
              <w:jc w:val="center"/>
              <w:rPr>
                <w:w w:val="100"/>
                <w:lang w:val="ru-RU"/>
              </w:rPr>
            </w:pPr>
            <w:hyperlink r:id="rId23" w:history="1">
              <w:r w:rsidR="00860318" w:rsidRPr="00A73B02">
                <w:rPr>
                  <w:rStyle w:val="aff8"/>
                  <w:w w:val="100"/>
                  <w:lang w:val="ru-RU"/>
                </w:rPr>
                <w:t>https://catalog.prosv.ru/item/44274</w:t>
              </w:r>
            </w:hyperlink>
          </w:p>
          <w:p w:rsidR="00860318" w:rsidRPr="00A73B02" w:rsidRDefault="00860318" w:rsidP="005F5B38">
            <w:pPr>
              <w:tabs>
                <w:tab w:val="left" w:pos="166"/>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083773" w:rsidP="005159C9">
            <w:pPr>
              <w:tabs>
                <w:tab w:val="left" w:pos="284"/>
              </w:tabs>
              <w:autoSpaceDE w:val="0"/>
              <w:autoSpaceDN w:val="0"/>
              <w:ind w:left="142"/>
              <w:rPr>
                <w:w w:val="100"/>
              </w:rPr>
            </w:pPr>
            <w:r>
              <w:rPr>
                <w:rFonts w:eastAsia="Times New Roman"/>
                <w:w w:val="100"/>
                <w:lang w:val="ru-RU"/>
              </w:rPr>
              <w:lastRenderedPageBreak/>
              <w:t>5</w:t>
            </w:r>
            <w:r w:rsidR="005159C9" w:rsidRPr="00A73B02">
              <w:rPr>
                <w:rFonts w:eastAsia="Times New Roman"/>
                <w:w w:val="100"/>
              </w:rPr>
              <w:t>.</w:t>
            </w:r>
          </w:p>
        </w:tc>
        <w:tc>
          <w:tcPr>
            <w:tcW w:w="5545" w:type="dxa"/>
          </w:tcPr>
          <w:p w:rsidR="005159C9" w:rsidRPr="00A73B02" w:rsidRDefault="005159C9" w:rsidP="005159C9">
            <w:pPr>
              <w:tabs>
                <w:tab w:val="left" w:pos="38"/>
              </w:tabs>
              <w:autoSpaceDE w:val="0"/>
              <w:autoSpaceDN w:val="0"/>
              <w:rPr>
                <w:w w:val="100"/>
                <w:lang w:val="ru-RU"/>
              </w:rPr>
            </w:pPr>
            <w:r w:rsidRPr="00A73B02">
              <w:rPr>
                <w:rFonts w:eastAsia="Times New Roman"/>
                <w:w w:val="100"/>
                <w:lang w:val="ru-RU"/>
              </w:rPr>
              <w:t>Здоровый образ жизни: режим труда и отдыха. Здоровое питание. Родная страна/страны изучаемого языка. особенности, национальные праздники, традиции</w:t>
            </w:r>
          </w:p>
        </w:tc>
        <w:tc>
          <w:tcPr>
            <w:tcW w:w="1417" w:type="dxa"/>
          </w:tcPr>
          <w:p w:rsidR="005159C9" w:rsidRPr="00A73B02" w:rsidRDefault="00921499" w:rsidP="005159C9">
            <w:pPr>
              <w:tabs>
                <w:tab w:val="left" w:pos="38"/>
              </w:tabs>
              <w:autoSpaceDE w:val="0"/>
              <w:autoSpaceDN w:val="0"/>
              <w:ind w:left="142" w:hanging="142"/>
              <w:jc w:val="center"/>
              <w:rPr>
                <w:w w:val="100"/>
                <w:lang w:val="ru-RU"/>
              </w:rPr>
            </w:pPr>
            <w:r>
              <w:rPr>
                <w:w w:val="100"/>
                <w:lang w:val="ru-RU"/>
              </w:rPr>
              <w:t>6</w:t>
            </w:r>
          </w:p>
        </w:tc>
        <w:tc>
          <w:tcPr>
            <w:tcW w:w="5529" w:type="dxa"/>
          </w:tcPr>
          <w:p w:rsidR="005159C9" w:rsidRPr="00A73B02" w:rsidRDefault="00167A11" w:rsidP="005F5B38">
            <w:pPr>
              <w:tabs>
                <w:tab w:val="left" w:pos="284"/>
              </w:tabs>
              <w:autoSpaceDE w:val="0"/>
              <w:autoSpaceDN w:val="0"/>
              <w:ind w:left="142" w:right="323"/>
              <w:jc w:val="center"/>
              <w:rPr>
                <w:w w:val="100"/>
                <w:lang w:val="ru-RU"/>
              </w:rPr>
            </w:pPr>
            <w:hyperlink r:id="rId24"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/7609/</w:t>
              </w:r>
              <w:r w:rsidR="005159C9" w:rsidRPr="00A73B02">
                <w:rPr>
                  <w:rStyle w:val="aff8"/>
                  <w:w w:val="100"/>
                </w:rPr>
                <w:t>start</w:t>
              </w:r>
              <w:r w:rsidR="005159C9" w:rsidRPr="00A73B02">
                <w:rPr>
                  <w:rStyle w:val="aff8"/>
                  <w:w w:val="100"/>
                  <w:lang w:val="ru-RU"/>
                </w:rPr>
                <w:t>/303050/</w:t>
              </w:r>
            </w:hyperlink>
          </w:p>
          <w:p w:rsidR="005159C9" w:rsidRPr="00A73B02" w:rsidRDefault="00167A11" w:rsidP="005F5B38">
            <w:pPr>
              <w:tabs>
                <w:tab w:val="left" w:pos="284"/>
              </w:tabs>
              <w:autoSpaceDE w:val="0"/>
              <w:autoSpaceDN w:val="0"/>
              <w:ind w:left="142" w:right="323"/>
              <w:jc w:val="center"/>
              <w:rPr>
                <w:w w:val="100"/>
                <w:lang w:val="ru-RU"/>
              </w:rPr>
            </w:pPr>
            <w:hyperlink r:id="rId25"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/7612/</w:t>
              </w:r>
              <w:r w:rsidR="005159C9" w:rsidRPr="00A73B02">
                <w:rPr>
                  <w:rStyle w:val="aff8"/>
                  <w:w w:val="100"/>
                </w:rPr>
                <w:t>start</w:t>
              </w:r>
              <w:r w:rsidR="005159C9" w:rsidRPr="00A73B02">
                <w:rPr>
                  <w:rStyle w:val="aff8"/>
                  <w:w w:val="100"/>
                  <w:lang w:val="ru-RU"/>
                </w:rPr>
                <w:t>/243965/</w:t>
              </w:r>
            </w:hyperlink>
          </w:p>
          <w:p w:rsidR="005159C9" w:rsidRPr="00A73B02" w:rsidRDefault="00167A11" w:rsidP="005F5B38">
            <w:pPr>
              <w:tabs>
                <w:tab w:val="left" w:pos="284"/>
              </w:tabs>
              <w:autoSpaceDE w:val="0"/>
              <w:autoSpaceDN w:val="0"/>
              <w:ind w:left="142" w:right="323"/>
              <w:jc w:val="center"/>
              <w:rPr>
                <w:rStyle w:val="aff8"/>
                <w:w w:val="100"/>
                <w:lang w:val="ru-RU"/>
              </w:rPr>
            </w:pPr>
            <w:hyperlink r:id="rId26"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/7610/</w:t>
              </w:r>
              <w:r w:rsidR="005159C9" w:rsidRPr="00A73B02">
                <w:rPr>
                  <w:rStyle w:val="aff8"/>
                  <w:w w:val="100"/>
                </w:rPr>
                <w:t>start</w:t>
              </w:r>
              <w:r w:rsidR="005159C9" w:rsidRPr="00A73B02">
                <w:rPr>
                  <w:rStyle w:val="aff8"/>
                  <w:w w:val="100"/>
                  <w:lang w:val="ru-RU"/>
                </w:rPr>
                <w:t>/243810/</w:t>
              </w:r>
            </w:hyperlink>
          </w:p>
          <w:p w:rsidR="00860318" w:rsidRPr="00A73B02" w:rsidRDefault="00167A11" w:rsidP="005F5B38">
            <w:pPr>
              <w:tabs>
                <w:tab w:val="left" w:pos="284"/>
              </w:tabs>
              <w:autoSpaceDE w:val="0"/>
              <w:autoSpaceDN w:val="0"/>
              <w:ind w:left="142" w:right="323"/>
              <w:jc w:val="center"/>
              <w:rPr>
                <w:w w:val="100"/>
                <w:lang w:val="ru-RU"/>
              </w:rPr>
            </w:pPr>
            <w:hyperlink r:id="rId27" w:history="1">
              <w:r w:rsidR="00860318" w:rsidRPr="00A73B02">
                <w:rPr>
                  <w:rStyle w:val="aff8"/>
                  <w:w w:val="100"/>
                  <w:lang w:val="ru-RU"/>
                </w:rPr>
                <w:t>https://catalog.prosv.ru/item/44274</w:t>
              </w:r>
            </w:hyperlink>
          </w:p>
          <w:p w:rsidR="00860318" w:rsidRPr="00A73B02" w:rsidRDefault="00860318" w:rsidP="005F5B38">
            <w:pPr>
              <w:tabs>
                <w:tab w:val="left" w:pos="284"/>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083773" w:rsidP="005159C9">
            <w:pPr>
              <w:tabs>
                <w:tab w:val="left" w:pos="284"/>
              </w:tabs>
              <w:autoSpaceDE w:val="0"/>
              <w:autoSpaceDN w:val="0"/>
              <w:ind w:left="142"/>
              <w:rPr>
                <w:w w:val="100"/>
              </w:rPr>
            </w:pPr>
            <w:r>
              <w:rPr>
                <w:rFonts w:eastAsia="Times New Roman"/>
                <w:w w:val="100"/>
                <w:lang w:val="ru-RU"/>
              </w:rPr>
              <w:t>6</w:t>
            </w:r>
            <w:r w:rsidR="005159C9" w:rsidRPr="00A73B02">
              <w:rPr>
                <w:rFonts w:eastAsia="Times New Roman"/>
                <w:w w:val="100"/>
              </w:rPr>
              <w:t>.</w:t>
            </w:r>
          </w:p>
        </w:tc>
        <w:tc>
          <w:tcPr>
            <w:tcW w:w="5545" w:type="dxa"/>
          </w:tcPr>
          <w:p w:rsidR="005159C9" w:rsidRPr="00A73B02" w:rsidRDefault="005159C9" w:rsidP="005159C9">
            <w:pPr>
              <w:tabs>
                <w:tab w:val="left" w:pos="38"/>
              </w:tabs>
              <w:autoSpaceDE w:val="0"/>
              <w:autoSpaceDN w:val="0"/>
              <w:rPr>
                <w:w w:val="100"/>
                <w:lang w:val="ru-RU"/>
              </w:rPr>
            </w:pPr>
            <w:r w:rsidRPr="00A73B02">
              <w:rPr>
                <w:rFonts w:eastAsia="Times New Roman"/>
                <w:w w:val="100"/>
                <w:lang w:val="ru-RU"/>
              </w:rPr>
              <w:t xml:space="preserve">Покупки: продукты питания. </w:t>
            </w:r>
          </w:p>
        </w:tc>
        <w:tc>
          <w:tcPr>
            <w:tcW w:w="1417" w:type="dxa"/>
          </w:tcPr>
          <w:p w:rsidR="005159C9" w:rsidRPr="00A73B02" w:rsidRDefault="005159C9" w:rsidP="005159C9">
            <w:pPr>
              <w:tabs>
                <w:tab w:val="left" w:pos="38"/>
              </w:tabs>
              <w:autoSpaceDE w:val="0"/>
              <w:autoSpaceDN w:val="0"/>
              <w:ind w:left="142" w:hanging="142"/>
              <w:jc w:val="center"/>
              <w:rPr>
                <w:w w:val="100"/>
                <w:lang w:val="ru-RU"/>
              </w:rPr>
            </w:pPr>
            <w:r w:rsidRPr="00A73B02">
              <w:rPr>
                <w:rFonts w:eastAsia="Times New Roman"/>
                <w:w w:val="100"/>
                <w:lang w:val="ru-RU"/>
              </w:rPr>
              <w:t>3</w:t>
            </w:r>
          </w:p>
        </w:tc>
        <w:tc>
          <w:tcPr>
            <w:tcW w:w="5529" w:type="dxa"/>
          </w:tcPr>
          <w:p w:rsidR="005159C9" w:rsidRPr="00A73B02" w:rsidRDefault="00167A11" w:rsidP="005F5B38">
            <w:pPr>
              <w:tabs>
                <w:tab w:val="left" w:pos="284"/>
              </w:tabs>
              <w:autoSpaceDE w:val="0"/>
              <w:autoSpaceDN w:val="0"/>
              <w:ind w:left="142" w:right="323"/>
              <w:jc w:val="center"/>
              <w:rPr>
                <w:w w:val="100"/>
                <w:lang w:val="ru-RU"/>
              </w:rPr>
            </w:pPr>
            <w:hyperlink r:id="rId28"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/7597/</w:t>
              </w:r>
              <w:r w:rsidR="005159C9" w:rsidRPr="00A73B02">
                <w:rPr>
                  <w:rStyle w:val="aff8"/>
                  <w:w w:val="100"/>
                </w:rPr>
                <w:t>start</w:t>
              </w:r>
              <w:r w:rsidR="005159C9" w:rsidRPr="00A73B02">
                <w:rPr>
                  <w:rStyle w:val="aff8"/>
                  <w:w w:val="100"/>
                  <w:lang w:val="ru-RU"/>
                </w:rPr>
                <w:t>/308428/</w:t>
              </w:r>
            </w:hyperlink>
          </w:p>
          <w:p w:rsidR="005159C9" w:rsidRPr="00A73B02" w:rsidRDefault="00167A11" w:rsidP="005F5B38">
            <w:pPr>
              <w:tabs>
                <w:tab w:val="left" w:pos="284"/>
              </w:tabs>
              <w:autoSpaceDE w:val="0"/>
              <w:autoSpaceDN w:val="0"/>
              <w:ind w:left="142" w:right="323"/>
              <w:jc w:val="center"/>
              <w:rPr>
                <w:rStyle w:val="aff8"/>
                <w:w w:val="100"/>
                <w:lang w:val="ru-RU"/>
              </w:rPr>
            </w:pPr>
            <w:hyperlink r:id="rId29"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/7595/</w:t>
              </w:r>
              <w:r w:rsidR="005159C9" w:rsidRPr="00A73B02">
                <w:rPr>
                  <w:rStyle w:val="aff8"/>
                  <w:w w:val="100"/>
                </w:rPr>
                <w:t>start</w:t>
              </w:r>
              <w:r w:rsidR="005159C9" w:rsidRPr="00A73B02">
                <w:rPr>
                  <w:rStyle w:val="aff8"/>
                  <w:w w:val="100"/>
                  <w:lang w:val="ru-RU"/>
                </w:rPr>
                <w:t>/243531/</w:t>
              </w:r>
            </w:hyperlink>
          </w:p>
          <w:p w:rsidR="00860318" w:rsidRPr="00A73B02" w:rsidRDefault="00167A11" w:rsidP="005F5B38">
            <w:pPr>
              <w:tabs>
                <w:tab w:val="left" w:pos="284"/>
              </w:tabs>
              <w:autoSpaceDE w:val="0"/>
              <w:autoSpaceDN w:val="0"/>
              <w:ind w:left="142" w:right="323"/>
              <w:jc w:val="center"/>
              <w:rPr>
                <w:w w:val="100"/>
                <w:lang w:val="ru-RU"/>
              </w:rPr>
            </w:pPr>
            <w:hyperlink r:id="rId30" w:history="1">
              <w:r w:rsidR="00860318" w:rsidRPr="00A73B02">
                <w:rPr>
                  <w:rStyle w:val="aff8"/>
                  <w:w w:val="100"/>
                  <w:lang w:val="ru-RU"/>
                </w:rPr>
                <w:t>https://catalog.prosv.ru/item/44274</w:t>
              </w:r>
            </w:hyperlink>
          </w:p>
          <w:p w:rsidR="00860318" w:rsidRPr="00A73B02" w:rsidRDefault="00860318" w:rsidP="005F5B38">
            <w:pPr>
              <w:tabs>
                <w:tab w:val="left" w:pos="284"/>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083773" w:rsidP="005159C9">
            <w:pPr>
              <w:tabs>
                <w:tab w:val="left" w:pos="284"/>
              </w:tabs>
              <w:autoSpaceDE w:val="0"/>
              <w:autoSpaceDN w:val="0"/>
              <w:ind w:left="142"/>
              <w:rPr>
                <w:w w:val="100"/>
              </w:rPr>
            </w:pPr>
            <w:r>
              <w:rPr>
                <w:rFonts w:eastAsia="Times New Roman"/>
                <w:w w:val="100"/>
                <w:lang w:val="ru-RU"/>
              </w:rPr>
              <w:t>7</w:t>
            </w:r>
            <w:r w:rsidR="005159C9" w:rsidRPr="00A73B02">
              <w:rPr>
                <w:rFonts w:eastAsia="Times New Roman"/>
                <w:w w:val="100"/>
              </w:rPr>
              <w:t>.</w:t>
            </w:r>
          </w:p>
        </w:tc>
        <w:tc>
          <w:tcPr>
            <w:tcW w:w="5545" w:type="dxa"/>
          </w:tcPr>
          <w:p w:rsidR="005159C9" w:rsidRPr="00A73B02" w:rsidRDefault="005159C9" w:rsidP="005159C9">
            <w:pPr>
              <w:tabs>
                <w:tab w:val="left" w:pos="38"/>
              </w:tabs>
              <w:autoSpaceDE w:val="0"/>
              <w:autoSpaceDN w:val="0"/>
              <w:rPr>
                <w:w w:val="100"/>
                <w:lang w:val="ru-RU"/>
              </w:rPr>
            </w:pPr>
            <w:r w:rsidRPr="00A73B02">
              <w:rPr>
                <w:rFonts w:eastAsia="Times New Roman"/>
                <w:w w:val="100"/>
                <w:lang w:val="ru-RU"/>
              </w:rPr>
              <w:t xml:space="preserve">Моя семья. </w:t>
            </w:r>
          </w:p>
        </w:tc>
        <w:tc>
          <w:tcPr>
            <w:tcW w:w="1417" w:type="dxa"/>
          </w:tcPr>
          <w:p w:rsidR="005159C9" w:rsidRPr="00A73B02" w:rsidRDefault="005159C9" w:rsidP="005159C9">
            <w:pPr>
              <w:tabs>
                <w:tab w:val="left" w:pos="38"/>
              </w:tabs>
              <w:autoSpaceDE w:val="0"/>
              <w:autoSpaceDN w:val="0"/>
              <w:ind w:left="142" w:hanging="142"/>
              <w:jc w:val="center"/>
              <w:rPr>
                <w:w w:val="100"/>
                <w:lang w:val="ru-RU"/>
              </w:rPr>
            </w:pPr>
            <w:r w:rsidRPr="00A73B02">
              <w:rPr>
                <w:rFonts w:eastAsia="Times New Roman"/>
                <w:w w:val="100"/>
                <w:lang w:val="ru-RU"/>
              </w:rPr>
              <w:t>7</w:t>
            </w:r>
          </w:p>
        </w:tc>
        <w:tc>
          <w:tcPr>
            <w:tcW w:w="5529" w:type="dxa"/>
          </w:tcPr>
          <w:p w:rsidR="005159C9" w:rsidRPr="00A73B02" w:rsidRDefault="00167A11" w:rsidP="005F5B38">
            <w:pPr>
              <w:tabs>
                <w:tab w:val="left" w:pos="284"/>
              </w:tabs>
              <w:autoSpaceDE w:val="0"/>
              <w:autoSpaceDN w:val="0"/>
              <w:ind w:left="142" w:right="323"/>
              <w:jc w:val="center"/>
              <w:rPr>
                <w:w w:val="100"/>
                <w:lang w:val="ru-RU"/>
              </w:rPr>
            </w:pPr>
            <w:hyperlink r:id="rId31"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/6809/</w:t>
              </w:r>
              <w:r w:rsidR="005159C9" w:rsidRPr="00A73B02">
                <w:rPr>
                  <w:rStyle w:val="aff8"/>
                  <w:w w:val="100"/>
                </w:rPr>
                <w:t>start</w:t>
              </w:r>
              <w:r w:rsidR="005159C9" w:rsidRPr="00A73B02">
                <w:rPr>
                  <w:rStyle w:val="aff8"/>
                  <w:w w:val="100"/>
                  <w:lang w:val="ru-RU"/>
                </w:rPr>
                <w:t>/242570/</w:t>
              </w:r>
            </w:hyperlink>
            <w:r w:rsidR="005159C9" w:rsidRPr="00A73B02">
              <w:rPr>
                <w:w w:val="100"/>
                <w:lang w:val="ru-RU"/>
              </w:rPr>
              <w:t xml:space="preserve">  </w:t>
            </w:r>
            <w:hyperlink r:id="rId32"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w:t>
              </w:r>
              <w:r w:rsidR="00860318" w:rsidRPr="00A73B02">
                <w:rPr>
                  <w:rStyle w:val="aff8"/>
                  <w:w w:val="100"/>
                </w:rPr>
                <w:t>https</w:t>
              </w:r>
              <w:r w:rsidR="00860318" w:rsidRPr="00A73B02">
                <w:rPr>
                  <w:rStyle w:val="aff8"/>
                  <w:w w:val="100"/>
                  <w:lang w:val="ru-RU"/>
                </w:rPr>
                <w:t>://</w:t>
              </w:r>
              <w:r w:rsidR="00860318" w:rsidRPr="00A73B02">
                <w:rPr>
                  <w:rStyle w:val="aff8"/>
                  <w:w w:val="100"/>
                </w:rPr>
                <w:t>catalog</w:t>
              </w:r>
              <w:r w:rsidR="00860318" w:rsidRPr="00A73B02">
                <w:rPr>
                  <w:rStyle w:val="aff8"/>
                  <w:w w:val="100"/>
                  <w:lang w:val="ru-RU"/>
                </w:rPr>
                <w:t>.</w:t>
              </w:r>
              <w:r w:rsidR="00860318" w:rsidRPr="00A73B02">
                <w:rPr>
                  <w:rStyle w:val="aff8"/>
                  <w:w w:val="100"/>
                </w:rPr>
                <w:t>prosv</w:t>
              </w:r>
              <w:r w:rsidR="00860318" w:rsidRPr="00A73B02">
                <w:rPr>
                  <w:rStyle w:val="aff8"/>
                  <w:w w:val="100"/>
                  <w:lang w:val="ru-RU"/>
                </w:rPr>
                <w:t>.</w:t>
              </w:r>
              <w:r w:rsidR="00860318" w:rsidRPr="00A73B02">
                <w:rPr>
                  <w:rStyle w:val="aff8"/>
                  <w:w w:val="100"/>
                </w:rPr>
                <w:t>ru</w:t>
              </w:r>
              <w:r w:rsidR="00860318" w:rsidRPr="00A73B02">
                <w:rPr>
                  <w:rStyle w:val="aff8"/>
                  <w:w w:val="100"/>
                  <w:lang w:val="ru-RU"/>
                </w:rPr>
                <w:t>/</w:t>
              </w:r>
              <w:r w:rsidR="00860318" w:rsidRPr="00A73B02">
                <w:rPr>
                  <w:rStyle w:val="aff8"/>
                  <w:w w:val="100"/>
                </w:rPr>
                <w:t>item</w:t>
              </w:r>
              <w:r w:rsidR="00860318" w:rsidRPr="00A73B02">
                <w:rPr>
                  <w:rStyle w:val="aff8"/>
                  <w:w w:val="100"/>
                  <w:lang w:val="ru-RU"/>
                </w:rPr>
                <w:t>/44274</w:t>
              </w:r>
              <w:r w:rsidR="005159C9" w:rsidRPr="00A73B02">
                <w:rPr>
                  <w:rStyle w:val="aff8"/>
                  <w:w w:val="100"/>
                </w:rPr>
                <w:t>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/7620/</w:t>
              </w:r>
              <w:r w:rsidR="005159C9" w:rsidRPr="00A73B02">
                <w:rPr>
                  <w:rStyle w:val="aff8"/>
                  <w:w w:val="100"/>
                </w:rPr>
                <w:t>start</w:t>
              </w:r>
              <w:r w:rsidR="005159C9" w:rsidRPr="00A73B02">
                <w:rPr>
                  <w:rStyle w:val="aff8"/>
                  <w:w w:val="100"/>
                  <w:lang w:val="ru-RU"/>
                </w:rPr>
                <w:t>/243500/</w:t>
              </w:r>
            </w:hyperlink>
          </w:p>
          <w:p w:rsidR="00860318" w:rsidRPr="00A73B02" w:rsidRDefault="00167A11" w:rsidP="005F5B38">
            <w:pPr>
              <w:tabs>
                <w:tab w:val="left" w:pos="284"/>
              </w:tabs>
              <w:autoSpaceDE w:val="0"/>
              <w:autoSpaceDN w:val="0"/>
              <w:ind w:left="142" w:right="323"/>
              <w:jc w:val="center"/>
              <w:rPr>
                <w:w w:val="100"/>
                <w:lang w:val="ru-RU"/>
              </w:rPr>
            </w:pPr>
            <w:hyperlink r:id="rId33" w:history="1">
              <w:r w:rsidR="00860318" w:rsidRPr="00A73B02">
                <w:rPr>
                  <w:rStyle w:val="aff8"/>
                  <w:w w:val="100"/>
                  <w:lang w:val="ru-RU"/>
                </w:rPr>
                <w:t>https://catalog.prosv.ru/item/44274</w:t>
              </w:r>
            </w:hyperlink>
          </w:p>
          <w:p w:rsidR="00860318" w:rsidRPr="00A73B02" w:rsidRDefault="00860318" w:rsidP="005F5B38">
            <w:pPr>
              <w:tabs>
                <w:tab w:val="left" w:pos="284"/>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083773" w:rsidP="005159C9">
            <w:pPr>
              <w:tabs>
                <w:tab w:val="left" w:pos="284"/>
              </w:tabs>
              <w:autoSpaceDE w:val="0"/>
              <w:autoSpaceDN w:val="0"/>
              <w:ind w:left="142"/>
              <w:rPr>
                <w:w w:val="100"/>
              </w:rPr>
            </w:pPr>
            <w:r>
              <w:rPr>
                <w:rFonts w:eastAsia="Times New Roman"/>
                <w:w w:val="100"/>
                <w:lang w:val="ru-RU"/>
              </w:rPr>
              <w:t>8</w:t>
            </w:r>
            <w:r w:rsidR="005159C9" w:rsidRPr="00A73B02">
              <w:rPr>
                <w:rFonts w:eastAsia="Times New Roman"/>
                <w:w w:val="100"/>
              </w:rPr>
              <w:t>.</w:t>
            </w:r>
          </w:p>
        </w:tc>
        <w:tc>
          <w:tcPr>
            <w:tcW w:w="5545" w:type="dxa"/>
          </w:tcPr>
          <w:p w:rsidR="005159C9" w:rsidRPr="00A73B02" w:rsidRDefault="005159C9" w:rsidP="005159C9">
            <w:pPr>
              <w:tabs>
                <w:tab w:val="left" w:pos="38"/>
              </w:tabs>
              <w:autoSpaceDE w:val="0"/>
              <w:autoSpaceDN w:val="0"/>
              <w:rPr>
                <w:rFonts w:eastAsia="Times New Roman"/>
                <w:w w:val="100"/>
                <w:lang w:val="ru-RU"/>
              </w:rPr>
            </w:pPr>
            <w:r w:rsidRPr="00A73B02">
              <w:rPr>
                <w:rFonts w:eastAsia="Times New Roman"/>
                <w:w w:val="100"/>
                <w:lang w:val="ru-RU"/>
              </w:rPr>
              <w:t>Природа: дикие и домашние животные.</w:t>
            </w:r>
          </w:p>
          <w:p w:rsidR="005159C9" w:rsidRPr="00A73B02" w:rsidRDefault="005159C9" w:rsidP="005159C9">
            <w:pPr>
              <w:tabs>
                <w:tab w:val="left" w:pos="38"/>
              </w:tabs>
              <w:autoSpaceDE w:val="0"/>
              <w:autoSpaceDN w:val="0"/>
              <w:rPr>
                <w:w w:val="100"/>
                <w:lang w:val="ru-RU"/>
              </w:rPr>
            </w:pPr>
            <w:r w:rsidRPr="00A73B02">
              <w:rPr>
                <w:rFonts w:eastAsia="Times New Roman"/>
                <w:w w:val="100"/>
              </w:rPr>
              <w:t>Погода</w:t>
            </w:r>
            <w:r w:rsidRPr="00A73B02">
              <w:rPr>
                <w:rFonts w:eastAsia="Times New Roman"/>
                <w:w w:val="100"/>
                <w:lang w:val="ru-RU"/>
              </w:rPr>
              <w:t>.</w:t>
            </w:r>
          </w:p>
        </w:tc>
        <w:tc>
          <w:tcPr>
            <w:tcW w:w="1417" w:type="dxa"/>
          </w:tcPr>
          <w:p w:rsidR="005159C9" w:rsidRPr="00A73B02" w:rsidRDefault="005159C9" w:rsidP="005159C9">
            <w:pPr>
              <w:tabs>
                <w:tab w:val="left" w:pos="38"/>
              </w:tabs>
              <w:autoSpaceDE w:val="0"/>
              <w:autoSpaceDN w:val="0"/>
              <w:ind w:left="142" w:hanging="142"/>
              <w:jc w:val="center"/>
              <w:rPr>
                <w:w w:val="100"/>
                <w:lang w:val="ru-RU"/>
              </w:rPr>
            </w:pPr>
            <w:r w:rsidRPr="00A73B02">
              <w:rPr>
                <w:rFonts w:eastAsia="Times New Roman"/>
                <w:w w:val="100"/>
                <w:lang w:val="ru-RU"/>
              </w:rPr>
              <w:t>7</w:t>
            </w:r>
          </w:p>
        </w:tc>
        <w:tc>
          <w:tcPr>
            <w:tcW w:w="5529" w:type="dxa"/>
          </w:tcPr>
          <w:p w:rsidR="005159C9" w:rsidRPr="00A73B02" w:rsidRDefault="00167A11" w:rsidP="005F5B38">
            <w:pPr>
              <w:tabs>
                <w:tab w:val="left" w:pos="284"/>
              </w:tabs>
              <w:autoSpaceDE w:val="0"/>
              <w:autoSpaceDN w:val="0"/>
              <w:ind w:left="142" w:right="323"/>
              <w:jc w:val="center"/>
              <w:rPr>
                <w:w w:val="100"/>
                <w:lang w:val="ru-RU"/>
              </w:rPr>
            </w:pPr>
            <w:hyperlink r:id="rId34"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/7604/</w:t>
              </w:r>
              <w:r w:rsidR="005159C9" w:rsidRPr="00A73B02">
                <w:rPr>
                  <w:rStyle w:val="aff8"/>
                  <w:w w:val="100"/>
                </w:rPr>
                <w:t>start</w:t>
              </w:r>
              <w:r w:rsidR="005159C9" w:rsidRPr="00A73B02">
                <w:rPr>
                  <w:rStyle w:val="aff8"/>
                  <w:w w:val="100"/>
                  <w:lang w:val="ru-RU"/>
                </w:rPr>
                <w:t>/295288/</w:t>
              </w:r>
            </w:hyperlink>
          </w:p>
          <w:p w:rsidR="005159C9" w:rsidRPr="00A73B02" w:rsidRDefault="00167A11" w:rsidP="005F5B38">
            <w:pPr>
              <w:tabs>
                <w:tab w:val="left" w:pos="284"/>
              </w:tabs>
              <w:autoSpaceDE w:val="0"/>
              <w:autoSpaceDN w:val="0"/>
              <w:ind w:left="142" w:right="323"/>
              <w:jc w:val="center"/>
              <w:rPr>
                <w:w w:val="100"/>
                <w:lang w:val="ru-RU"/>
              </w:rPr>
            </w:pPr>
            <w:hyperlink r:id="rId35"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/7614/</w:t>
              </w:r>
              <w:r w:rsidR="005159C9" w:rsidRPr="00A73B02">
                <w:rPr>
                  <w:rStyle w:val="aff8"/>
                  <w:w w:val="100"/>
                </w:rPr>
                <w:t>start</w:t>
              </w:r>
              <w:r w:rsidR="005159C9" w:rsidRPr="00A73B02">
                <w:rPr>
                  <w:rStyle w:val="aff8"/>
                  <w:w w:val="100"/>
                  <w:lang w:val="ru-RU"/>
                </w:rPr>
                <w:t>/303019/</w:t>
              </w:r>
            </w:hyperlink>
          </w:p>
          <w:p w:rsidR="005159C9" w:rsidRPr="00A73B02" w:rsidRDefault="00167A11" w:rsidP="005F5B38">
            <w:pPr>
              <w:tabs>
                <w:tab w:val="left" w:pos="284"/>
              </w:tabs>
              <w:autoSpaceDE w:val="0"/>
              <w:autoSpaceDN w:val="0"/>
              <w:ind w:left="142" w:right="323"/>
              <w:jc w:val="center"/>
              <w:rPr>
                <w:w w:val="100"/>
                <w:lang w:val="ru-RU"/>
              </w:rPr>
            </w:pPr>
            <w:hyperlink r:id="rId36"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/7616/</w:t>
              </w:r>
              <w:r w:rsidR="005159C9" w:rsidRPr="00A73B02">
                <w:rPr>
                  <w:rStyle w:val="aff8"/>
                  <w:w w:val="100"/>
                </w:rPr>
                <w:t>start</w:t>
              </w:r>
              <w:r w:rsidR="005159C9" w:rsidRPr="00A73B02">
                <w:rPr>
                  <w:rStyle w:val="aff8"/>
                  <w:w w:val="100"/>
                  <w:lang w:val="ru-RU"/>
                </w:rPr>
                <w:t>/243686/</w:t>
              </w:r>
            </w:hyperlink>
          </w:p>
          <w:p w:rsidR="005159C9" w:rsidRPr="00A73B02" w:rsidRDefault="00167A11" w:rsidP="005F5B38">
            <w:pPr>
              <w:tabs>
                <w:tab w:val="left" w:pos="284"/>
              </w:tabs>
              <w:autoSpaceDE w:val="0"/>
              <w:autoSpaceDN w:val="0"/>
              <w:ind w:left="142" w:right="323"/>
              <w:jc w:val="center"/>
              <w:rPr>
                <w:w w:val="100"/>
                <w:lang w:val="ru-RU"/>
              </w:rPr>
            </w:pPr>
            <w:hyperlink r:id="rId37"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/7601/</w:t>
              </w:r>
              <w:r w:rsidR="005159C9" w:rsidRPr="00A73B02">
                <w:rPr>
                  <w:rStyle w:val="aff8"/>
                  <w:w w:val="100"/>
                </w:rPr>
                <w:t>start</w:t>
              </w:r>
              <w:r w:rsidR="005159C9" w:rsidRPr="00A73B02">
                <w:rPr>
                  <w:rStyle w:val="aff8"/>
                  <w:w w:val="100"/>
                  <w:lang w:val="ru-RU"/>
                </w:rPr>
                <w:t>/244058/</w:t>
              </w:r>
            </w:hyperlink>
          </w:p>
          <w:p w:rsidR="00860318" w:rsidRPr="00A73B02" w:rsidRDefault="00167A11" w:rsidP="005F5B38">
            <w:pPr>
              <w:tabs>
                <w:tab w:val="left" w:pos="284"/>
              </w:tabs>
              <w:autoSpaceDE w:val="0"/>
              <w:autoSpaceDN w:val="0"/>
              <w:ind w:left="142" w:right="323"/>
              <w:jc w:val="center"/>
              <w:rPr>
                <w:w w:val="100"/>
                <w:lang w:val="ru-RU"/>
              </w:rPr>
            </w:pPr>
            <w:hyperlink r:id="rId38" w:history="1">
              <w:r w:rsidR="00860318" w:rsidRPr="00A73B02">
                <w:rPr>
                  <w:rStyle w:val="aff8"/>
                  <w:w w:val="100"/>
                  <w:lang w:val="ru-RU"/>
                </w:rPr>
                <w:t>https://catalog.prosv.ru/item/44274</w:t>
              </w:r>
            </w:hyperlink>
          </w:p>
          <w:p w:rsidR="00860318" w:rsidRPr="00A73B02" w:rsidRDefault="00860318" w:rsidP="005F5B38">
            <w:pPr>
              <w:tabs>
                <w:tab w:val="left" w:pos="284"/>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083773" w:rsidP="005159C9">
            <w:pPr>
              <w:tabs>
                <w:tab w:val="left" w:pos="284"/>
              </w:tabs>
              <w:autoSpaceDE w:val="0"/>
              <w:autoSpaceDN w:val="0"/>
              <w:ind w:left="142"/>
              <w:rPr>
                <w:w w:val="100"/>
              </w:rPr>
            </w:pPr>
            <w:r>
              <w:rPr>
                <w:rFonts w:eastAsia="Times New Roman"/>
                <w:w w:val="100"/>
                <w:lang w:val="ru-RU"/>
              </w:rPr>
              <w:t>9</w:t>
            </w:r>
            <w:r w:rsidR="005159C9" w:rsidRPr="00A73B02">
              <w:rPr>
                <w:rFonts w:eastAsia="Times New Roman"/>
                <w:w w:val="100"/>
              </w:rPr>
              <w:t>.</w:t>
            </w:r>
          </w:p>
        </w:tc>
        <w:tc>
          <w:tcPr>
            <w:tcW w:w="5545" w:type="dxa"/>
          </w:tcPr>
          <w:p w:rsidR="005159C9" w:rsidRPr="00A73B02" w:rsidRDefault="005159C9" w:rsidP="005159C9">
            <w:pPr>
              <w:tabs>
                <w:tab w:val="left" w:pos="0"/>
              </w:tabs>
              <w:autoSpaceDE w:val="0"/>
              <w:autoSpaceDN w:val="0"/>
              <w:rPr>
                <w:rFonts w:eastAsia="Times New Roman"/>
                <w:w w:val="100"/>
                <w:lang w:val="ru-RU"/>
              </w:rPr>
            </w:pPr>
            <w:r w:rsidRPr="00A73B02">
              <w:rPr>
                <w:rFonts w:eastAsia="Times New Roman"/>
                <w:w w:val="100"/>
                <w:lang w:val="ru-RU"/>
              </w:rPr>
              <w:t>Каникулы в различное время года.</w:t>
            </w:r>
          </w:p>
          <w:p w:rsidR="005159C9" w:rsidRPr="00A73B02" w:rsidRDefault="005159C9" w:rsidP="005159C9">
            <w:pPr>
              <w:tabs>
                <w:tab w:val="left" w:pos="0"/>
              </w:tabs>
              <w:autoSpaceDE w:val="0"/>
              <w:autoSpaceDN w:val="0"/>
              <w:rPr>
                <w:w w:val="100"/>
                <w:lang w:val="ru-RU"/>
              </w:rPr>
            </w:pPr>
            <w:r w:rsidRPr="00A73B02">
              <w:rPr>
                <w:rFonts w:eastAsia="Times New Roman"/>
                <w:w w:val="100"/>
                <w:lang w:val="ru-RU"/>
              </w:rPr>
              <w:t>Виды отдыха.</w:t>
            </w:r>
          </w:p>
        </w:tc>
        <w:tc>
          <w:tcPr>
            <w:tcW w:w="1417" w:type="dxa"/>
          </w:tcPr>
          <w:p w:rsidR="005159C9" w:rsidRPr="00A73B02" w:rsidRDefault="005159C9" w:rsidP="005159C9">
            <w:pPr>
              <w:tabs>
                <w:tab w:val="left" w:pos="38"/>
              </w:tabs>
              <w:autoSpaceDE w:val="0"/>
              <w:autoSpaceDN w:val="0"/>
              <w:ind w:left="142" w:hanging="142"/>
              <w:jc w:val="center"/>
              <w:rPr>
                <w:w w:val="100"/>
                <w:lang w:val="ru-RU"/>
              </w:rPr>
            </w:pPr>
            <w:r w:rsidRPr="00A73B02">
              <w:rPr>
                <w:rFonts w:eastAsia="Times New Roman"/>
                <w:w w:val="100"/>
                <w:lang w:val="ru-RU"/>
              </w:rPr>
              <w:t>4</w:t>
            </w:r>
          </w:p>
        </w:tc>
        <w:tc>
          <w:tcPr>
            <w:tcW w:w="5529" w:type="dxa"/>
          </w:tcPr>
          <w:p w:rsidR="005159C9" w:rsidRPr="00A73B02" w:rsidRDefault="00167A11" w:rsidP="005F5B38">
            <w:pPr>
              <w:tabs>
                <w:tab w:val="left" w:pos="284"/>
              </w:tabs>
              <w:autoSpaceDE w:val="0"/>
              <w:autoSpaceDN w:val="0"/>
              <w:ind w:left="142" w:right="323"/>
              <w:jc w:val="center"/>
              <w:rPr>
                <w:w w:val="100"/>
                <w:lang w:val="ru-RU"/>
              </w:rPr>
            </w:pPr>
            <w:hyperlink r:id="rId39"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/7600/</w:t>
              </w:r>
              <w:r w:rsidR="005159C9" w:rsidRPr="00A73B02">
                <w:rPr>
                  <w:rStyle w:val="aff8"/>
                  <w:w w:val="100"/>
                </w:rPr>
                <w:t>start</w:t>
              </w:r>
              <w:r w:rsidR="005159C9" w:rsidRPr="00A73B02">
                <w:rPr>
                  <w:rStyle w:val="aff8"/>
                  <w:w w:val="100"/>
                  <w:lang w:val="ru-RU"/>
                </w:rPr>
                <w:t>/243593/</w:t>
              </w:r>
            </w:hyperlink>
          </w:p>
          <w:p w:rsidR="005159C9" w:rsidRPr="00A73B02" w:rsidRDefault="00167A11" w:rsidP="005F5B38">
            <w:pPr>
              <w:tabs>
                <w:tab w:val="left" w:pos="284"/>
              </w:tabs>
              <w:autoSpaceDE w:val="0"/>
              <w:autoSpaceDN w:val="0"/>
              <w:ind w:left="142" w:right="323"/>
              <w:jc w:val="center"/>
              <w:rPr>
                <w:w w:val="100"/>
                <w:lang w:val="ru-RU"/>
              </w:rPr>
            </w:pPr>
            <w:hyperlink r:id="rId40"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/7598/</w:t>
              </w:r>
              <w:r w:rsidR="005159C9" w:rsidRPr="00A73B02">
                <w:rPr>
                  <w:rStyle w:val="aff8"/>
                  <w:w w:val="100"/>
                </w:rPr>
                <w:t>start</w:t>
              </w:r>
              <w:r w:rsidR="005159C9" w:rsidRPr="00A73B02">
                <w:rPr>
                  <w:rStyle w:val="aff8"/>
                  <w:w w:val="100"/>
                  <w:lang w:val="ru-RU"/>
                </w:rPr>
                <w:t>/244089/</w:t>
              </w:r>
            </w:hyperlink>
          </w:p>
          <w:p w:rsidR="005159C9" w:rsidRPr="00A73B02" w:rsidRDefault="00167A11" w:rsidP="005F5B38">
            <w:pPr>
              <w:tabs>
                <w:tab w:val="left" w:pos="284"/>
              </w:tabs>
              <w:autoSpaceDE w:val="0"/>
              <w:autoSpaceDN w:val="0"/>
              <w:ind w:left="142" w:right="323"/>
              <w:jc w:val="center"/>
              <w:rPr>
                <w:rStyle w:val="aff8"/>
                <w:w w:val="100"/>
                <w:lang w:val="ru-RU"/>
              </w:rPr>
            </w:pPr>
            <w:hyperlink r:id="rId41" w:history="1">
              <w:r w:rsidR="005159C9" w:rsidRPr="00A73B02">
                <w:rPr>
                  <w:rStyle w:val="aff8"/>
                  <w:w w:val="100"/>
                </w:rPr>
                <w:t>https</w:t>
              </w:r>
              <w:r w:rsidR="005159C9" w:rsidRPr="00A73B02">
                <w:rPr>
                  <w:rStyle w:val="aff8"/>
                  <w:w w:val="100"/>
                  <w:lang w:val="ru-RU"/>
                </w:rPr>
                <w:t>://</w:t>
              </w:r>
              <w:r w:rsidR="005159C9" w:rsidRPr="00A73B02">
                <w:rPr>
                  <w:rStyle w:val="aff8"/>
                  <w:w w:val="100"/>
                </w:rPr>
                <w:t>resh</w:t>
              </w:r>
              <w:r w:rsidR="005159C9" w:rsidRPr="00A73B02">
                <w:rPr>
                  <w:rStyle w:val="aff8"/>
                  <w:w w:val="100"/>
                  <w:lang w:val="ru-RU"/>
                </w:rPr>
                <w:t>.</w:t>
              </w:r>
              <w:r w:rsidR="005159C9" w:rsidRPr="00A73B02">
                <w:rPr>
                  <w:rStyle w:val="aff8"/>
                  <w:w w:val="100"/>
                </w:rPr>
                <w:t>edu</w:t>
              </w:r>
              <w:r w:rsidR="005159C9" w:rsidRPr="00A73B02">
                <w:rPr>
                  <w:rStyle w:val="aff8"/>
                  <w:w w:val="100"/>
                  <w:lang w:val="ru-RU"/>
                </w:rPr>
                <w:t>.</w:t>
              </w:r>
              <w:r w:rsidR="005159C9" w:rsidRPr="00A73B02">
                <w:rPr>
                  <w:rStyle w:val="aff8"/>
                  <w:w w:val="100"/>
                </w:rPr>
                <w:t>ru</w:t>
              </w:r>
              <w:r w:rsidR="005159C9" w:rsidRPr="00A73B02">
                <w:rPr>
                  <w:rStyle w:val="aff8"/>
                  <w:w w:val="100"/>
                  <w:lang w:val="ru-RU"/>
                </w:rPr>
                <w:t>/</w:t>
              </w:r>
              <w:r w:rsidR="005159C9" w:rsidRPr="00A73B02">
                <w:rPr>
                  <w:rStyle w:val="aff8"/>
                  <w:w w:val="100"/>
                </w:rPr>
                <w:t>subject</w:t>
              </w:r>
              <w:r w:rsidR="005159C9" w:rsidRPr="00A73B02">
                <w:rPr>
                  <w:rStyle w:val="aff8"/>
                  <w:w w:val="100"/>
                  <w:lang w:val="ru-RU"/>
                </w:rPr>
                <w:t>/</w:t>
              </w:r>
              <w:r w:rsidR="005159C9" w:rsidRPr="00A73B02">
                <w:rPr>
                  <w:rStyle w:val="aff8"/>
                  <w:w w:val="100"/>
                </w:rPr>
                <w:t>lesson</w:t>
              </w:r>
              <w:r w:rsidR="005159C9" w:rsidRPr="00A73B02">
                <w:rPr>
                  <w:rStyle w:val="aff8"/>
                  <w:w w:val="100"/>
                  <w:lang w:val="ru-RU"/>
                </w:rPr>
                <w:t>/7596/</w:t>
              </w:r>
              <w:r w:rsidR="005159C9" w:rsidRPr="00A73B02">
                <w:rPr>
                  <w:rStyle w:val="aff8"/>
                  <w:w w:val="100"/>
                </w:rPr>
                <w:t>start</w:t>
              </w:r>
              <w:r w:rsidR="005159C9" w:rsidRPr="00A73B02">
                <w:rPr>
                  <w:rStyle w:val="aff8"/>
                  <w:w w:val="100"/>
                  <w:lang w:val="ru-RU"/>
                </w:rPr>
                <w:t>/243345/</w:t>
              </w:r>
            </w:hyperlink>
          </w:p>
          <w:p w:rsidR="00860318" w:rsidRPr="00A73B02" w:rsidRDefault="00167A11" w:rsidP="005F5B38">
            <w:pPr>
              <w:tabs>
                <w:tab w:val="left" w:pos="284"/>
              </w:tabs>
              <w:autoSpaceDE w:val="0"/>
              <w:autoSpaceDN w:val="0"/>
              <w:ind w:left="142" w:right="323"/>
              <w:jc w:val="center"/>
              <w:rPr>
                <w:w w:val="100"/>
                <w:lang w:val="ru-RU"/>
              </w:rPr>
            </w:pPr>
            <w:hyperlink r:id="rId42" w:history="1">
              <w:r w:rsidR="00860318" w:rsidRPr="00A73B02">
                <w:rPr>
                  <w:rStyle w:val="aff8"/>
                  <w:w w:val="100"/>
                  <w:lang w:val="ru-RU"/>
                </w:rPr>
                <w:t>https://catalog.prosv.ru/item/44274</w:t>
              </w:r>
            </w:hyperlink>
          </w:p>
          <w:p w:rsidR="00860318" w:rsidRPr="00A73B02" w:rsidRDefault="00860318" w:rsidP="005F5B38">
            <w:pPr>
              <w:tabs>
                <w:tab w:val="left" w:pos="284"/>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5159C9" w:rsidP="005159C9">
            <w:pPr>
              <w:tabs>
                <w:tab w:val="left" w:pos="284"/>
              </w:tabs>
              <w:autoSpaceDE w:val="0"/>
              <w:autoSpaceDN w:val="0"/>
              <w:ind w:left="142"/>
              <w:rPr>
                <w:w w:val="100"/>
              </w:rPr>
            </w:pPr>
            <w:r w:rsidRPr="00A73B02">
              <w:rPr>
                <w:rFonts w:eastAsia="Times New Roman"/>
                <w:w w:val="100"/>
              </w:rPr>
              <w:lastRenderedPageBreak/>
              <w:t>1</w:t>
            </w:r>
            <w:r w:rsidR="00083773">
              <w:rPr>
                <w:rFonts w:eastAsia="Times New Roman"/>
                <w:w w:val="100"/>
                <w:lang w:val="ru-RU"/>
              </w:rPr>
              <w:t>0</w:t>
            </w:r>
            <w:r w:rsidRPr="00A73B02">
              <w:rPr>
                <w:rFonts w:eastAsia="Times New Roman"/>
                <w:w w:val="100"/>
              </w:rPr>
              <w:t>.</w:t>
            </w:r>
          </w:p>
        </w:tc>
        <w:tc>
          <w:tcPr>
            <w:tcW w:w="5545" w:type="dxa"/>
          </w:tcPr>
          <w:p w:rsidR="005159C9" w:rsidRPr="00A73B02" w:rsidRDefault="005159C9" w:rsidP="005159C9">
            <w:pPr>
              <w:tabs>
                <w:tab w:val="left" w:pos="0"/>
              </w:tabs>
              <w:autoSpaceDE w:val="0"/>
              <w:autoSpaceDN w:val="0"/>
              <w:rPr>
                <w:rFonts w:eastAsia="Times New Roman"/>
                <w:w w:val="100"/>
                <w:lang w:val="ru-RU"/>
              </w:rPr>
            </w:pPr>
            <w:r w:rsidRPr="00A73B02">
              <w:rPr>
                <w:rFonts w:eastAsia="Times New Roman"/>
                <w:w w:val="100"/>
                <w:lang w:val="ru-RU"/>
              </w:rPr>
              <w:t xml:space="preserve">Внешность и характер человека/литературного персонажа </w:t>
            </w:r>
          </w:p>
        </w:tc>
        <w:tc>
          <w:tcPr>
            <w:tcW w:w="1417" w:type="dxa"/>
          </w:tcPr>
          <w:p w:rsidR="005159C9" w:rsidRPr="00A73B02" w:rsidRDefault="005159C9" w:rsidP="005159C9">
            <w:pPr>
              <w:tabs>
                <w:tab w:val="left" w:pos="38"/>
              </w:tabs>
              <w:autoSpaceDE w:val="0"/>
              <w:autoSpaceDN w:val="0"/>
              <w:ind w:left="142" w:hanging="142"/>
              <w:jc w:val="center"/>
              <w:rPr>
                <w:rFonts w:eastAsia="Times New Roman"/>
                <w:w w:val="100"/>
                <w:lang w:val="ru-RU"/>
              </w:rPr>
            </w:pPr>
            <w:r w:rsidRPr="00A73B02">
              <w:rPr>
                <w:rFonts w:eastAsia="Times New Roman"/>
                <w:w w:val="100"/>
                <w:lang w:val="ru-RU"/>
              </w:rPr>
              <w:t>6</w:t>
            </w:r>
          </w:p>
        </w:tc>
        <w:tc>
          <w:tcPr>
            <w:tcW w:w="5529" w:type="dxa"/>
          </w:tcPr>
          <w:p w:rsidR="005159C9" w:rsidRPr="00A73B02" w:rsidRDefault="00167A11" w:rsidP="005F5B38">
            <w:pPr>
              <w:tabs>
                <w:tab w:val="left" w:pos="284"/>
              </w:tabs>
              <w:autoSpaceDE w:val="0"/>
              <w:autoSpaceDN w:val="0"/>
              <w:ind w:left="142" w:right="323"/>
              <w:jc w:val="center"/>
              <w:rPr>
                <w:w w:val="100"/>
                <w:lang w:val="ru-RU"/>
              </w:rPr>
            </w:pPr>
            <w:hyperlink r:id="rId43" w:history="1">
              <w:r w:rsidR="00860318" w:rsidRPr="00A73B02">
                <w:rPr>
                  <w:rStyle w:val="aff8"/>
                  <w:w w:val="100"/>
                  <w:lang w:val="ru-RU"/>
                </w:rPr>
                <w:t>https://catalog.prosv.ru/item/44274</w:t>
              </w:r>
            </w:hyperlink>
          </w:p>
          <w:p w:rsidR="00860318" w:rsidRPr="00A73B02" w:rsidRDefault="00860318" w:rsidP="005F5B38">
            <w:pPr>
              <w:tabs>
                <w:tab w:val="left" w:pos="284"/>
              </w:tabs>
              <w:autoSpaceDE w:val="0"/>
              <w:autoSpaceDN w:val="0"/>
              <w:ind w:left="142" w:right="323"/>
              <w:jc w:val="center"/>
              <w:rPr>
                <w:w w:val="100"/>
                <w:lang w:val="ru-RU"/>
              </w:rPr>
            </w:pPr>
          </w:p>
        </w:tc>
      </w:tr>
      <w:tr w:rsidR="005F5B38" w:rsidRPr="00255357" w:rsidTr="004A2E40">
        <w:trPr>
          <w:jc w:val="center"/>
        </w:trPr>
        <w:tc>
          <w:tcPr>
            <w:tcW w:w="704" w:type="dxa"/>
          </w:tcPr>
          <w:p w:rsidR="005159C9" w:rsidRPr="00A73B02" w:rsidRDefault="005159C9" w:rsidP="005159C9">
            <w:pPr>
              <w:tabs>
                <w:tab w:val="left" w:pos="284"/>
              </w:tabs>
              <w:autoSpaceDE w:val="0"/>
              <w:autoSpaceDN w:val="0"/>
              <w:ind w:left="142"/>
              <w:rPr>
                <w:rFonts w:eastAsia="Times New Roman"/>
                <w:w w:val="100"/>
                <w:lang w:val="ru-RU"/>
              </w:rPr>
            </w:pPr>
            <w:r w:rsidRPr="00A73B02">
              <w:rPr>
                <w:rFonts w:eastAsia="Times New Roman"/>
                <w:w w:val="100"/>
                <w:lang w:val="ru-RU"/>
              </w:rPr>
              <w:t>1</w:t>
            </w:r>
            <w:r w:rsidR="00083773">
              <w:rPr>
                <w:rFonts w:eastAsia="Times New Roman"/>
                <w:w w:val="100"/>
                <w:lang w:val="ru-RU"/>
              </w:rPr>
              <w:t>1.</w:t>
            </w:r>
          </w:p>
        </w:tc>
        <w:tc>
          <w:tcPr>
            <w:tcW w:w="5545" w:type="dxa"/>
          </w:tcPr>
          <w:p w:rsidR="005159C9" w:rsidRPr="00A73B02" w:rsidRDefault="005159C9" w:rsidP="005159C9">
            <w:pPr>
              <w:tabs>
                <w:tab w:val="left" w:pos="0"/>
              </w:tabs>
              <w:autoSpaceDE w:val="0"/>
              <w:autoSpaceDN w:val="0"/>
              <w:rPr>
                <w:rFonts w:eastAsia="Times New Roman"/>
                <w:w w:val="100"/>
                <w:lang w:val="ru-RU"/>
              </w:rPr>
            </w:pPr>
            <w:r w:rsidRPr="00A73B02">
              <w:rPr>
                <w:rFonts w:eastAsia="Times New Roman"/>
                <w:w w:val="100"/>
                <w:lang w:val="ru-RU"/>
              </w:rPr>
              <w:t>Мои друзья. Семейные праздники</w:t>
            </w:r>
          </w:p>
        </w:tc>
        <w:tc>
          <w:tcPr>
            <w:tcW w:w="1417" w:type="dxa"/>
          </w:tcPr>
          <w:p w:rsidR="005159C9" w:rsidRPr="00A73B02" w:rsidRDefault="005159C9" w:rsidP="005159C9">
            <w:pPr>
              <w:tabs>
                <w:tab w:val="left" w:pos="38"/>
              </w:tabs>
              <w:autoSpaceDE w:val="0"/>
              <w:autoSpaceDN w:val="0"/>
              <w:ind w:left="142" w:hanging="142"/>
              <w:jc w:val="center"/>
              <w:rPr>
                <w:rFonts w:eastAsia="Times New Roman"/>
                <w:w w:val="100"/>
                <w:lang w:val="ru-RU"/>
              </w:rPr>
            </w:pPr>
            <w:r w:rsidRPr="00A73B02">
              <w:rPr>
                <w:rFonts w:eastAsia="Times New Roman"/>
                <w:w w:val="100"/>
                <w:lang w:val="ru-RU"/>
              </w:rPr>
              <w:t>15</w:t>
            </w:r>
          </w:p>
        </w:tc>
        <w:tc>
          <w:tcPr>
            <w:tcW w:w="5529" w:type="dxa"/>
          </w:tcPr>
          <w:p w:rsidR="005159C9" w:rsidRPr="00A73B02" w:rsidRDefault="00167A11" w:rsidP="005F5B38">
            <w:pPr>
              <w:tabs>
                <w:tab w:val="left" w:pos="284"/>
              </w:tabs>
              <w:autoSpaceDE w:val="0"/>
              <w:autoSpaceDN w:val="0"/>
              <w:ind w:left="142" w:right="323"/>
              <w:jc w:val="center"/>
              <w:rPr>
                <w:rStyle w:val="aff8"/>
                <w:w w:val="100"/>
                <w:lang w:val="ru-RU"/>
              </w:rPr>
            </w:pPr>
            <w:hyperlink r:id="rId44" w:history="1">
              <w:r w:rsidR="005159C9" w:rsidRPr="00A73B02">
                <w:rPr>
                  <w:rStyle w:val="aff8"/>
                  <w:w w:val="100"/>
                  <w:lang w:val="ru-RU"/>
                </w:rPr>
                <w:t>https://resh.edu.ru/subject/lesson/7594/start/243438/</w:t>
              </w:r>
            </w:hyperlink>
          </w:p>
          <w:p w:rsidR="00860318" w:rsidRPr="00A73B02" w:rsidRDefault="00167A11" w:rsidP="005F5B38">
            <w:pPr>
              <w:tabs>
                <w:tab w:val="left" w:pos="284"/>
              </w:tabs>
              <w:autoSpaceDE w:val="0"/>
              <w:autoSpaceDN w:val="0"/>
              <w:ind w:left="142" w:right="323"/>
              <w:jc w:val="center"/>
              <w:rPr>
                <w:w w:val="100"/>
                <w:lang w:val="ru-RU"/>
              </w:rPr>
            </w:pPr>
            <w:hyperlink r:id="rId45" w:history="1">
              <w:r w:rsidR="00860318" w:rsidRPr="00A73B02">
                <w:rPr>
                  <w:rStyle w:val="aff8"/>
                  <w:w w:val="100"/>
                  <w:lang w:val="ru-RU"/>
                </w:rPr>
                <w:t>https://catalog.prosv.ru/item/44274</w:t>
              </w:r>
            </w:hyperlink>
          </w:p>
          <w:p w:rsidR="00860318" w:rsidRPr="00A73B02" w:rsidRDefault="00860318" w:rsidP="005F5B38">
            <w:pPr>
              <w:tabs>
                <w:tab w:val="left" w:pos="284"/>
              </w:tabs>
              <w:autoSpaceDE w:val="0"/>
              <w:autoSpaceDN w:val="0"/>
              <w:ind w:left="142" w:right="323"/>
              <w:jc w:val="center"/>
              <w:rPr>
                <w:w w:val="100"/>
                <w:lang w:val="ru-RU"/>
              </w:rPr>
            </w:pPr>
          </w:p>
        </w:tc>
      </w:tr>
      <w:tr w:rsidR="005F5B38" w:rsidRPr="002F4693" w:rsidTr="004A2E40">
        <w:trPr>
          <w:jc w:val="center"/>
        </w:trPr>
        <w:tc>
          <w:tcPr>
            <w:tcW w:w="704" w:type="dxa"/>
          </w:tcPr>
          <w:p w:rsidR="00083773" w:rsidRPr="00A73B02" w:rsidRDefault="00083773" w:rsidP="005159C9">
            <w:pPr>
              <w:tabs>
                <w:tab w:val="left" w:pos="284"/>
              </w:tabs>
              <w:autoSpaceDE w:val="0"/>
              <w:autoSpaceDN w:val="0"/>
              <w:ind w:left="142"/>
              <w:rPr>
                <w:rFonts w:eastAsia="Times New Roman"/>
                <w:w w:val="100"/>
                <w:lang w:val="ru-RU"/>
              </w:rPr>
            </w:pPr>
            <w:r>
              <w:rPr>
                <w:rFonts w:eastAsia="Times New Roman"/>
                <w:w w:val="100"/>
                <w:lang w:val="ru-RU"/>
              </w:rPr>
              <w:t>12</w:t>
            </w:r>
          </w:p>
        </w:tc>
        <w:tc>
          <w:tcPr>
            <w:tcW w:w="5545" w:type="dxa"/>
          </w:tcPr>
          <w:p w:rsidR="00083773" w:rsidRPr="00A73B02" w:rsidRDefault="00083773" w:rsidP="005159C9">
            <w:pPr>
              <w:tabs>
                <w:tab w:val="left" w:pos="0"/>
              </w:tabs>
              <w:autoSpaceDE w:val="0"/>
              <w:autoSpaceDN w:val="0"/>
              <w:rPr>
                <w:rFonts w:eastAsia="Times New Roman"/>
                <w:w w:val="100"/>
                <w:lang w:val="ru-RU"/>
              </w:rPr>
            </w:pPr>
            <w:r w:rsidRPr="00B81EED">
              <w:rPr>
                <w:lang w:val="ru-RU"/>
              </w:rPr>
              <w:t>Выдающиеся люди родной страны и страны (стран) изучаемого языка: писатели, поэты</w:t>
            </w:r>
          </w:p>
        </w:tc>
        <w:tc>
          <w:tcPr>
            <w:tcW w:w="1417" w:type="dxa"/>
          </w:tcPr>
          <w:p w:rsidR="00083773" w:rsidRPr="00A73B02" w:rsidRDefault="00083773" w:rsidP="005159C9">
            <w:pPr>
              <w:tabs>
                <w:tab w:val="left" w:pos="38"/>
              </w:tabs>
              <w:autoSpaceDE w:val="0"/>
              <w:autoSpaceDN w:val="0"/>
              <w:ind w:left="142" w:hanging="142"/>
              <w:jc w:val="center"/>
              <w:rPr>
                <w:rFonts w:eastAsia="Times New Roman"/>
                <w:w w:val="100"/>
                <w:lang w:val="ru-RU"/>
              </w:rPr>
            </w:pPr>
            <w:r>
              <w:rPr>
                <w:rFonts w:eastAsia="Times New Roman"/>
                <w:w w:val="100"/>
                <w:lang w:val="ru-RU"/>
              </w:rPr>
              <w:t>4</w:t>
            </w:r>
          </w:p>
        </w:tc>
        <w:tc>
          <w:tcPr>
            <w:tcW w:w="5529" w:type="dxa"/>
          </w:tcPr>
          <w:p w:rsidR="00083773" w:rsidRDefault="00083773" w:rsidP="005F5B38">
            <w:pPr>
              <w:tabs>
                <w:tab w:val="left" w:pos="284"/>
              </w:tabs>
              <w:autoSpaceDE w:val="0"/>
              <w:autoSpaceDN w:val="0"/>
              <w:ind w:left="142" w:right="323"/>
              <w:jc w:val="center"/>
              <w:rPr>
                <w:rStyle w:val="aff8"/>
                <w:w w:val="100"/>
                <w:lang w:val="ru-RU"/>
              </w:rPr>
            </w:pPr>
          </w:p>
        </w:tc>
      </w:tr>
      <w:tr w:rsidR="005F5B38" w:rsidRPr="00A73B02" w:rsidTr="004A2E40">
        <w:trPr>
          <w:jc w:val="center"/>
        </w:trPr>
        <w:tc>
          <w:tcPr>
            <w:tcW w:w="704" w:type="dxa"/>
          </w:tcPr>
          <w:p w:rsidR="005159C9" w:rsidRPr="00A73B02" w:rsidRDefault="005159C9" w:rsidP="005159C9">
            <w:pPr>
              <w:tabs>
                <w:tab w:val="left" w:pos="284"/>
              </w:tabs>
              <w:autoSpaceDE w:val="0"/>
              <w:autoSpaceDN w:val="0"/>
              <w:ind w:left="142"/>
              <w:rPr>
                <w:rFonts w:eastAsia="Times New Roman"/>
                <w:w w:val="100"/>
                <w:lang w:val="ru-RU"/>
              </w:rPr>
            </w:pPr>
          </w:p>
        </w:tc>
        <w:tc>
          <w:tcPr>
            <w:tcW w:w="5545" w:type="dxa"/>
          </w:tcPr>
          <w:p w:rsidR="005159C9" w:rsidRPr="00A73B02" w:rsidRDefault="005159C9" w:rsidP="005159C9">
            <w:pPr>
              <w:tabs>
                <w:tab w:val="left" w:pos="38"/>
              </w:tabs>
              <w:autoSpaceDE w:val="0"/>
              <w:autoSpaceDN w:val="0"/>
              <w:ind w:left="142" w:right="65" w:hanging="142"/>
              <w:jc w:val="right"/>
              <w:rPr>
                <w:w w:val="100"/>
                <w:lang w:val="ru-RU"/>
              </w:rPr>
            </w:pPr>
            <w:r w:rsidRPr="00A73B02">
              <w:rPr>
                <w:rFonts w:eastAsia="Times New Roman"/>
                <w:b/>
                <w:w w:val="100"/>
                <w:lang w:val="ru-RU"/>
              </w:rPr>
              <w:t>Общее количество часов по программе</w:t>
            </w:r>
          </w:p>
        </w:tc>
        <w:tc>
          <w:tcPr>
            <w:tcW w:w="1417" w:type="dxa"/>
          </w:tcPr>
          <w:p w:rsidR="005159C9" w:rsidRPr="00A73B02" w:rsidRDefault="005159C9" w:rsidP="005159C9">
            <w:pPr>
              <w:tabs>
                <w:tab w:val="left" w:pos="38"/>
              </w:tabs>
              <w:autoSpaceDE w:val="0"/>
              <w:autoSpaceDN w:val="0"/>
              <w:ind w:left="142" w:hanging="142"/>
              <w:jc w:val="center"/>
              <w:rPr>
                <w:b/>
                <w:w w:val="100"/>
                <w:lang w:val="ru-RU"/>
              </w:rPr>
            </w:pPr>
            <w:r w:rsidRPr="00A73B02">
              <w:rPr>
                <w:rFonts w:eastAsia="Times New Roman"/>
                <w:b/>
                <w:w w:val="100"/>
                <w:lang w:val="ru-RU"/>
              </w:rPr>
              <w:t>102</w:t>
            </w:r>
          </w:p>
        </w:tc>
        <w:tc>
          <w:tcPr>
            <w:tcW w:w="5529" w:type="dxa"/>
          </w:tcPr>
          <w:p w:rsidR="005159C9" w:rsidRPr="00A73B02" w:rsidRDefault="005159C9" w:rsidP="005F5B38">
            <w:pPr>
              <w:tabs>
                <w:tab w:val="left" w:pos="284"/>
              </w:tabs>
              <w:autoSpaceDE w:val="0"/>
              <w:autoSpaceDN w:val="0"/>
              <w:ind w:left="142" w:right="323"/>
              <w:rPr>
                <w:w w:val="100"/>
              </w:rPr>
            </w:pPr>
          </w:p>
        </w:tc>
      </w:tr>
    </w:tbl>
    <w:p w:rsidR="00C87E8D" w:rsidRPr="00A73B02" w:rsidRDefault="00C87E8D" w:rsidP="00440B2B">
      <w:pPr>
        <w:tabs>
          <w:tab w:val="left" w:pos="284"/>
        </w:tabs>
        <w:autoSpaceDE w:val="0"/>
        <w:autoSpaceDN w:val="0"/>
        <w:spacing w:after="78" w:line="240" w:lineRule="auto"/>
        <w:rPr>
          <w:w w:val="100"/>
          <w:lang w:val="ru-RU"/>
        </w:rPr>
      </w:pPr>
    </w:p>
    <w:p w:rsidR="00B5289F" w:rsidRPr="00A73B02" w:rsidRDefault="00B5289F" w:rsidP="00B5289F">
      <w:pPr>
        <w:tabs>
          <w:tab w:val="left" w:pos="142"/>
        </w:tabs>
        <w:autoSpaceDE w:val="0"/>
        <w:autoSpaceDN w:val="0"/>
        <w:spacing w:after="92" w:line="240" w:lineRule="auto"/>
        <w:ind w:left="142" w:right="-239"/>
        <w:jc w:val="center"/>
        <w:rPr>
          <w:rFonts w:eastAsia="Times New Roman"/>
          <w:b/>
          <w:w w:val="100"/>
          <w:lang w:val="ru-RU"/>
        </w:rPr>
      </w:pPr>
      <w:bookmarkStart w:id="4" w:name="_Hlk113640188"/>
      <w:bookmarkStart w:id="5" w:name="_Hlk145970770"/>
      <w:r w:rsidRPr="00A73B02">
        <w:rPr>
          <w:rFonts w:eastAsia="Times New Roman"/>
          <w:b/>
          <w:w w:val="100"/>
        </w:rPr>
        <w:t xml:space="preserve">ТЕМАТИЧЕСКОЕ </w:t>
      </w:r>
      <w:r w:rsidRPr="00A73B02">
        <w:rPr>
          <w:rFonts w:eastAsia="Times New Roman"/>
          <w:b/>
          <w:w w:val="100"/>
          <w:lang w:val="ru-RU"/>
        </w:rPr>
        <w:t>ПЛАНИРОВАНИЕ</w:t>
      </w:r>
    </w:p>
    <w:p w:rsidR="00B5289F" w:rsidRPr="00A73B02" w:rsidRDefault="00B5289F" w:rsidP="00B5289F">
      <w:pPr>
        <w:tabs>
          <w:tab w:val="left" w:pos="142"/>
        </w:tabs>
        <w:autoSpaceDE w:val="0"/>
        <w:autoSpaceDN w:val="0"/>
        <w:spacing w:after="92" w:line="240" w:lineRule="auto"/>
        <w:ind w:left="142" w:right="-239" w:firstLine="142"/>
        <w:jc w:val="both"/>
        <w:rPr>
          <w:rFonts w:eastAsia="Times New Roman"/>
          <w:b/>
          <w:w w:val="100"/>
        </w:rPr>
      </w:pPr>
      <w:r w:rsidRPr="00A73B02">
        <w:rPr>
          <w:rFonts w:eastAsia="Times New Roman"/>
          <w:b/>
          <w:w w:val="100"/>
          <w:lang w:val="ru-RU"/>
        </w:rPr>
        <w:t>6</w:t>
      </w:r>
      <w:r w:rsidRPr="00A73B02">
        <w:rPr>
          <w:rFonts w:eastAsia="Times New Roman"/>
          <w:b/>
          <w:w w:val="100"/>
        </w:rPr>
        <w:t xml:space="preserve"> КЛАСС</w:t>
      </w:r>
    </w:p>
    <w:bookmarkEnd w:id="4"/>
    <w:p w:rsidR="00B5289F" w:rsidRPr="00A73B02" w:rsidRDefault="00B5289F" w:rsidP="00B5289F">
      <w:pPr>
        <w:tabs>
          <w:tab w:val="left" w:pos="284"/>
        </w:tabs>
        <w:autoSpaceDE w:val="0"/>
        <w:autoSpaceDN w:val="0"/>
        <w:spacing w:after="78" w:line="240" w:lineRule="auto"/>
        <w:rPr>
          <w:w w:val="100"/>
          <w:lang w:val="ru-RU"/>
        </w:rPr>
      </w:pPr>
    </w:p>
    <w:tbl>
      <w:tblPr>
        <w:tblW w:w="13324" w:type="dxa"/>
        <w:tblInd w:w="27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5529"/>
        <w:gridCol w:w="1275"/>
        <w:gridCol w:w="5670"/>
      </w:tblGrid>
      <w:tr w:rsidR="00B5289F" w:rsidRPr="00A73B02" w:rsidTr="004A2E40">
        <w:trPr>
          <w:trHeight w:val="1123"/>
        </w:trPr>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5289F" w:rsidRPr="00A73B02" w:rsidRDefault="00B5289F" w:rsidP="00B5289F">
            <w:pPr>
              <w:spacing w:after="0" w:line="240" w:lineRule="auto"/>
              <w:jc w:val="both"/>
              <w:rPr>
                <w:rFonts w:eastAsia="Times New Roman"/>
                <w:w w:val="100"/>
                <w:lang w:val="ru-RU" w:eastAsia="ru-RU"/>
              </w:rPr>
            </w:pPr>
            <w:r w:rsidRPr="00A73B02">
              <w:rPr>
                <w:rFonts w:eastAsia="Times New Roman"/>
                <w:b/>
                <w:bCs/>
                <w:w w:val="100"/>
                <w:lang w:val="ru-RU" w:eastAsia="ru-RU"/>
              </w:rPr>
              <w:t>№</w:t>
            </w:r>
            <w:r w:rsidRPr="00A73B02">
              <w:rPr>
                <w:rFonts w:eastAsia="Times New Roman"/>
                <w:b/>
                <w:bCs/>
                <w:w w:val="100"/>
                <w:lang w:val="ru-RU" w:eastAsia="ru-RU"/>
              </w:rPr>
              <w:br/>
              <w:t>п/п</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5289F" w:rsidRPr="00A73B02" w:rsidRDefault="00B5289F" w:rsidP="00B5289F">
            <w:pPr>
              <w:spacing w:after="0" w:line="240" w:lineRule="auto"/>
              <w:jc w:val="both"/>
              <w:rPr>
                <w:rFonts w:eastAsia="Times New Roman"/>
                <w:w w:val="100"/>
                <w:lang w:val="ru-RU" w:eastAsia="ru-RU"/>
              </w:rPr>
            </w:pPr>
            <w:r w:rsidRPr="00A73B02">
              <w:rPr>
                <w:rFonts w:eastAsia="Times New Roman"/>
                <w:b/>
                <w:bCs/>
                <w:w w:val="100"/>
                <w:lang w:val="ru-RU" w:eastAsia="ru-RU"/>
              </w:rPr>
              <w:t>Наименование разделов и тем программы</w:t>
            </w:r>
          </w:p>
        </w:tc>
        <w:tc>
          <w:tcPr>
            <w:tcW w:w="1275" w:type="dxa"/>
            <w:tcBorders>
              <w:top w:val="single" w:sz="6" w:space="0" w:color="000000"/>
              <w:left w:val="single" w:sz="6" w:space="0" w:color="000000"/>
              <w:right w:val="single" w:sz="6" w:space="0" w:color="000000"/>
            </w:tcBorders>
            <w:shd w:val="clear" w:color="auto" w:fill="FFFFFF"/>
          </w:tcPr>
          <w:p w:rsidR="00B5289F" w:rsidRPr="00A73B02" w:rsidRDefault="00B5289F" w:rsidP="00B5289F">
            <w:pPr>
              <w:spacing w:after="0" w:line="240" w:lineRule="auto"/>
              <w:jc w:val="center"/>
              <w:rPr>
                <w:rFonts w:eastAsia="Times New Roman"/>
                <w:b/>
                <w:bCs/>
                <w:w w:val="100"/>
                <w:lang w:val="ru-RU" w:eastAsia="ru-RU"/>
              </w:rPr>
            </w:pPr>
            <w:r w:rsidRPr="00A73B02">
              <w:rPr>
                <w:rFonts w:eastAsia="Times New Roman"/>
                <w:b/>
                <w:w w:val="100"/>
              </w:rPr>
              <w:t>Количество часов</w:t>
            </w:r>
          </w:p>
        </w:tc>
        <w:tc>
          <w:tcPr>
            <w:tcW w:w="5670" w:type="dxa"/>
            <w:tcBorders>
              <w:top w:val="single" w:sz="6" w:space="0" w:color="000000"/>
              <w:left w:val="single" w:sz="6" w:space="0" w:color="000000"/>
              <w:right w:val="single" w:sz="6" w:space="0" w:color="000000"/>
            </w:tcBorders>
            <w:shd w:val="clear" w:color="auto" w:fill="FFFFFF"/>
          </w:tcPr>
          <w:p w:rsidR="00B5289F" w:rsidRPr="00A73B02" w:rsidRDefault="00B5289F" w:rsidP="00B5289F">
            <w:pPr>
              <w:spacing w:after="0" w:line="240" w:lineRule="auto"/>
              <w:jc w:val="center"/>
              <w:rPr>
                <w:rFonts w:eastAsia="Times New Roman"/>
                <w:b/>
                <w:w w:val="100"/>
              </w:rPr>
            </w:pPr>
            <w:r w:rsidRPr="00A73B02">
              <w:rPr>
                <w:rFonts w:eastAsia="Times New Roman"/>
                <w:b/>
                <w:w w:val="100"/>
              </w:rPr>
              <w:t>Электронные (цифровые) образовательные ресурсы</w:t>
            </w:r>
          </w:p>
        </w:tc>
      </w:tr>
      <w:tr w:rsidR="00B5289F"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5289F" w:rsidRPr="00A73B02" w:rsidRDefault="00B5289F" w:rsidP="00B5289F">
            <w:pPr>
              <w:spacing w:after="0" w:line="240" w:lineRule="auto"/>
              <w:jc w:val="both"/>
              <w:rPr>
                <w:rFonts w:eastAsia="Times New Roman"/>
                <w:w w:val="100"/>
                <w:lang w:val="ru-RU" w:eastAsia="ru-RU"/>
              </w:rPr>
            </w:pPr>
            <w:r w:rsidRPr="00A73B02">
              <w:rPr>
                <w:rFonts w:eastAsia="Times New Roman"/>
                <w:w w:val="100"/>
                <w:lang w:val="ru-RU" w:eastAsia="ru-RU"/>
              </w:rPr>
              <w:t>1.</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5289F" w:rsidRPr="00A73B02" w:rsidRDefault="00B5289F" w:rsidP="00B5289F">
            <w:pPr>
              <w:spacing w:after="0" w:line="240" w:lineRule="auto"/>
              <w:rPr>
                <w:rFonts w:eastAsia="Times New Roman"/>
                <w:w w:val="100"/>
                <w:lang w:val="ru-RU" w:eastAsia="ru-RU"/>
              </w:rPr>
            </w:pPr>
            <w:r w:rsidRPr="00A73B02">
              <w:rPr>
                <w:rFonts w:eastAsia="Times New Roman"/>
                <w:w w:val="100"/>
                <w:lang w:val="ru-RU" w:eastAsia="ru-RU"/>
              </w:rPr>
              <w:t>Взаимоотношения в семье и с друзьями. Семейные праздники</w:t>
            </w:r>
            <w:r w:rsidR="00F94809">
              <w:rPr>
                <w:rFonts w:eastAsia="Times New Roman"/>
                <w:w w:val="100"/>
                <w:lang w:val="ru-RU" w:eastAsia="ru-RU"/>
              </w:rPr>
              <w:t>.</w:t>
            </w:r>
            <w:r w:rsidR="00F94809" w:rsidRPr="00B0239C">
              <w:rPr>
                <w:rFonts w:eastAsia="Times New Roman"/>
                <w:color w:val="FF0000"/>
                <w:w w:val="100"/>
                <w:lang w:val="ru-RU" w:eastAsia="ru-RU"/>
              </w:rPr>
              <w:t xml:space="preserve">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B5289F" w:rsidRPr="00A73B02" w:rsidRDefault="00B5289F" w:rsidP="00B5289F">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B5289F" w:rsidRPr="00A73B02" w:rsidRDefault="00167A11" w:rsidP="00B5289F">
            <w:pPr>
              <w:spacing w:after="0" w:line="240" w:lineRule="auto"/>
              <w:jc w:val="center"/>
              <w:rPr>
                <w:rFonts w:eastAsia="Times New Roman"/>
                <w:w w:val="100"/>
                <w:lang w:val="ru-RU" w:eastAsia="ru-RU"/>
              </w:rPr>
            </w:pPr>
            <w:hyperlink r:id="rId46" w:history="1">
              <w:r w:rsidR="00B5289F" w:rsidRPr="00A73B02">
                <w:rPr>
                  <w:rStyle w:val="aff8"/>
                  <w:rFonts w:eastAsia="Times New Roman"/>
                  <w:w w:val="100"/>
                  <w:lang w:val="ru-RU" w:eastAsia="ru-RU"/>
                </w:rPr>
                <w:t>https://resh.edu.ru/subject/lesson/6809/start/242570/</w:t>
              </w:r>
            </w:hyperlink>
          </w:p>
          <w:p w:rsidR="00B5289F" w:rsidRPr="00A73B02" w:rsidRDefault="00167A11" w:rsidP="00B5289F">
            <w:pPr>
              <w:spacing w:after="0" w:line="240" w:lineRule="auto"/>
              <w:jc w:val="center"/>
              <w:rPr>
                <w:rFonts w:eastAsia="Times New Roman"/>
                <w:w w:val="100"/>
                <w:lang w:val="ru-RU" w:eastAsia="ru-RU"/>
              </w:rPr>
            </w:pPr>
            <w:hyperlink r:id="rId47" w:history="1">
              <w:r w:rsidR="00B5289F" w:rsidRPr="00A73B02">
                <w:rPr>
                  <w:rStyle w:val="aff8"/>
                  <w:rFonts w:eastAsia="Times New Roman"/>
                  <w:w w:val="100"/>
                  <w:lang w:val="ru-RU" w:eastAsia="ru-RU"/>
                </w:rPr>
                <w:t>https://resh.edu.ru/subject/lesson/6815/start/242477/</w:t>
              </w:r>
            </w:hyperlink>
          </w:p>
          <w:p w:rsidR="00B5289F" w:rsidRPr="00A73B02" w:rsidRDefault="00167A11" w:rsidP="00B5289F">
            <w:pPr>
              <w:spacing w:after="0" w:line="240" w:lineRule="auto"/>
              <w:jc w:val="center"/>
              <w:rPr>
                <w:rFonts w:eastAsia="Times New Roman"/>
                <w:w w:val="100"/>
                <w:lang w:val="ru-RU" w:eastAsia="ru-RU"/>
              </w:rPr>
            </w:pPr>
            <w:hyperlink r:id="rId48" w:history="1">
              <w:r w:rsidR="00B5289F" w:rsidRPr="00A73B02">
                <w:rPr>
                  <w:rStyle w:val="aff8"/>
                  <w:rFonts w:eastAsia="Times New Roman"/>
                  <w:w w:val="100"/>
                  <w:lang w:val="ru-RU" w:eastAsia="ru-RU"/>
                </w:rPr>
                <w:t>https://resh.edu.ru/subject/lesson/6825/start/242973/</w:t>
              </w:r>
            </w:hyperlink>
          </w:p>
          <w:p w:rsidR="00B5289F" w:rsidRPr="00A73B02" w:rsidRDefault="00B5289F" w:rsidP="00B5289F">
            <w:pPr>
              <w:spacing w:after="0" w:line="240" w:lineRule="auto"/>
              <w:jc w:val="center"/>
              <w:rPr>
                <w:rFonts w:eastAsia="Times New Roman"/>
                <w:w w:val="100"/>
                <w:lang w:val="ru-RU" w:eastAsia="ru-RU"/>
              </w:rPr>
            </w:pPr>
          </w:p>
        </w:tc>
      </w:tr>
      <w:tr w:rsidR="00DC07A1"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C07A1" w:rsidRPr="00A73B02" w:rsidRDefault="00DC07A1" w:rsidP="00B5289F">
            <w:pPr>
              <w:spacing w:after="0" w:line="240" w:lineRule="auto"/>
              <w:jc w:val="both"/>
              <w:rPr>
                <w:rFonts w:eastAsia="Times New Roman"/>
                <w:w w:val="100"/>
                <w:lang w:val="ru-RU" w:eastAsia="ru-RU"/>
              </w:rPr>
            </w:pPr>
            <w:r>
              <w:rPr>
                <w:rFonts w:eastAsia="Times New Roman"/>
                <w:w w:val="100"/>
                <w:lang w:val="ru-RU" w:eastAsia="ru-RU"/>
              </w:rPr>
              <w:t>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C07A1" w:rsidRPr="00A73B02" w:rsidRDefault="00DC07A1" w:rsidP="00B5289F">
            <w:pPr>
              <w:spacing w:after="0" w:line="240" w:lineRule="auto"/>
              <w:rPr>
                <w:rFonts w:eastAsia="Times New Roman"/>
                <w:w w:val="100"/>
                <w:lang w:val="ru-RU" w:eastAsia="ru-RU"/>
              </w:rPr>
            </w:pPr>
            <w:r w:rsidRPr="00A73B02">
              <w:rPr>
                <w:rFonts w:eastAsia="Times New Roman"/>
                <w:w w:val="100"/>
                <w:lang w:val="ru-RU"/>
              </w:rPr>
              <w:t>Внешность и характер человека/литературного персонажа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DC07A1" w:rsidRPr="00A73B02" w:rsidRDefault="00DC07A1" w:rsidP="00B5289F">
            <w:pPr>
              <w:spacing w:after="0" w:line="240" w:lineRule="auto"/>
              <w:jc w:val="center"/>
              <w:rPr>
                <w:rFonts w:eastAsia="Times New Roman"/>
                <w:w w:val="100"/>
                <w:lang w:val="ru-RU" w:eastAsia="ru-RU"/>
              </w:rPr>
            </w:pPr>
            <w:r>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C07A1" w:rsidRDefault="00DC07A1" w:rsidP="00B5289F">
            <w:pPr>
              <w:spacing w:after="0" w:line="240" w:lineRule="auto"/>
              <w:jc w:val="center"/>
              <w:rPr>
                <w:rStyle w:val="aff8"/>
                <w:rFonts w:eastAsia="Times New Roman"/>
                <w:w w:val="100"/>
                <w:lang w:val="ru-RU" w:eastAsia="ru-RU"/>
              </w:rPr>
            </w:pPr>
            <w:hyperlink r:id="rId49" w:history="1">
              <w:r w:rsidRPr="00DC07A1">
                <w:rPr>
                  <w:color w:val="0000FF"/>
                  <w:u w:val="single"/>
                  <w:lang w:val="ru-RU"/>
                </w:rPr>
                <w:t>Немецкий язык - Российская электронная школа</w:t>
              </w:r>
            </w:hyperlink>
          </w:p>
        </w:tc>
      </w:tr>
      <w:tr w:rsidR="00B0239C"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DC07A1" w:rsidP="00B0239C">
            <w:pPr>
              <w:spacing w:after="0" w:line="240" w:lineRule="auto"/>
              <w:jc w:val="both"/>
              <w:rPr>
                <w:rFonts w:eastAsia="Times New Roman"/>
                <w:w w:val="100"/>
                <w:lang w:val="ru-RU" w:eastAsia="ru-RU"/>
              </w:rPr>
            </w:pPr>
            <w:r>
              <w:rPr>
                <w:rFonts w:eastAsia="Times New Roman"/>
                <w:w w:val="100"/>
                <w:lang w:val="ru-RU" w:eastAsia="ru-RU"/>
              </w:rPr>
              <w:lastRenderedPageBreak/>
              <w:t>3</w:t>
            </w:r>
            <w:r w:rsidR="00B0239C"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B0239C" w:rsidP="00B0239C">
            <w:pPr>
              <w:spacing w:after="0" w:line="240" w:lineRule="auto"/>
              <w:rPr>
                <w:rFonts w:eastAsia="Times New Roman"/>
                <w:w w:val="100"/>
                <w:lang w:val="ru-RU" w:eastAsia="ru-RU"/>
              </w:rPr>
            </w:pPr>
            <w:r w:rsidRPr="00A73B02">
              <w:rPr>
                <w:rFonts w:eastAsia="Times New Roman"/>
                <w:w w:val="100"/>
                <w:lang w:val="ru-RU" w:eastAsia="ru-RU"/>
              </w:rPr>
              <w:t>Досуг и увлечения/хобби современного подростка (чтение, кино, театр, спорт)</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B0239C" w:rsidRPr="00A73B02" w:rsidRDefault="00B0239C" w:rsidP="00B0239C">
            <w:pPr>
              <w:spacing w:after="0" w:line="240" w:lineRule="auto"/>
              <w:jc w:val="center"/>
              <w:rPr>
                <w:rFonts w:eastAsia="Times New Roman"/>
                <w:w w:val="100"/>
                <w:lang w:val="ru-RU" w:eastAsia="ru-RU"/>
              </w:rPr>
            </w:pPr>
            <w:r>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B0239C" w:rsidRPr="00A73B02" w:rsidRDefault="00167A11" w:rsidP="00B0239C">
            <w:pPr>
              <w:spacing w:after="0" w:line="240" w:lineRule="auto"/>
              <w:jc w:val="center"/>
              <w:rPr>
                <w:rFonts w:eastAsia="Times New Roman"/>
                <w:w w:val="100"/>
                <w:lang w:val="ru-RU" w:eastAsia="ru-RU"/>
              </w:rPr>
            </w:pPr>
            <w:hyperlink r:id="rId50" w:history="1">
              <w:r w:rsidR="00B0239C" w:rsidRPr="00A73B02">
                <w:rPr>
                  <w:rStyle w:val="aff8"/>
                  <w:rFonts w:eastAsia="Times New Roman"/>
                  <w:w w:val="100"/>
                  <w:lang w:val="ru-RU" w:eastAsia="ru-RU"/>
                </w:rPr>
                <w:t>https://resh.edu.ru/subject/lesson/6808/start/243190/</w:t>
              </w:r>
            </w:hyperlink>
          </w:p>
          <w:p w:rsidR="00B0239C" w:rsidRPr="00A73B02" w:rsidRDefault="00167A11" w:rsidP="00B0239C">
            <w:pPr>
              <w:spacing w:after="0" w:line="240" w:lineRule="auto"/>
              <w:jc w:val="center"/>
              <w:rPr>
                <w:rFonts w:eastAsia="Times New Roman"/>
                <w:w w:val="100"/>
                <w:lang w:val="ru-RU" w:eastAsia="ru-RU"/>
              </w:rPr>
            </w:pPr>
            <w:hyperlink r:id="rId51" w:history="1">
              <w:r w:rsidR="00B0239C" w:rsidRPr="00A73B02">
                <w:rPr>
                  <w:rStyle w:val="aff8"/>
                  <w:rFonts w:eastAsia="Times New Roman"/>
                  <w:w w:val="100"/>
                  <w:lang w:val="ru-RU" w:eastAsia="ru-RU"/>
                </w:rPr>
                <w:t>https://resh.edu.ru/subject/lesson/6807/start/243159/</w:t>
              </w:r>
            </w:hyperlink>
          </w:p>
          <w:p w:rsidR="00B0239C" w:rsidRPr="00A73B02" w:rsidRDefault="00167A11" w:rsidP="00B0239C">
            <w:pPr>
              <w:spacing w:after="0" w:line="240" w:lineRule="auto"/>
              <w:jc w:val="center"/>
              <w:rPr>
                <w:rFonts w:eastAsia="Times New Roman"/>
                <w:w w:val="100"/>
                <w:lang w:val="ru-RU" w:eastAsia="ru-RU"/>
              </w:rPr>
            </w:pPr>
            <w:hyperlink r:id="rId52" w:history="1">
              <w:r w:rsidR="00B0239C" w:rsidRPr="00A73B02">
                <w:rPr>
                  <w:rStyle w:val="aff8"/>
                  <w:rFonts w:eastAsia="Times New Roman"/>
                  <w:w w:val="100"/>
                  <w:lang w:val="ru-RU" w:eastAsia="ru-RU"/>
                </w:rPr>
                <w:t>https://resh.edu.ru/subject/lesson/6823/start/242849/</w:t>
              </w:r>
            </w:hyperlink>
          </w:p>
          <w:p w:rsidR="00B0239C" w:rsidRPr="00A73B02" w:rsidRDefault="00B0239C" w:rsidP="00B0239C">
            <w:pPr>
              <w:spacing w:after="0" w:line="240" w:lineRule="auto"/>
              <w:jc w:val="center"/>
              <w:rPr>
                <w:rFonts w:eastAsia="Times New Roman"/>
                <w:w w:val="100"/>
                <w:lang w:val="ru-RU" w:eastAsia="ru-RU"/>
              </w:rPr>
            </w:pPr>
          </w:p>
        </w:tc>
      </w:tr>
      <w:tr w:rsidR="00B0239C"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DC07A1" w:rsidP="00B0239C">
            <w:pPr>
              <w:spacing w:after="0" w:line="240" w:lineRule="auto"/>
              <w:jc w:val="both"/>
              <w:rPr>
                <w:rFonts w:eastAsia="Times New Roman"/>
                <w:w w:val="100"/>
                <w:lang w:val="ru-RU" w:eastAsia="ru-RU"/>
              </w:rPr>
            </w:pPr>
            <w:r>
              <w:rPr>
                <w:rFonts w:eastAsia="Times New Roman"/>
                <w:w w:val="100"/>
                <w:lang w:val="ru-RU" w:eastAsia="ru-RU"/>
              </w:rPr>
              <w:t>4</w:t>
            </w:r>
            <w:r w:rsidR="00B0239C"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B0239C" w:rsidP="00B0239C">
            <w:pPr>
              <w:spacing w:after="0" w:line="240" w:lineRule="auto"/>
              <w:rPr>
                <w:rFonts w:eastAsia="Times New Roman"/>
                <w:w w:val="100"/>
                <w:lang w:val="ru-RU" w:eastAsia="ru-RU"/>
              </w:rPr>
            </w:pPr>
            <w:r w:rsidRPr="00A73B02">
              <w:rPr>
                <w:rFonts w:eastAsia="Times New Roman"/>
                <w:w w:val="100"/>
                <w:lang w:val="ru-RU" w:eastAsia="ru-RU"/>
              </w:rPr>
              <w:t>Здоровый образ жизни. Режим труда и отдыха, фитнес, сбалансированное питание</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B0239C" w:rsidRPr="00A73B02" w:rsidRDefault="00B0239C" w:rsidP="00B0239C">
            <w:pPr>
              <w:spacing w:after="0" w:line="240" w:lineRule="auto"/>
              <w:jc w:val="center"/>
              <w:rPr>
                <w:rFonts w:eastAsia="Times New Roman"/>
                <w:w w:val="100"/>
                <w:lang w:val="ru-RU" w:eastAsia="ru-RU"/>
              </w:rPr>
            </w:pPr>
            <w:r w:rsidRPr="00A73B02">
              <w:rPr>
                <w:rFonts w:eastAsia="Times New Roman"/>
                <w:w w:val="100"/>
                <w:lang w:val="ru-RU" w:eastAsia="ru-RU"/>
              </w:rPr>
              <w:t>1</w:t>
            </w:r>
            <w:r>
              <w:rPr>
                <w:rFonts w:eastAsia="Times New Roman"/>
                <w:w w:val="100"/>
                <w:lang w:val="ru-RU" w:eastAsia="ru-RU"/>
              </w:rPr>
              <w:t>2</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B0239C" w:rsidRPr="00A73B02" w:rsidRDefault="00167A11" w:rsidP="00B0239C">
            <w:pPr>
              <w:spacing w:after="0" w:line="240" w:lineRule="auto"/>
              <w:jc w:val="center"/>
              <w:rPr>
                <w:rFonts w:eastAsia="Times New Roman"/>
                <w:w w:val="100"/>
                <w:lang w:val="ru-RU" w:eastAsia="ru-RU"/>
              </w:rPr>
            </w:pPr>
            <w:hyperlink r:id="rId53" w:history="1">
              <w:r w:rsidR="00B0239C" w:rsidRPr="00A73B02">
                <w:rPr>
                  <w:rStyle w:val="aff8"/>
                  <w:rFonts w:eastAsia="Times New Roman"/>
                  <w:w w:val="100"/>
                  <w:lang w:val="ru-RU" w:eastAsia="ru-RU"/>
                </w:rPr>
                <w:t>https://resh.edu.ru/subject/lesson/6818/start/303901/</w:t>
              </w:r>
            </w:hyperlink>
          </w:p>
          <w:p w:rsidR="00B0239C" w:rsidRPr="00A73B02" w:rsidRDefault="00167A11" w:rsidP="00B0239C">
            <w:pPr>
              <w:spacing w:after="0" w:line="240" w:lineRule="auto"/>
              <w:jc w:val="center"/>
              <w:rPr>
                <w:rFonts w:eastAsia="Times New Roman"/>
                <w:w w:val="100"/>
                <w:lang w:val="ru-RU" w:eastAsia="ru-RU"/>
              </w:rPr>
            </w:pPr>
            <w:hyperlink r:id="rId54" w:history="1">
              <w:r w:rsidR="00B0239C" w:rsidRPr="00A73B02">
                <w:rPr>
                  <w:rStyle w:val="aff8"/>
                  <w:rFonts w:eastAsia="Times New Roman"/>
                  <w:w w:val="100"/>
                  <w:lang w:val="ru-RU" w:eastAsia="ru-RU"/>
                </w:rPr>
                <w:t>https://resh.edu.ru/subject/lesson/6817/start/303081/</w:t>
              </w:r>
            </w:hyperlink>
          </w:p>
          <w:p w:rsidR="00B0239C" w:rsidRPr="00A73B02" w:rsidRDefault="00167A11" w:rsidP="00B0239C">
            <w:pPr>
              <w:spacing w:after="0" w:line="240" w:lineRule="auto"/>
              <w:jc w:val="center"/>
              <w:rPr>
                <w:rFonts w:eastAsia="Times New Roman"/>
                <w:w w:val="100"/>
                <w:lang w:val="ru-RU" w:eastAsia="ru-RU"/>
              </w:rPr>
            </w:pPr>
            <w:hyperlink r:id="rId55" w:history="1">
              <w:r w:rsidR="00B0239C" w:rsidRPr="00A73B02">
                <w:rPr>
                  <w:rStyle w:val="aff8"/>
                  <w:rFonts w:eastAsia="Times New Roman"/>
                  <w:w w:val="100"/>
                  <w:lang w:val="ru-RU" w:eastAsia="ru-RU"/>
                </w:rPr>
                <w:t>https://resh.edu.ru/subject/lesson/6826/start/242911/</w:t>
              </w:r>
            </w:hyperlink>
          </w:p>
          <w:p w:rsidR="00B0239C" w:rsidRPr="00A73B02" w:rsidRDefault="00B0239C" w:rsidP="00B0239C">
            <w:pPr>
              <w:spacing w:after="0" w:line="240" w:lineRule="auto"/>
              <w:ind w:left="405" w:hanging="141"/>
              <w:rPr>
                <w:rFonts w:eastAsia="Times New Roman"/>
                <w:w w:val="100"/>
                <w:lang w:val="ru-RU" w:eastAsia="ru-RU"/>
              </w:rPr>
            </w:pPr>
            <w:r w:rsidRPr="00A73B02">
              <w:rPr>
                <w:rFonts w:eastAsia="Times New Roman"/>
                <w:w w:val="100"/>
                <w:lang w:val="ru-RU" w:eastAsia="ru-RU"/>
              </w:rPr>
              <w:t xml:space="preserve">                </w:t>
            </w:r>
            <w:r>
              <w:rPr>
                <w:rFonts w:eastAsia="Times New Roman"/>
                <w:w w:val="100"/>
                <w:lang w:val="ru-RU" w:eastAsia="ru-RU"/>
              </w:rPr>
              <w:t xml:space="preserve">           </w:t>
            </w:r>
            <w:hyperlink r:id="rId56" w:history="1">
              <w:r w:rsidR="00F94809" w:rsidRPr="00C33A10">
                <w:rPr>
                  <w:rStyle w:val="aff8"/>
                  <w:rFonts w:eastAsia="Times New Roman"/>
                  <w:w w:val="100"/>
                  <w:lang w:val="ru-RU" w:eastAsia="ru-RU"/>
                </w:rPr>
                <w:t>https://resh.edu.ru/subject/lesson/6816/start/242415/</w:t>
              </w:r>
            </w:hyperlink>
          </w:p>
          <w:p w:rsidR="00B0239C" w:rsidRPr="00A73B02" w:rsidRDefault="00B0239C" w:rsidP="00B0239C">
            <w:pPr>
              <w:spacing w:after="0" w:line="240" w:lineRule="auto"/>
              <w:jc w:val="center"/>
              <w:rPr>
                <w:rFonts w:eastAsia="Times New Roman"/>
                <w:w w:val="100"/>
                <w:lang w:val="ru-RU" w:eastAsia="ru-RU"/>
              </w:rPr>
            </w:pPr>
            <w:r>
              <w:rPr>
                <w:rStyle w:val="aff8"/>
                <w:rFonts w:eastAsia="Times New Roman"/>
                <w:w w:val="100"/>
                <w:lang w:val="ru-RU" w:eastAsia="ru-RU"/>
              </w:rPr>
              <w:t xml:space="preserve"> </w:t>
            </w:r>
            <w:hyperlink r:id="rId57" w:history="1">
              <w:r w:rsidRPr="00C33A10">
                <w:rPr>
                  <w:rStyle w:val="aff8"/>
                  <w:rFonts w:eastAsia="Times New Roman"/>
                  <w:w w:val="100"/>
                  <w:lang w:val="ru-RU" w:eastAsia="ru-RU"/>
                </w:rPr>
                <w:t>https://resh.edu.ru/subject/lesson/6824/start/243004/</w:t>
              </w:r>
            </w:hyperlink>
          </w:p>
          <w:p w:rsidR="00B0239C" w:rsidRPr="00A73B02" w:rsidRDefault="00B0239C" w:rsidP="00B0239C">
            <w:pPr>
              <w:spacing w:after="0" w:line="240" w:lineRule="auto"/>
              <w:jc w:val="center"/>
              <w:rPr>
                <w:rFonts w:eastAsia="Times New Roman"/>
                <w:w w:val="100"/>
                <w:lang w:val="ru-RU" w:eastAsia="ru-RU"/>
              </w:rPr>
            </w:pPr>
          </w:p>
        </w:tc>
      </w:tr>
      <w:tr w:rsidR="00B0239C"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DC07A1" w:rsidP="00B0239C">
            <w:pPr>
              <w:spacing w:after="0" w:line="240" w:lineRule="auto"/>
              <w:jc w:val="both"/>
              <w:rPr>
                <w:rFonts w:eastAsia="Times New Roman"/>
                <w:w w:val="100"/>
                <w:lang w:val="ru-RU" w:eastAsia="ru-RU"/>
              </w:rPr>
            </w:pPr>
            <w:r>
              <w:rPr>
                <w:rFonts w:eastAsia="Times New Roman"/>
                <w:w w:val="100"/>
                <w:lang w:val="ru-RU" w:eastAsia="ru-RU"/>
              </w:rPr>
              <w:t>5</w:t>
            </w:r>
            <w:r w:rsidR="00B0239C"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F94809" w:rsidP="00B0239C">
            <w:pPr>
              <w:spacing w:after="0" w:line="240" w:lineRule="auto"/>
              <w:rPr>
                <w:rFonts w:eastAsia="Times New Roman"/>
                <w:w w:val="100"/>
                <w:lang w:val="ru-RU" w:eastAsia="ru-RU"/>
              </w:rPr>
            </w:pPr>
            <w:r w:rsidRPr="00A73B02">
              <w:rPr>
                <w:rFonts w:eastAsia="Times New Roman"/>
                <w:w w:val="100"/>
                <w:lang w:val="ru-RU" w:eastAsia="ru-RU"/>
              </w:rPr>
              <w:t>Покупки: продукты питания</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B0239C" w:rsidRPr="00A73B02" w:rsidRDefault="00F94809" w:rsidP="00B0239C">
            <w:pPr>
              <w:spacing w:after="0" w:line="240" w:lineRule="auto"/>
              <w:jc w:val="center"/>
              <w:rPr>
                <w:rFonts w:eastAsia="Times New Roman"/>
                <w:w w:val="100"/>
                <w:lang w:val="ru-RU" w:eastAsia="ru-RU"/>
              </w:rPr>
            </w:pPr>
            <w:r>
              <w:rPr>
                <w:rFonts w:eastAsia="Times New Roman"/>
                <w:w w:val="100"/>
                <w:lang w:val="ru-RU" w:eastAsia="ru-RU"/>
              </w:rPr>
              <w:t>7</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167A11" w:rsidP="00F94809">
            <w:pPr>
              <w:spacing w:after="0" w:line="240" w:lineRule="auto"/>
              <w:jc w:val="center"/>
              <w:rPr>
                <w:rFonts w:eastAsia="Times New Roman"/>
                <w:w w:val="100"/>
                <w:lang w:val="ru-RU" w:eastAsia="ru-RU"/>
              </w:rPr>
            </w:pPr>
            <w:hyperlink r:id="rId58" w:history="1">
              <w:r w:rsidR="00F94809" w:rsidRPr="00A73B02">
                <w:rPr>
                  <w:rStyle w:val="aff8"/>
                  <w:rFonts w:eastAsia="Times New Roman"/>
                  <w:w w:val="100"/>
                  <w:lang w:val="ru-RU" w:eastAsia="ru-RU"/>
                </w:rPr>
                <w:t>https://resh.edu.ru/subject/lesson/6819/start/243221/</w:t>
              </w:r>
            </w:hyperlink>
          </w:p>
          <w:p w:rsidR="00F94809" w:rsidRPr="00A73B02" w:rsidRDefault="00167A11" w:rsidP="00F94809">
            <w:pPr>
              <w:spacing w:after="0" w:line="240" w:lineRule="auto"/>
              <w:jc w:val="center"/>
              <w:rPr>
                <w:rFonts w:eastAsia="Times New Roman"/>
                <w:w w:val="100"/>
                <w:lang w:val="ru-RU" w:eastAsia="ru-RU"/>
              </w:rPr>
            </w:pPr>
            <w:hyperlink r:id="rId59" w:history="1">
              <w:r w:rsidR="00F94809" w:rsidRPr="00A73B02">
                <w:rPr>
                  <w:rStyle w:val="aff8"/>
                  <w:rFonts w:eastAsia="Times New Roman"/>
                  <w:w w:val="100"/>
                  <w:lang w:val="ru-RU" w:eastAsia="ru-RU"/>
                </w:rPr>
                <w:t>https://resh.edu.ru/subject/lesson/6837/start/242694/</w:t>
              </w:r>
            </w:hyperlink>
          </w:p>
          <w:p w:rsidR="00B0239C" w:rsidRPr="00A73B02" w:rsidRDefault="00B0239C" w:rsidP="00B0239C">
            <w:pPr>
              <w:spacing w:after="0" w:line="240" w:lineRule="auto"/>
              <w:jc w:val="center"/>
              <w:rPr>
                <w:rFonts w:eastAsia="Times New Roman"/>
                <w:w w:val="100"/>
                <w:lang w:val="ru-RU" w:eastAsia="ru-RU"/>
              </w:rPr>
            </w:pPr>
          </w:p>
        </w:tc>
      </w:tr>
      <w:tr w:rsidR="00B0239C"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DC07A1" w:rsidP="00B0239C">
            <w:pPr>
              <w:spacing w:after="0" w:line="240" w:lineRule="auto"/>
              <w:jc w:val="both"/>
              <w:rPr>
                <w:rFonts w:eastAsia="Times New Roman"/>
                <w:w w:val="100"/>
                <w:lang w:val="ru-RU" w:eastAsia="ru-RU"/>
              </w:rPr>
            </w:pPr>
            <w:r>
              <w:rPr>
                <w:rFonts w:eastAsia="Times New Roman"/>
                <w:w w:val="100"/>
                <w:lang w:val="ru-RU" w:eastAsia="ru-RU"/>
              </w:rPr>
              <w:t>6</w:t>
            </w:r>
            <w:r w:rsidR="00B0239C"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B0239C" w:rsidRPr="00A73B02" w:rsidRDefault="00F94809" w:rsidP="00B0239C">
            <w:pPr>
              <w:spacing w:after="0" w:line="240" w:lineRule="auto"/>
              <w:rPr>
                <w:rFonts w:eastAsia="Times New Roman"/>
                <w:w w:val="100"/>
                <w:lang w:val="ru-RU" w:eastAsia="ru-RU"/>
              </w:rPr>
            </w:pPr>
            <w:r w:rsidRPr="00A73B02">
              <w:rPr>
                <w:rFonts w:eastAsia="Times New Roman"/>
                <w:w w:val="100"/>
                <w:lang w:val="ru-RU" w:eastAsia="ru-RU"/>
              </w:rPr>
              <w:t>Школа, школьная жизнь, изучаемые предметы, любимый предмет, правила поведения</w:t>
            </w:r>
            <w:r w:rsidRPr="00A73B02">
              <w:rPr>
                <w:rFonts w:eastAsia="Times New Roman"/>
                <w:w w:val="100"/>
                <w:lang w:val="ru-RU" w:eastAsia="ru-RU"/>
              </w:rPr>
              <w:br/>
              <w:t>в школе. Переписка с зарубежными сверстниками</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B0239C" w:rsidRPr="00A73B02" w:rsidRDefault="00F94809" w:rsidP="00B0239C">
            <w:pPr>
              <w:spacing w:after="0" w:line="240" w:lineRule="auto"/>
              <w:jc w:val="center"/>
              <w:rPr>
                <w:rFonts w:eastAsia="Times New Roman"/>
                <w:w w:val="100"/>
                <w:lang w:val="ru-RU" w:eastAsia="ru-RU"/>
              </w:rPr>
            </w:pPr>
            <w:r>
              <w:rPr>
                <w:rFonts w:eastAsia="Times New Roman"/>
                <w:w w:val="100"/>
                <w:lang w:val="ru-RU" w:eastAsia="ru-RU"/>
              </w:rPr>
              <w:t>20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B0239C" w:rsidRPr="00A73B02" w:rsidRDefault="00167A11" w:rsidP="00F94809">
            <w:pPr>
              <w:spacing w:after="0" w:line="240" w:lineRule="auto"/>
              <w:jc w:val="center"/>
              <w:rPr>
                <w:rFonts w:eastAsia="Times New Roman"/>
                <w:w w:val="100"/>
                <w:lang w:val="ru-RU" w:eastAsia="ru-RU"/>
              </w:rPr>
            </w:pPr>
            <w:hyperlink r:id="rId60" w:history="1">
              <w:r w:rsidR="00F94809" w:rsidRPr="00A73B02">
                <w:rPr>
                  <w:rStyle w:val="aff8"/>
                  <w:rFonts w:eastAsia="Times New Roman"/>
                  <w:w w:val="100"/>
                  <w:lang w:val="ru-RU" w:eastAsia="ru-RU"/>
                </w:rPr>
                <w:t>https://resh.edu.ru/subject/lesson/6814/start/242446/</w:t>
              </w:r>
            </w:hyperlink>
          </w:p>
        </w:tc>
      </w:tr>
      <w:tr w:rsidR="00F94809"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DC07A1" w:rsidP="00F94809">
            <w:pPr>
              <w:spacing w:after="0" w:line="240" w:lineRule="auto"/>
              <w:jc w:val="both"/>
              <w:rPr>
                <w:rFonts w:eastAsia="Times New Roman"/>
                <w:w w:val="100"/>
                <w:lang w:val="ru-RU" w:eastAsia="ru-RU"/>
              </w:rPr>
            </w:pPr>
            <w:r>
              <w:rPr>
                <w:rFonts w:eastAsia="Times New Roman"/>
                <w:w w:val="100"/>
                <w:lang w:val="ru-RU" w:eastAsia="ru-RU"/>
              </w:rPr>
              <w:t>7</w:t>
            </w:r>
            <w:r w:rsidR="00F94809"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F94809" w:rsidP="00F94809">
            <w:pPr>
              <w:spacing w:after="0" w:line="240" w:lineRule="auto"/>
              <w:rPr>
                <w:rFonts w:eastAsia="Times New Roman"/>
                <w:w w:val="100"/>
                <w:lang w:val="ru-RU" w:eastAsia="ru-RU"/>
              </w:rPr>
            </w:pPr>
            <w:r w:rsidRPr="00A73B02">
              <w:rPr>
                <w:rFonts w:eastAsia="Times New Roman"/>
                <w:w w:val="100"/>
                <w:lang w:val="ru-RU" w:eastAsia="ru-RU"/>
              </w:rPr>
              <w:t>Каникулы в различное время года. Виды отдыха. Путешествия по России и зарубежным странам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w w:val="100"/>
                <w:lang w:val="ru-RU" w:eastAsia="ru-RU"/>
              </w:rPr>
            </w:pPr>
            <w:r w:rsidRPr="00A73B02">
              <w:rPr>
                <w:rFonts w:eastAsia="Times New Roman"/>
                <w:w w:val="100"/>
                <w:lang w:val="ru-RU" w:eastAsia="ru-RU"/>
              </w:rPr>
              <w:t>1</w:t>
            </w:r>
            <w:r>
              <w:rPr>
                <w:rFonts w:eastAsia="Times New Roman"/>
                <w:w w:val="100"/>
                <w:lang w:val="ru-RU" w:eastAsia="ru-RU"/>
              </w:rPr>
              <w:t>1</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167A11" w:rsidP="00F94809">
            <w:pPr>
              <w:spacing w:after="0" w:line="240" w:lineRule="auto"/>
              <w:jc w:val="center"/>
              <w:rPr>
                <w:rFonts w:eastAsia="Times New Roman"/>
                <w:w w:val="100"/>
                <w:lang w:val="ru-RU" w:eastAsia="ru-RU"/>
              </w:rPr>
            </w:pPr>
            <w:hyperlink r:id="rId61" w:history="1">
              <w:r w:rsidR="00F94809" w:rsidRPr="00A73B02">
                <w:rPr>
                  <w:rStyle w:val="aff8"/>
                  <w:rFonts w:eastAsia="Times New Roman"/>
                  <w:w w:val="100"/>
                  <w:lang w:val="ru-RU" w:eastAsia="ru-RU"/>
                </w:rPr>
                <w:t>https://resh.edu.ru/subject/lesson/6829/start/242942/</w:t>
              </w:r>
            </w:hyperlink>
          </w:p>
          <w:p w:rsidR="00F94809" w:rsidRPr="00A73B02" w:rsidRDefault="00F94809" w:rsidP="00F94809">
            <w:pPr>
              <w:spacing w:after="0" w:line="240" w:lineRule="auto"/>
              <w:jc w:val="center"/>
              <w:rPr>
                <w:rFonts w:eastAsia="Times New Roman"/>
                <w:w w:val="100"/>
                <w:lang w:val="ru-RU" w:eastAsia="ru-RU"/>
              </w:rPr>
            </w:pPr>
          </w:p>
        </w:tc>
      </w:tr>
      <w:tr w:rsidR="00F94809"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DC07A1" w:rsidP="00F94809">
            <w:pPr>
              <w:spacing w:after="0" w:line="240" w:lineRule="auto"/>
              <w:jc w:val="both"/>
              <w:rPr>
                <w:rFonts w:eastAsia="Times New Roman"/>
                <w:w w:val="100"/>
                <w:lang w:val="ru-RU" w:eastAsia="ru-RU"/>
              </w:rPr>
            </w:pPr>
            <w:r>
              <w:rPr>
                <w:rFonts w:eastAsia="Times New Roman"/>
                <w:w w:val="100"/>
                <w:lang w:val="ru-RU" w:eastAsia="ru-RU"/>
              </w:rPr>
              <w:t>8</w:t>
            </w:r>
            <w:r w:rsidR="00F94809"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F94809" w:rsidP="00F94809">
            <w:pPr>
              <w:spacing w:after="0" w:line="240" w:lineRule="auto"/>
              <w:rPr>
                <w:rFonts w:eastAsia="Times New Roman"/>
                <w:w w:val="100"/>
                <w:lang w:val="ru-RU" w:eastAsia="ru-RU"/>
              </w:rPr>
            </w:pPr>
            <w:r w:rsidRPr="00A73B02">
              <w:rPr>
                <w:rFonts w:eastAsia="Times New Roman"/>
                <w:w w:val="100"/>
                <w:lang w:val="ru-RU" w:eastAsia="ru-RU"/>
              </w:rPr>
              <w:t>Природа: дикие и домашние животные. Климат, погода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w w:val="100"/>
                <w:lang w:val="ru-RU" w:eastAsia="ru-RU"/>
              </w:rPr>
            </w:pPr>
            <w:r>
              <w:rPr>
                <w:rFonts w:eastAsia="Times New Roman"/>
                <w:w w:val="100"/>
                <w:lang w:val="ru-RU" w:eastAsia="ru-RU"/>
              </w:rPr>
              <w:t>6</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167A11" w:rsidP="00F94809">
            <w:pPr>
              <w:spacing w:after="0" w:line="240" w:lineRule="auto"/>
              <w:jc w:val="center"/>
              <w:rPr>
                <w:rFonts w:eastAsia="Times New Roman"/>
                <w:w w:val="100"/>
                <w:lang w:val="ru-RU" w:eastAsia="ru-RU"/>
              </w:rPr>
            </w:pPr>
            <w:hyperlink r:id="rId62" w:history="1">
              <w:r w:rsidR="00F94809" w:rsidRPr="00A73B02">
                <w:rPr>
                  <w:rStyle w:val="aff8"/>
                  <w:rFonts w:eastAsia="Times New Roman"/>
                  <w:w w:val="100"/>
                  <w:lang w:val="ru-RU" w:eastAsia="ru-RU"/>
                </w:rPr>
                <w:t>https://resh.edu.ru/subject/lesson/6813/start/243128/</w:t>
              </w:r>
            </w:hyperlink>
          </w:p>
          <w:p w:rsidR="00F94809" w:rsidRPr="00A73B02" w:rsidRDefault="00F94809" w:rsidP="00F94809">
            <w:pPr>
              <w:spacing w:after="0" w:line="240" w:lineRule="auto"/>
              <w:rPr>
                <w:rFonts w:eastAsia="Times New Roman"/>
                <w:w w:val="100"/>
                <w:lang w:val="ru-RU" w:eastAsia="ru-RU"/>
              </w:rPr>
            </w:pPr>
            <w:r w:rsidRPr="00A73B02">
              <w:rPr>
                <w:rFonts w:eastAsia="Times New Roman"/>
                <w:w w:val="100"/>
                <w:lang w:val="ru-RU" w:eastAsia="ru-RU"/>
              </w:rPr>
              <w:t xml:space="preserve">              </w:t>
            </w:r>
            <w:hyperlink r:id="rId63" w:history="1">
              <w:r w:rsidRPr="00A73B02">
                <w:rPr>
                  <w:rStyle w:val="aff8"/>
                  <w:rFonts w:eastAsia="Times New Roman"/>
                  <w:w w:val="100"/>
                  <w:lang w:val="ru-RU" w:eastAsia="ru-RU"/>
                </w:rPr>
                <w:t>https://resh.edu.ru/subject/lesson/6810/start/243035/</w:t>
              </w:r>
            </w:hyperlink>
          </w:p>
          <w:p w:rsidR="00F94809" w:rsidRPr="00A73B02" w:rsidRDefault="00167A11" w:rsidP="00F94809">
            <w:pPr>
              <w:spacing w:after="0" w:line="240" w:lineRule="auto"/>
              <w:jc w:val="center"/>
              <w:rPr>
                <w:rFonts w:eastAsia="Times New Roman"/>
                <w:w w:val="100"/>
                <w:lang w:val="ru-RU" w:eastAsia="ru-RU"/>
              </w:rPr>
            </w:pPr>
            <w:hyperlink r:id="rId64" w:history="1">
              <w:r w:rsidR="00F94809" w:rsidRPr="00A73B02">
                <w:rPr>
                  <w:rStyle w:val="aff8"/>
                  <w:rFonts w:eastAsia="Times New Roman"/>
                  <w:w w:val="100"/>
                  <w:lang w:val="ru-RU" w:eastAsia="ru-RU"/>
                </w:rPr>
                <w:t>https://resh.edu.ru/subject/lesson/6834/start/296333/</w:t>
              </w:r>
            </w:hyperlink>
          </w:p>
          <w:p w:rsidR="00F94809" w:rsidRPr="00A73B02" w:rsidRDefault="00F94809" w:rsidP="00F94809">
            <w:pPr>
              <w:spacing w:after="0" w:line="240" w:lineRule="auto"/>
              <w:rPr>
                <w:rFonts w:eastAsia="Times New Roman"/>
                <w:w w:val="100"/>
                <w:lang w:val="ru-RU" w:eastAsia="ru-RU"/>
              </w:rPr>
            </w:pPr>
            <w:r w:rsidRPr="00A73B02">
              <w:rPr>
                <w:rFonts w:eastAsia="Times New Roman"/>
                <w:w w:val="100"/>
                <w:lang w:val="ru-RU" w:eastAsia="ru-RU"/>
              </w:rPr>
              <w:t xml:space="preserve">              </w:t>
            </w:r>
            <w:hyperlink r:id="rId65" w:history="1">
              <w:r w:rsidRPr="00A73B02">
                <w:rPr>
                  <w:rStyle w:val="aff8"/>
                  <w:rFonts w:eastAsia="Times New Roman"/>
                  <w:w w:val="100"/>
                  <w:lang w:val="ru-RU" w:eastAsia="ru-RU"/>
                </w:rPr>
                <w:t>https://resh.edu.ru/subject/lesson/6833/start/242818/</w:t>
              </w:r>
            </w:hyperlink>
          </w:p>
          <w:p w:rsidR="00F94809" w:rsidRPr="00A73B02" w:rsidRDefault="00167A11" w:rsidP="00F94809">
            <w:pPr>
              <w:spacing w:after="0" w:line="240" w:lineRule="auto"/>
              <w:jc w:val="center"/>
              <w:rPr>
                <w:rFonts w:eastAsia="Times New Roman"/>
                <w:w w:val="100"/>
                <w:lang w:val="ru-RU" w:eastAsia="ru-RU"/>
              </w:rPr>
            </w:pPr>
            <w:hyperlink r:id="rId66" w:history="1">
              <w:r w:rsidR="00F94809" w:rsidRPr="00A73B02">
                <w:rPr>
                  <w:rStyle w:val="aff8"/>
                  <w:rFonts w:eastAsia="Times New Roman"/>
                  <w:w w:val="100"/>
                  <w:lang w:val="ru-RU" w:eastAsia="ru-RU"/>
                </w:rPr>
                <w:t>https://resh.edu.ru/subject/lesson/6832/start/242756/</w:t>
              </w:r>
            </w:hyperlink>
          </w:p>
          <w:p w:rsidR="00F94809" w:rsidRPr="00A73B02" w:rsidRDefault="00167A11" w:rsidP="00F94809">
            <w:pPr>
              <w:spacing w:after="0" w:line="240" w:lineRule="auto"/>
              <w:jc w:val="center"/>
              <w:rPr>
                <w:rFonts w:eastAsia="Times New Roman"/>
                <w:w w:val="100"/>
                <w:lang w:val="ru-RU" w:eastAsia="ru-RU"/>
              </w:rPr>
            </w:pPr>
            <w:hyperlink r:id="rId67" w:history="1">
              <w:r w:rsidR="00F94809" w:rsidRPr="00A73B02">
                <w:rPr>
                  <w:rStyle w:val="aff8"/>
                  <w:rFonts w:eastAsia="Times New Roman"/>
                  <w:w w:val="100"/>
                  <w:lang w:val="ru-RU" w:eastAsia="ru-RU"/>
                </w:rPr>
                <w:t>https://resh.edu.ru/subject/lesson/6831/start/242725/</w:t>
              </w:r>
            </w:hyperlink>
          </w:p>
          <w:p w:rsidR="00F94809" w:rsidRPr="00A73B02" w:rsidRDefault="00F94809" w:rsidP="00F94809">
            <w:pPr>
              <w:spacing w:after="0" w:line="240" w:lineRule="auto"/>
              <w:jc w:val="center"/>
              <w:rPr>
                <w:rFonts w:eastAsia="Times New Roman"/>
                <w:w w:val="100"/>
                <w:lang w:val="ru-RU" w:eastAsia="ru-RU"/>
              </w:rPr>
            </w:pPr>
          </w:p>
        </w:tc>
      </w:tr>
      <w:tr w:rsidR="00F94809"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DC07A1" w:rsidP="00F94809">
            <w:pPr>
              <w:spacing w:after="0" w:line="240" w:lineRule="auto"/>
              <w:jc w:val="both"/>
              <w:rPr>
                <w:rFonts w:eastAsia="Times New Roman"/>
                <w:w w:val="100"/>
                <w:lang w:val="ru-RU" w:eastAsia="ru-RU"/>
              </w:rPr>
            </w:pPr>
            <w:r>
              <w:rPr>
                <w:rFonts w:eastAsia="Times New Roman"/>
                <w:w w:val="100"/>
                <w:lang w:val="ru-RU" w:eastAsia="ru-RU"/>
              </w:rPr>
              <w:lastRenderedPageBreak/>
              <w:t>9</w:t>
            </w:r>
            <w:r w:rsidR="00F94809"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F94809" w:rsidP="00F94809">
            <w:pPr>
              <w:spacing w:after="0" w:line="240" w:lineRule="auto"/>
              <w:rPr>
                <w:rFonts w:eastAsia="Times New Roman"/>
                <w:w w:val="100"/>
                <w:lang w:val="ru-RU" w:eastAsia="ru-RU"/>
              </w:rPr>
            </w:pPr>
            <w:r w:rsidRPr="00A73B02">
              <w:rPr>
                <w:rFonts w:eastAsia="Times New Roman"/>
                <w:w w:val="100"/>
                <w:lang w:val="ru-RU" w:eastAsia="ru-RU"/>
              </w:rPr>
              <w:t>Жизнь в городе/ в сельской местности.</w:t>
            </w:r>
            <w:r w:rsidRPr="00A73B02">
              <w:rPr>
                <w:rFonts w:eastAsia="Times New Roman"/>
                <w:w w:val="100"/>
                <w:lang w:val="ru-RU" w:eastAsia="ru-RU"/>
              </w:rPr>
              <w:br/>
              <w:t>Описание родного города/села. Транспорт</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w w:val="100"/>
                <w:lang w:val="ru-RU" w:eastAsia="ru-RU"/>
              </w:rPr>
            </w:pPr>
            <w:r>
              <w:rPr>
                <w:rFonts w:eastAsia="Times New Roman"/>
                <w:w w:val="100"/>
                <w:lang w:val="ru-RU" w:eastAsia="ru-RU"/>
              </w:rPr>
              <w:t>9</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167A11" w:rsidP="00F94809">
            <w:pPr>
              <w:spacing w:after="0" w:line="240" w:lineRule="auto"/>
              <w:jc w:val="center"/>
              <w:rPr>
                <w:rFonts w:eastAsia="Times New Roman"/>
                <w:w w:val="100"/>
                <w:lang w:val="ru-RU" w:eastAsia="ru-RU"/>
              </w:rPr>
            </w:pPr>
            <w:hyperlink r:id="rId68" w:history="1">
              <w:r w:rsidR="00F94809" w:rsidRPr="00A73B02">
                <w:rPr>
                  <w:rStyle w:val="aff8"/>
                  <w:rFonts w:eastAsia="Times New Roman"/>
                  <w:w w:val="100"/>
                  <w:lang w:val="ru-RU" w:eastAsia="ru-RU"/>
                </w:rPr>
                <w:t>https://resh.edu.ru/subject/lesson/6812/start/243097/</w:t>
              </w:r>
            </w:hyperlink>
          </w:p>
          <w:p w:rsidR="00F94809" w:rsidRPr="00A73B02" w:rsidRDefault="00167A11" w:rsidP="00F94809">
            <w:pPr>
              <w:spacing w:after="0" w:line="240" w:lineRule="auto"/>
              <w:jc w:val="center"/>
              <w:rPr>
                <w:rFonts w:eastAsia="Times New Roman"/>
                <w:w w:val="100"/>
                <w:lang w:val="ru-RU" w:eastAsia="ru-RU"/>
              </w:rPr>
            </w:pPr>
            <w:hyperlink r:id="rId69" w:history="1">
              <w:r w:rsidR="00F94809" w:rsidRPr="00A73B02">
                <w:rPr>
                  <w:rStyle w:val="aff8"/>
                  <w:rFonts w:eastAsia="Times New Roman"/>
                  <w:w w:val="100"/>
                  <w:lang w:val="ru-RU" w:eastAsia="ru-RU"/>
                </w:rPr>
                <w:t>https://resh.edu.ru/subject/lesson/6811/start/243066/</w:t>
              </w:r>
            </w:hyperlink>
          </w:p>
          <w:p w:rsidR="00F94809" w:rsidRPr="00A73B02" w:rsidRDefault="00167A11" w:rsidP="00F94809">
            <w:pPr>
              <w:spacing w:after="0" w:line="240" w:lineRule="auto"/>
              <w:jc w:val="center"/>
              <w:rPr>
                <w:rFonts w:eastAsia="Times New Roman"/>
                <w:w w:val="100"/>
                <w:lang w:val="ru-RU" w:eastAsia="ru-RU"/>
              </w:rPr>
            </w:pPr>
            <w:hyperlink r:id="rId70" w:history="1">
              <w:r w:rsidR="00F94809" w:rsidRPr="00A73B02">
                <w:rPr>
                  <w:rStyle w:val="aff8"/>
                  <w:rFonts w:eastAsia="Times New Roman"/>
                  <w:w w:val="100"/>
                  <w:lang w:val="ru-RU" w:eastAsia="ru-RU"/>
                </w:rPr>
                <w:t>https://resh.edu.ru/subject/lesson/6830/start/242663/</w:t>
              </w:r>
            </w:hyperlink>
          </w:p>
          <w:p w:rsidR="00F94809" w:rsidRPr="00A73B02" w:rsidRDefault="00F94809" w:rsidP="00F94809">
            <w:pPr>
              <w:spacing w:after="0" w:line="240" w:lineRule="auto"/>
              <w:jc w:val="center"/>
              <w:rPr>
                <w:rFonts w:eastAsia="Times New Roman"/>
                <w:w w:val="100"/>
                <w:lang w:val="ru-RU" w:eastAsia="ru-RU"/>
              </w:rPr>
            </w:pPr>
          </w:p>
        </w:tc>
      </w:tr>
      <w:tr w:rsidR="00F94809"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DC07A1" w:rsidP="00F94809">
            <w:pPr>
              <w:spacing w:after="0" w:line="240" w:lineRule="auto"/>
              <w:jc w:val="both"/>
              <w:rPr>
                <w:rFonts w:eastAsia="Times New Roman"/>
                <w:w w:val="100"/>
                <w:lang w:val="ru-RU" w:eastAsia="ru-RU"/>
              </w:rPr>
            </w:pPr>
            <w:r>
              <w:rPr>
                <w:rFonts w:eastAsia="Times New Roman"/>
                <w:w w:val="100"/>
                <w:lang w:val="ru-RU" w:eastAsia="ru-RU"/>
              </w:rPr>
              <w:t>10</w:t>
            </w:r>
            <w:r w:rsidR="00F94809"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F94809" w:rsidP="00F94809">
            <w:pPr>
              <w:spacing w:after="0" w:line="240" w:lineRule="auto"/>
              <w:rPr>
                <w:rFonts w:eastAsia="Times New Roman"/>
                <w:w w:val="100"/>
                <w:lang w:val="ru-RU" w:eastAsia="ru-RU"/>
              </w:rPr>
            </w:pPr>
            <w:r w:rsidRPr="00A73B02">
              <w:rPr>
                <w:rFonts w:eastAsia="Times New Roman"/>
                <w:w w:val="100"/>
                <w:lang w:val="ru-RU" w:eastAsia="ru-RU"/>
              </w:rPr>
              <w:t>Родная страна и страна/страны изучаемого</w:t>
            </w:r>
            <w:r w:rsidRPr="00A73B02">
              <w:rPr>
                <w:rFonts w:eastAsia="Times New Roman"/>
                <w:w w:val="100"/>
                <w:lang w:val="ru-RU" w:eastAsia="ru-RU"/>
              </w:rPr>
              <w:br/>
              <w:t>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w w:val="100"/>
                <w:lang w:val="ru-RU" w:eastAsia="ru-RU"/>
              </w:rPr>
            </w:pPr>
            <w:r w:rsidRPr="00A73B02">
              <w:rPr>
                <w:rFonts w:eastAsia="Times New Roman"/>
                <w:w w:val="100"/>
                <w:lang w:val="ru-RU" w:eastAsia="ru-RU"/>
              </w:rPr>
              <w:t>1</w:t>
            </w:r>
            <w:r>
              <w:rPr>
                <w:rFonts w:eastAsia="Times New Roman"/>
                <w:w w:val="100"/>
                <w:lang w:val="ru-RU" w:eastAsia="ru-RU"/>
              </w:rPr>
              <w:t>1</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w w:val="100"/>
                <w:lang w:val="ru-RU" w:eastAsia="ru-RU"/>
              </w:rPr>
            </w:pPr>
          </w:p>
          <w:p w:rsidR="00F94809" w:rsidRPr="00A73B02" w:rsidRDefault="00167A11" w:rsidP="00F94809">
            <w:pPr>
              <w:spacing w:after="0" w:line="240" w:lineRule="auto"/>
              <w:jc w:val="center"/>
              <w:rPr>
                <w:rFonts w:eastAsia="Times New Roman"/>
                <w:w w:val="100"/>
                <w:lang w:val="ru-RU" w:eastAsia="ru-RU"/>
              </w:rPr>
            </w:pPr>
            <w:hyperlink r:id="rId71" w:history="1">
              <w:r w:rsidR="00F94809" w:rsidRPr="00A73B02">
                <w:rPr>
                  <w:rStyle w:val="aff8"/>
                  <w:rFonts w:eastAsia="Times New Roman"/>
                  <w:w w:val="100"/>
                  <w:lang w:val="ru-RU" w:eastAsia="ru-RU"/>
                </w:rPr>
                <w:t>https://resh.edu.ru/subject/lesson/6806/start/242384/</w:t>
              </w:r>
            </w:hyperlink>
          </w:p>
          <w:p w:rsidR="00F94809" w:rsidRPr="00A73B02" w:rsidRDefault="00167A11" w:rsidP="00F94809">
            <w:pPr>
              <w:spacing w:after="0" w:line="240" w:lineRule="auto"/>
              <w:jc w:val="center"/>
              <w:rPr>
                <w:rFonts w:eastAsia="Times New Roman"/>
                <w:w w:val="100"/>
                <w:lang w:val="ru-RU" w:eastAsia="ru-RU"/>
              </w:rPr>
            </w:pPr>
            <w:hyperlink r:id="rId72" w:history="1">
              <w:r w:rsidR="00F94809" w:rsidRPr="00A73B02">
                <w:rPr>
                  <w:rStyle w:val="aff8"/>
                  <w:rFonts w:eastAsia="Times New Roman"/>
                  <w:w w:val="100"/>
                  <w:lang w:val="ru-RU" w:eastAsia="ru-RU"/>
                </w:rPr>
                <w:t>https://resh.edu.ru/subject/lesson/6805/start/242229/</w:t>
              </w:r>
            </w:hyperlink>
          </w:p>
          <w:p w:rsidR="00F94809" w:rsidRPr="00A73B02" w:rsidRDefault="00167A11" w:rsidP="00F94809">
            <w:pPr>
              <w:spacing w:after="0" w:line="240" w:lineRule="auto"/>
              <w:jc w:val="center"/>
              <w:rPr>
                <w:rFonts w:eastAsia="Times New Roman"/>
                <w:w w:val="100"/>
                <w:lang w:val="ru-RU" w:eastAsia="ru-RU"/>
              </w:rPr>
            </w:pPr>
            <w:hyperlink r:id="rId73" w:history="1">
              <w:r w:rsidR="00F94809" w:rsidRPr="00A73B02">
                <w:rPr>
                  <w:rStyle w:val="aff8"/>
                  <w:rFonts w:eastAsia="Times New Roman"/>
                  <w:w w:val="100"/>
                  <w:lang w:val="ru-RU" w:eastAsia="ru-RU"/>
                </w:rPr>
                <w:t>https://resh.edu.ru/subject/lesson/6822/start/242198/</w:t>
              </w:r>
            </w:hyperlink>
          </w:p>
          <w:p w:rsidR="00F94809" w:rsidRPr="00A73B02" w:rsidRDefault="00167A11" w:rsidP="00F94809">
            <w:pPr>
              <w:spacing w:after="0" w:line="240" w:lineRule="auto"/>
              <w:jc w:val="center"/>
              <w:rPr>
                <w:rFonts w:eastAsia="Times New Roman"/>
                <w:w w:val="100"/>
                <w:lang w:val="ru-RU" w:eastAsia="ru-RU"/>
              </w:rPr>
            </w:pPr>
            <w:hyperlink r:id="rId74" w:history="1">
              <w:r w:rsidR="00F94809" w:rsidRPr="00A73B02">
                <w:rPr>
                  <w:rStyle w:val="aff8"/>
                  <w:rFonts w:eastAsia="Times New Roman"/>
                  <w:w w:val="100"/>
                  <w:lang w:val="ru-RU" w:eastAsia="ru-RU"/>
                </w:rPr>
                <w:t>https://resh.edu.ru/subject/lesson/6821/start/242322/</w:t>
              </w:r>
            </w:hyperlink>
          </w:p>
          <w:p w:rsidR="00F94809" w:rsidRPr="00A73B02" w:rsidRDefault="00167A11" w:rsidP="00F94809">
            <w:pPr>
              <w:spacing w:after="0" w:line="240" w:lineRule="auto"/>
              <w:jc w:val="center"/>
              <w:rPr>
                <w:rFonts w:eastAsia="Times New Roman"/>
                <w:w w:val="100"/>
                <w:lang w:val="ru-RU" w:eastAsia="ru-RU"/>
              </w:rPr>
            </w:pPr>
            <w:hyperlink r:id="rId75" w:history="1">
              <w:r w:rsidR="00F94809" w:rsidRPr="00A73B02">
                <w:rPr>
                  <w:rStyle w:val="aff8"/>
                  <w:rFonts w:eastAsia="Times New Roman"/>
                  <w:w w:val="100"/>
                  <w:lang w:val="ru-RU" w:eastAsia="ru-RU"/>
                </w:rPr>
                <w:t>https://resh.edu.ru/subject/lesson/6820/start/242353/</w:t>
              </w:r>
            </w:hyperlink>
          </w:p>
          <w:p w:rsidR="00F94809" w:rsidRPr="00A73B02" w:rsidRDefault="00167A11" w:rsidP="00F94809">
            <w:pPr>
              <w:spacing w:after="0" w:line="240" w:lineRule="auto"/>
              <w:jc w:val="center"/>
              <w:rPr>
                <w:rFonts w:eastAsia="Times New Roman"/>
                <w:w w:val="100"/>
                <w:lang w:val="ru-RU" w:eastAsia="ru-RU"/>
              </w:rPr>
            </w:pPr>
            <w:hyperlink r:id="rId76" w:history="1">
              <w:r w:rsidR="00F94809" w:rsidRPr="00A73B02">
                <w:rPr>
                  <w:rStyle w:val="aff8"/>
                  <w:rFonts w:eastAsia="Times New Roman"/>
                  <w:w w:val="100"/>
                  <w:lang w:val="ru-RU" w:eastAsia="ru-RU"/>
                </w:rPr>
                <w:t>https://resh.edu.ru/subject/lesson/6828/start/242880/</w:t>
              </w:r>
            </w:hyperlink>
          </w:p>
          <w:p w:rsidR="00F94809" w:rsidRPr="00A73B02" w:rsidRDefault="00167A11" w:rsidP="00F94809">
            <w:pPr>
              <w:spacing w:after="0" w:line="240" w:lineRule="auto"/>
              <w:jc w:val="center"/>
              <w:rPr>
                <w:rFonts w:eastAsia="Times New Roman"/>
                <w:w w:val="100"/>
                <w:lang w:val="ru-RU" w:eastAsia="ru-RU"/>
              </w:rPr>
            </w:pPr>
            <w:hyperlink r:id="rId77" w:history="1">
              <w:r w:rsidR="00F94809" w:rsidRPr="00A73B02">
                <w:rPr>
                  <w:rStyle w:val="aff8"/>
                  <w:rFonts w:eastAsia="Times New Roman"/>
                  <w:w w:val="100"/>
                  <w:lang w:val="ru-RU" w:eastAsia="ru-RU"/>
                </w:rPr>
                <w:t>https://resh.edu.ru/subject/lesson/6827/start/242260/</w:t>
              </w:r>
            </w:hyperlink>
          </w:p>
          <w:p w:rsidR="00F94809" w:rsidRPr="00A73B02" w:rsidRDefault="00167A11" w:rsidP="00F94809">
            <w:pPr>
              <w:spacing w:after="0" w:line="240" w:lineRule="auto"/>
              <w:jc w:val="center"/>
              <w:rPr>
                <w:rFonts w:eastAsia="Times New Roman"/>
                <w:w w:val="100"/>
                <w:lang w:val="ru-RU" w:eastAsia="ru-RU"/>
              </w:rPr>
            </w:pPr>
            <w:hyperlink r:id="rId78" w:history="1">
              <w:r w:rsidR="00F94809" w:rsidRPr="00A73B02">
                <w:rPr>
                  <w:rStyle w:val="aff8"/>
                  <w:rFonts w:eastAsia="Times New Roman"/>
                  <w:w w:val="100"/>
                  <w:lang w:val="ru-RU" w:eastAsia="ru-RU"/>
                </w:rPr>
                <w:t>https://resh.edu.ru/subject/lesson/6838/start/242291/</w:t>
              </w:r>
            </w:hyperlink>
          </w:p>
          <w:p w:rsidR="00F94809" w:rsidRPr="00A73B02" w:rsidRDefault="00167A11" w:rsidP="00F94809">
            <w:pPr>
              <w:spacing w:after="0" w:line="240" w:lineRule="auto"/>
              <w:jc w:val="center"/>
              <w:rPr>
                <w:rFonts w:eastAsia="Times New Roman"/>
                <w:w w:val="100"/>
                <w:lang w:val="ru-RU" w:eastAsia="ru-RU"/>
              </w:rPr>
            </w:pPr>
            <w:hyperlink r:id="rId79" w:history="1">
              <w:r w:rsidR="00F94809" w:rsidRPr="00A73B02">
                <w:rPr>
                  <w:rStyle w:val="aff8"/>
                  <w:rFonts w:eastAsia="Times New Roman"/>
                  <w:w w:val="100"/>
                  <w:lang w:val="ru-RU" w:eastAsia="ru-RU"/>
                </w:rPr>
                <w:t>https://resh.edu.ru/subject/lesson/6836/start/242601/</w:t>
              </w:r>
            </w:hyperlink>
          </w:p>
          <w:p w:rsidR="00F94809" w:rsidRPr="00A73B02" w:rsidRDefault="00167A11" w:rsidP="00F94809">
            <w:pPr>
              <w:spacing w:after="0" w:line="240" w:lineRule="auto"/>
              <w:jc w:val="center"/>
              <w:rPr>
                <w:rFonts w:eastAsia="Times New Roman"/>
                <w:w w:val="100"/>
                <w:lang w:val="ru-RU" w:eastAsia="ru-RU"/>
              </w:rPr>
            </w:pPr>
            <w:hyperlink r:id="rId80" w:history="1">
              <w:r w:rsidR="00F94809" w:rsidRPr="00A73B02">
                <w:rPr>
                  <w:rStyle w:val="aff8"/>
                  <w:rFonts w:eastAsia="Times New Roman"/>
                  <w:w w:val="100"/>
                  <w:lang w:val="ru-RU" w:eastAsia="ru-RU"/>
                </w:rPr>
                <w:t>https://resh.edu.ru/subject/lesson/6835/start/242632/</w:t>
              </w:r>
            </w:hyperlink>
          </w:p>
        </w:tc>
      </w:tr>
      <w:tr w:rsidR="00F94809"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DC07A1" w:rsidP="00F94809">
            <w:pPr>
              <w:spacing w:after="0" w:line="240" w:lineRule="auto"/>
              <w:jc w:val="both"/>
              <w:rPr>
                <w:rFonts w:eastAsia="Times New Roman"/>
                <w:w w:val="100"/>
                <w:lang w:val="ru-RU" w:eastAsia="ru-RU"/>
              </w:rPr>
            </w:pPr>
            <w:r>
              <w:rPr>
                <w:rFonts w:eastAsia="Times New Roman"/>
                <w:w w:val="100"/>
                <w:lang w:val="ru-RU" w:eastAsia="ru-RU"/>
              </w:rPr>
              <w:t>11</w:t>
            </w:r>
            <w:r w:rsidR="00F94809" w:rsidRPr="00A73B02">
              <w:rPr>
                <w:rFonts w:eastAsia="Times New Roman"/>
                <w:w w:val="100"/>
                <w:lang w:val="ru-RU" w:eastAsia="ru-RU"/>
              </w:rPr>
              <w:t>.</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F94809" w:rsidP="00F94809">
            <w:pPr>
              <w:spacing w:after="0" w:line="240" w:lineRule="auto"/>
              <w:rPr>
                <w:rFonts w:eastAsia="Times New Roman"/>
                <w:w w:val="100"/>
                <w:lang w:val="ru-RU" w:eastAsia="ru-RU"/>
              </w:rPr>
            </w:pPr>
            <w:r w:rsidRPr="00A73B02">
              <w:rPr>
                <w:rFonts w:eastAsia="Times New Roman"/>
                <w:w w:val="100"/>
                <w:lang w:val="ru-RU" w:eastAsia="ru-RU"/>
              </w:rPr>
              <w:t>Выдающиеся </w:t>
            </w:r>
            <w:r w:rsidRPr="00A73B02">
              <w:rPr>
                <w:rFonts w:eastAsia="Times New Roman"/>
                <w:spacing w:val="-1"/>
                <w:w w:val="100"/>
                <w:lang w:val="ru-RU" w:eastAsia="ru-RU"/>
              </w:rPr>
              <w:t>люди</w:t>
            </w:r>
            <w:r w:rsidRPr="00A73B02">
              <w:rPr>
                <w:rFonts w:eastAsia="Times New Roman"/>
                <w:w w:val="100"/>
                <w:lang w:val="ru-RU" w:eastAsia="ru-RU"/>
              </w:rPr>
              <w:t> </w:t>
            </w:r>
            <w:r w:rsidRPr="00A73B02">
              <w:rPr>
                <w:rFonts w:eastAsia="Times New Roman"/>
                <w:spacing w:val="-1"/>
                <w:w w:val="100"/>
                <w:lang w:val="ru-RU" w:eastAsia="ru-RU"/>
              </w:rPr>
              <w:t>родной</w:t>
            </w:r>
            <w:r w:rsidRPr="00A73B02">
              <w:rPr>
                <w:rFonts w:eastAsia="Times New Roman"/>
                <w:w w:val="100"/>
                <w:lang w:val="ru-RU" w:eastAsia="ru-RU"/>
              </w:rPr>
              <w:t> страны и страны/стран изучаемого языка. Ученые, писатели, поэты</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w w:val="100"/>
                <w:lang w:val="ru-RU" w:eastAsia="ru-RU"/>
              </w:rPr>
            </w:pPr>
            <w:r>
              <w:rPr>
                <w:rFonts w:eastAsia="Times New Roman"/>
                <w:w w:val="100"/>
                <w:lang w:val="ru-RU" w:eastAsia="ru-RU"/>
              </w:rPr>
              <w:t>6</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w w:val="100"/>
                <w:lang w:val="ru-RU" w:eastAsia="ru-RU"/>
              </w:rPr>
            </w:pPr>
          </w:p>
          <w:p w:rsidR="00F94809" w:rsidRPr="00A73B02" w:rsidRDefault="00167A11" w:rsidP="00F94809">
            <w:pPr>
              <w:spacing w:after="0" w:line="240" w:lineRule="auto"/>
              <w:jc w:val="center"/>
              <w:rPr>
                <w:rFonts w:eastAsia="Times New Roman"/>
                <w:w w:val="100"/>
                <w:lang w:val="ru-RU" w:eastAsia="ru-RU"/>
              </w:rPr>
            </w:pPr>
            <w:hyperlink r:id="rId81" w:history="1">
              <w:r w:rsidR="00F94809" w:rsidRPr="00A73B02">
                <w:rPr>
                  <w:rStyle w:val="aff8"/>
                  <w:rFonts w:eastAsia="Times New Roman"/>
                  <w:w w:val="100"/>
                  <w:lang w:val="ru-RU" w:eastAsia="ru-RU"/>
                </w:rPr>
                <w:t>https://catalog.prosv.ru/item/14065</w:t>
              </w:r>
            </w:hyperlink>
          </w:p>
          <w:p w:rsidR="00F94809" w:rsidRPr="00A73B02" w:rsidRDefault="00F94809" w:rsidP="00F94809">
            <w:pPr>
              <w:spacing w:after="0" w:line="240" w:lineRule="auto"/>
              <w:jc w:val="center"/>
              <w:rPr>
                <w:rFonts w:eastAsia="Times New Roman"/>
                <w:w w:val="100"/>
                <w:lang w:val="ru-RU" w:eastAsia="ru-RU"/>
              </w:rPr>
            </w:pPr>
          </w:p>
        </w:tc>
      </w:tr>
      <w:tr w:rsidR="00F94809" w:rsidRPr="00A73B02" w:rsidTr="004A2E40">
        <w:tc>
          <w:tcPr>
            <w:tcW w:w="637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F94809" w:rsidRPr="00A73B02" w:rsidRDefault="00F94809" w:rsidP="00F94809">
            <w:pPr>
              <w:spacing w:after="0" w:line="240" w:lineRule="auto"/>
              <w:jc w:val="both"/>
              <w:rPr>
                <w:rFonts w:eastAsia="Times New Roman"/>
                <w:w w:val="100"/>
                <w:lang w:val="ru-RU" w:eastAsia="ru-RU"/>
              </w:rPr>
            </w:pPr>
            <w:r w:rsidRPr="00A73B02">
              <w:rPr>
                <w:rFonts w:eastAsia="Times New Roman"/>
                <w:w w:val="100"/>
                <w:lang w:val="ru-RU" w:eastAsia="ru-RU"/>
              </w:rPr>
              <w:t>ОБЩЕЕ КОЛИЧЕСТВО ЧАСОВ ПО ПРОГРАММЕ</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center"/>
              <w:rPr>
                <w:rFonts w:eastAsia="Times New Roman"/>
                <w:b/>
                <w:w w:val="100"/>
                <w:lang w:val="ru-RU" w:eastAsia="ru-RU"/>
              </w:rPr>
            </w:pPr>
            <w:r w:rsidRPr="00A73B02">
              <w:rPr>
                <w:rFonts w:eastAsia="Times New Roman"/>
                <w:b/>
                <w:w w:val="100"/>
                <w:lang w:val="ru-RU" w:eastAsia="ru-RU"/>
              </w:rPr>
              <w:t>102</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F94809" w:rsidRPr="00A73B02" w:rsidRDefault="00F94809" w:rsidP="00F94809">
            <w:pPr>
              <w:spacing w:after="0" w:line="240" w:lineRule="auto"/>
              <w:jc w:val="both"/>
              <w:rPr>
                <w:rFonts w:eastAsia="Times New Roman"/>
                <w:w w:val="100"/>
                <w:lang w:val="ru-RU" w:eastAsia="ru-RU"/>
              </w:rPr>
            </w:pPr>
          </w:p>
        </w:tc>
      </w:tr>
    </w:tbl>
    <w:p w:rsidR="00B5289F" w:rsidRDefault="00B5289F" w:rsidP="00B5289F">
      <w:pPr>
        <w:tabs>
          <w:tab w:val="left" w:pos="142"/>
        </w:tabs>
        <w:autoSpaceDE w:val="0"/>
        <w:autoSpaceDN w:val="0"/>
        <w:spacing w:after="92" w:line="240" w:lineRule="auto"/>
        <w:ind w:right="-239"/>
        <w:rPr>
          <w:rFonts w:eastAsia="Times New Roman"/>
          <w:b/>
          <w:w w:val="100"/>
          <w:lang w:val="ru-RU"/>
        </w:rPr>
      </w:pPr>
    </w:p>
    <w:p w:rsidR="0094767C" w:rsidRDefault="0094767C" w:rsidP="00B5289F">
      <w:pPr>
        <w:tabs>
          <w:tab w:val="left" w:pos="142"/>
        </w:tabs>
        <w:autoSpaceDE w:val="0"/>
        <w:autoSpaceDN w:val="0"/>
        <w:spacing w:after="92" w:line="240" w:lineRule="auto"/>
        <w:ind w:right="-239"/>
        <w:rPr>
          <w:rFonts w:eastAsia="Times New Roman"/>
          <w:b/>
          <w:w w:val="100"/>
          <w:lang w:val="ru-RU"/>
        </w:rPr>
      </w:pPr>
    </w:p>
    <w:p w:rsidR="0094767C" w:rsidRPr="00A73B02" w:rsidRDefault="0094767C" w:rsidP="0094767C">
      <w:pPr>
        <w:tabs>
          <w:tab w:val="left" w:pos="142"/>
        </w:tabs>
        <w:autoSpaceDE w:val="0"/>
        <w:autoSpaceDN w:val="0"/>
        <w:spacing w:after="92" w:line="240" w:lineRule="auto"/>
        <w:ind w:left="142" w:right="-239"/>
        <w:jc w:val="center"/>
        <w:rPr>
          <w:rFonts w:eastAsia="Times New Roman"/>
          <w:b/>
          <w:w w:val="100"/>
          <w:lang w:val="ru-RU"/>
        </w:rPr>
      </w:pPr>
      <w:r w:rsidRPr="00A73B02">
        <w:rPr>
          <w:rFonts w:eastAsia="Times New Roman"/>
          <w:b/>
          <w:w w:val="100"/>
        </w:rPr>
        <w:t xml:space="preserve">ТЕМАТИЧЕСКОЕ </w:t>
      </w:r>
      <w:r w:rsidRPr="00A73B02">
        <w:rPr>
          <w:rFonts w:eastAsia="Times New Roman"/>
          <w:b/>
          <w:w w:val="100"/>
          <w:lang w:val="ru-RU"/>
        </w:rPr>
        <w:t>ПЛАНИРОВАНИЕ</w:t>
      </w:r>
    </w:p>
    <w:p w:rsidR="0094767C" w:rsidRPr="00A73B02" w:rsidRDefault="0094767C" w:rsidP="0094767C">
      <w:pPr>
        <w:tabs>
          <w:tab w:val="left" w:pos="142"/>
        </w:tabs>
        <w:autoSpaceDE w:val="0"/>
        <w:autoSpaceDN w:val="0"/>
        <w:spacing w:after="92" w:line="240" w:lineRule="auto"/>
        <w:ind w:left="142" w:right="-239" w:firstLine="142"/>
        <w:jc w:val="both"/>
        <w:rPr>
          <w:rFonts w:eastAsia="Times New Roman"/>
          <w:b/>
          <w:w w:val="100"/>
        </w:rPr>
      </w:pPr>
      <w:r w:rsidRPr="00A73B02">
        <w:rPr>
          <w:rFonts w:eastAsia="Times New Roman"/>
          <w:b/>
          <w:w w:val="100"/>
          <w:lang w:val="ru-RU"/>
        </w:rPr>
        <w:t>7</w:t>
      </w:r>
      <w:r w:rsidRPr="00A73B02">
        <w:rPr>
          <w:rFonts w:eastAsia="Times New Roman"/>
          <w:b/>
          <w:w w:val="100"/>
        </w:rPr>
        <w:t xml:space="preserve"> КЛАСС</w:t>
      </w:r>
    </w:p>
    <w:p w:rsidR="0094767C" w:rsidRPr="00A73B02" w:rsidRDefault="0094767C" w:rsidP="0094767C">
      <w:pPr>
        <w:tabs>
          <w:tab w:val="left" w:pos="284"/>
        </w:tabs>
        <w:autoSpaceDE w:val="0"/>
        <w:autoSpaceDN w:val="0"/>
        <w:spacing w:after="78" w:line="240" w:lineRule="auto"/>
        <w:rPr>
          <w:w w:val="100"/>
          <w:lang w:val="ru-RU"/>
        </w:rPr>
      </w:pPr>
    </w:p>
    <w:tbl>
      <w:tblPr>
        <w:tblW w:w="13324" w:type="dxa"/>
        <w:tblInd w:w="27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5529"/>
        <w:gridCol w:w="1275"/>
        <w:gridCol w:w="5670"/>
      </w:tblGrid>
      <w:tr w:rsidR="00DB7FE2" w:rsidRPr="00A73B02" w:rsidTr="004A2E40">
        <w:trPr>
          <w:trHeight w:val="1123"/>
        </w:trPr>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b/>
                <w:bCs/>
                <w:w w:val="100"/>
                <w:lang w:val="ru-RU" w:eastAsia="ru-RU"/>
              </w:rPr>
              <w:t>№</w:t>
            </w:r>
            <w:r w:rsidRPr="00A73B02">
              <w:rPr>
                <w:rFonts w:eastAsia="Times New Roman"/>
                <w:b/>
                <w:bCs/>
                <w:w w:val="100"/>
                <w:lang w:val="ru-RU" w:eastAsia="ru-RU"/>
              </w:rPr>
              <w:br/>
              <w:t>п/п</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b/>
                <w:bCs/>
                <w:w w:val="100"/>
                <w:lang w:val="ru-RU" w:eastAsia="ru-RU"/>
              </w:rPr>
              <w:t>Наименование разделов и тем программы</w:t>
            </w:r>
          </w:p>
        </w:tc>
        <w:tc>
          <w:tcPr>
            <w:tcW w:w="1275" w:type="dxa"/>
            <w:tcBorders>
              <w:top w:val="single" w:sz="6" w:space="0" w:color="000000"/>
              <w:left w:val="single" w:sz="6" w:space="0" w:color="000000"/>
              <w:right w:val="single" w:sz="6" w:space="0" w:color="000000"/>
            </w:tcBorders>
            <w:shd w:val="clear" w:color="auto" w:fill="FFFFFF"/>
          </w:tcPr>
          <w:p w:rsidR="0094767C" w:rsidRPr="00A73B02" w:rsidRDefault="0094767C" w:rsidP="0094767C">
            <w:pPr>
              <w:spacing w:after="0" w:line="240" w:lineRule="auto"/>
              <w:ind w:left="190" w:firstLine="77"/>
              <w:jc w:val="center"/>
              <w:rPr>
                <w:rFonts w:eastAsia="Times New Roman"/>
                <w:b/>
                <w:bCs/>
                <w:w w:val="100"/>
                <w:lang w:val="ru-RU" w:eastAsia="ru-RU"/>
              </w:rPr>
            </w:pPr>
            <w:r w:rsidRPr="00A73B02">
              <w:rPr>
                <w:rFonts w:eastAsia="Times New Roman"/>
                <w:b/>
                <w:w w:val="100"/>
              </w:rPr>
              <w:t>Количество часов</w:t>
            </w:r>
          </w:p>
        </w:tc>
        <w:tc>
          <w:tcPr>
            <w:tcW w:w="5670" w:type="dxa"/>
            <w:tcBorders>
              <w:top w:val="single" w:sz="6" w:space="0" w:color="000000"/>
              <w:left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b/>
                <w:w w:val="100"/>
              </w:rPr>
            </w:pPr>
            <w:r w:rsidRPr="00A73B02">
              <w:rPr>
                <w:rFonts w:eastAsia="Times New Roman"/>
                <w:b/>
                <w:w w:val="100"/>
              </w:rPr>
              <w:t>Электронные (цифровые) образовательные ресурсы</w:t>
            </w: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lastRenderedPageBreak/>
              <w:t>1.</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Default="0094767C" w:rsidP="00DB7FE2">
            <w:pPr>
              <w:spacing w:after="0" w:line="240" w:lineRule="auto"/>
              <w:rPr>
                <w:rFonts w:eastAsia="Times New Roman"/>
                <w:w w:val="100"/>
                <w:lang w:val="ru-RU" w:eastAsia="ru-RU"/>
              </w:rPr>
            </w:pPr>
            <w:r w:rsidRPr="00A73B02">
              <w:rPr>
                <w:rFonts w:eastAsia="Times New Roman"/>
                <w:w w:val="100"/>
                <w:lang w:val="ru-RU" w:eastAsia="ru-RU"/>
              </w:rPr>
              <w:t>Школа. Школьная жизнь, изу</w:t>
            </w:r>
            <w:r w:rsidRPr="00A73B02">
              <w:rPr>
                <w:rFonts w:eastAsia="Times New Roman"/>
                <w:spacing w:val="-1"/>
                <w:w w:val="100"/>
                <w:lang w:val="ru-RU" w:eastAsia="ru-RU"/>
              </w:rPr>
              <w:t>чаемые</w:t>
            </w:r>
            <w:r w:rsidRPr="00A73B02">
              <w:rPr>
                <w:rFonts w:eastAsia="Times New Roman"/>
                <w:w w:val="100"/>
                <w:lang w:val="ru-RU" w:eastAsia="ru-RU"/>
              </w:rPr>
              <w:t> </w:t>
            </w:r>
            <w:r w:rsidRPr="00A73B02">
              <w:rPr>
                <w:rFonts w:eastAsia="Times New Roman"/>
                <w:spacing w:val="-1"/>
                <w:w w:val="100"/>
                <w:lang w:val="ru-RU" w:eastAsia="ru-RU"/>
              </w:rPr>
              <w:t>предметы,</w:t>
            </w:r>
            <w:r w:rsidRPr="00A73B02">
              <w:rPr>
                <w:rFonts w:eastAsia="Times New Roman"/>
                <w:w w:val="100"/>
                <w:lang w:val="ru-RU" w:eastAsia="ru-RU"/>
              </w:rPr>
              <w:t> любимый предмет, правила поведения в школе. Переписка с зарубежными сверстниками</w:t>
            </w:r>
            <w:r>
              <w:rPr>
                <w:rFonts w:eastAsia="Times New Roman"/>
                <w:w w:val="100"/>
                <w:lang w:val="ru-RU" w:eastAsia="ru-RU"/>
              </w:rPr>
              <w:t>.</w:t>
            </w:r>
          </w:p>
          <w:p w:rsidR="0094767C" w:rsidRPr="00A73B02" w:rsidRDefault="0094767C" w:rsidP="00DB7FE2">
            <w:pPr>
              <w:spacing w:after="0" w:line="240" w:lineRule="auto"/>
              <w:rPr>
                <w:rFonts w:eastAsia="Times New Roman"/>
                <w:w w:val="100"/>
                <w:lang w:val="ru-RU" w:eastAsia="ru-RU"/>
              </w:rPr>
            </w:pPr>
            <w:r w:rsidRPr="00A73B02">
              <w:rPr>
                <w:rFonts w:eastAsia="Times New Roman"/>
                <w:w w:val="100"/>
                <w:lang w:val="ru-RU" w:eastAsia="ru-RU"/>
              </w:rPr>
              <w:t xml:space="preserve">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Pr>
                <w:rFonts w:eastAsia="Times New Roman"/>
                <w:w w:val="100"/>
                <w:lang w:val="ru-RU" w:eastAsia="ru-RU"/>
              </w:rPr>
              <w:t>3</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Default="00167A11" w:rsidP="00DB7FE2">
            <w:pPr>
              <w:spacing w:after="0" w:line="240" w:lineRule="auto"/>
              <w:jc w:val="center"/>
              <w:rPr>
                <w:rStyle w:val="aff8"/>
                <w:rFonts w:eastAsia="Times New Roman"/>
                <w:w w:val="100"/>
                <w:lang w:val="ru-RU" w:eastAsia="ru-RU"/>
              </w:rPr>
            </w:pPr>
            <w:hyperlink r:id="rId82" w:history="1">
              <w:r w:rsidR="0094767C" w:rsidRPr="00A7509E">
                <w:rPr>
                  <w:rStyle w:val="aff8"/>
                </w:rPr>
                <w:t>https</w:t>
              </w:r>
              <w:r w:rsidR="0094767C" w:rsidRPr="000076F3">
                <w:rPr>
                  <w:rStyle w:val="aff8"/>
                  <w:lang w:val="ru-RU"/>
                </w:rPr>
                <w:t>://</w:t>
              </w:r>
              <w:r w:rsidR="0094767C" w:rsidRPr="00A7509E">
                <w:rPr>
                  <w:rStyle w:val="aff8"/>
                </w:rPr>
                <w:t>resh</w:t>
              </w:r>
              <w:r w:rsidR="0094767C" w:rsidRPr="000076F3">
                <w:rPr>
                  <w:rStyle w:val="aff8"/>
                  <w:lang w:val="ru-RU"/>
                </w:rPr>
                <w:t>.</w:t>
              </w:r>
              <w:r w:rsidR="0094767C" w:rsidRPr="00A7509E">
                <w:rPr>
                  <w:rStyle w:val="aff8"/>
                </w:rPr>
                <w:t>edu</w:t>
              </w:r>
              <w:r w:rsidR="0094767C" w:rsidRPr="000076F3">
                <w:rPr>
                  <w:rStyle w:val="aff8"/>
                  <w:lang w:val="ru-RU"/>
                </w:rPr>
                <w:t>.</w:t>
              </w:r>
              <w:r w:rsidR="0094767C" w:rsidRPr="00A7509E">
                <w:rPr>
                  <w:rStyle w:val="aff8"/>
                </w:rPr>
                <w:t>ru</w:t>
              </w:r>
              <w:r w:rsidR="0094767C" w:rsidRPr="000076F3">
                <w:rPr>
                  <w:rStyle w:val="aff8"/>
                  <w:lang w:val="ru-RU"/>
                </w:rPr>
                <w:t>/</w:t>
              </w:r>
              <w:r w:rsidR="0094767C" w:rsidRPr="00A7509E">
                <w:rPr>
                  <w:rStyle w:val="aff8"/>
                </w:rPr>
                <w:t>subject</w:t>
              </w:r>
              <w:r w:rsidR="0094767C" w:rsidRPr="000076F3">
                <w:rPr>
                  <w:rStyle w:val="aff8"/>
                  <w:lang w:val="ru-RU"/>
                </w:rPr>
                <w:t>/</w:t>
              </w:r>
              <w:r w:rsidR="0094767C" w:rsidRPr="00A7509E">
                <w:rPr>
                  <w:rStyle w:val="aff8"/>
                </w:rPr>
                <w:t>lesson</w:t>
              </w:r>
              <w:r w:rsidR="0094767C" w:rsidRPr="000076F3">
                <w:rPr>
                  <w:rStyle w:val="aff8"/>
                  <w:lang w:val="ru-RU"/>
                </w:rPr>
                <w:t>/3264/</w:t>
              </w:r>
              <w:r w:rsidR="0094767C" w:rsidRPr="00A7509E">
                <w:rPr>
                  <w:rStyle w:val="aff8"/>
                </w:rPr>
                <w:t>start</w:t>
              </w:r>
              <w:r w:rsidR="0094767C" w:rsidRPr="000076F3">
                <w:rPr>
                  <w:rStyle w:val="aff8"/>
                  <w:lang w:val="ru-RU"/>
                </w:rPr>
                <w:t>/</w:t>
              </w:r>
            </w:hyperlink>
          </w:p>
          <w:p w:rsidR="0094767C" w:rsidRDefault="0094767C" w:rsidP="00DB7FE2">
            <w:pPr>
              <w:spacing w:after="0" w:line="240" w:lineRule="auto"/>
              <w:jc w:val="center"/>
              <w:rPr>
                <w:rStyle w:val="aff8"/>
                <w:rFonts w:eastAsia="Times New Roman"/>
                <w:w w:val="100"/>
                <w:lang w:val="ru-RU" w:eastAsia="ru-RU"/>
              </w:rPr>
            </w:pPr>
          </w:p>
          <w:p w:rsidR="0094767C" w:rsidRPr="00A73B02" w:rsidRDefault="00167A11" w:rsidP="00DB7FE2">
            <w:pPr>
              <w:spacing w:after="0" w:line="240" w:lineRule="auto"/>
              <w:jc w:val="center"/>
              <w:rPr>
                <w:rFonts w:eastAsia="Times New Roman"/>
                <w:w w:val="100"/>
                <w:lang w:val="ru-RU" w:eastAsia="ru-RU"/>
              </w:rPr>
            </w:pPr>
            <w:hyperlink r:id="rId83" w:history="1">
              <w:r w:rsidR="0094767C" w:rsidRPr="00A73B02">
                <w:rPr>
                  <w:rStyle w:val="aff8"/>
                  <w:rFonts w:eastAsia="Times New Roman"/>
                  <w:w w:val="100"/>
                  <w:lang w:val="ru-RU" w:eastAsia="ru-RU"/>
                </w:rPr>
                <w:t>https://catalog.prosv.ru/item/14095</w:t>
              </w:r>
            </w:hyperlink>
          </w:p>
          <w:p w:rsidR="0094767C" w:rsidRPr="00A73B02" w:rsidRDefault="0094767C" w:rsidP="00DB7FE2">
            <w:pPr>
              <w:spacing w:after="0" w:line="240" w:lineRule="auto"/>
              <w:jc w:val="center"/>
              <w:rPr>
                <w:rFonts w:eastAsia="Times New Roman"/>
                <w:w w:val="100"/>
                <w:lang w:val="ru-RU" w:eastAsia="ru-RU"/>
              </w:rPr>
            </w:pP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Default="0094767C" w:rsidP="00DB7FE2">
            <w:pPr>
              <w:spacing w:after="0" w:line="240" w:lineRule="auto"/>
              <w:rPr>
                <w:rFonts w:eastAsia="Times New Roman"/>
                <w:w w:val="100"/>
                <w:lang w:val="ru-RU" w:eastAsia="ru-RU"/>
              </w:rPr>
            </w:pPr>
            <w:r w:rsidRPr="00CC6DF7">
              <w:rPr>
                <w:lang w:val="ru-RU"/>
              </w:rPr>
              <w:t xml:space="preserve">Каникулы в различное время года. </w:t>
            </w:r>
            <w:r w:rsidRPr="00CB33CB">
              <w:rPr>
                <w:lang w:val="ru-RU"/>
              </w:rPr>
              <w:t>Виды отдыха. Путешествия по России и</w:t>
            </w:r>
            <w:r w:rsidRPr="00CB33CB">
              <w:rPr>
                <w:spacing w:val="-37"/>
                <w:lang w:val="ru-RU"/>
              </w:rPr>
              <w:t xml:space="preserve"> </w:t>
            </w:r>
            <w:r w:rsidRPr="00CB33CB">
              <w:rPr>
                <w:lang w:val="ru-RU"/>
              </w:rPr>
              <w:t>зарубежным</w:t>
            </w:r>
            <w:r w:rsidRPr="00CB33CB">
              <w:rPr>
                <w:spacing w:val="-1"/>
                <w:lang w:val="ru-RU"/>
              </w:rPr>
              <w:t xml:space="preserve"> </w:t>
            </w:r>
            <w:r w:rsidRPr="00CB33CB">
              <w:rPr>
                <w:lang w:val="ru-RU"/>
              </w:rPr>
              <w:t>странам</w:t>
            </w:r>
            <w:r>
              <w:rPr>
                <w:lang w:val="ru-RU"/>
              </w:rPr>
              <w:t>.</w:t>
            </w:r>
            <w:r w:rsidRPr="00A73B02">
              <w:rPr>
                <w:rFonts w:eastAsia="Times New Roman"/>
                <w:w w:val="100"/>
                <w:lang w:val="ru-RU" w:eastAsia="ru-RU"/>
              </w:rPr>
              <w:t xml:space="preserve"> </w:t>
            </w:r>
          </w:p>
          <w:p w:rsidR="0094767C" w:rsidRPr="00A73B02" w:rsidRDefault="0094767C" w:rsidP="00DB7FE2">
            <w:pPr>
              <w:spacing w:after="0" w:line="240" w:lineRule="auto"/>
              <w:rPr>
                <w:rFonts w:eastAsia="Times New Roman"/>
                <w:w w:val="100"/>
                <w:lang w:val="ru-RU" w:eastAsia="ru-RU"/>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Pr>
                <w:rFonts w:eastAsia="Times New Roman"/>
                <w:w w:val="100"/>
                <w:lang w:val="ru-RU" w:eastAsia="ru-RU"/>
              </w:rPr>
              <w:t>6</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Pr="004E6161" w:rsidRDefault="0094767C" w:rsidP="00DB7FE2">
            <w:pPr>
              <w:spacing w:after="0" w:line="240" w:lineRule="auto"/>
              <w:jc w:val="center"/>
              <w:rPr>
                <w:rStyle w:val="aff8"/>
                <w:rFonts w:eastAsia="Times New Roman"/>
                <w:w w:val="100"/>
                <w:lang w:val="ru-RU" w:eastAsia="ru-RU"/>
              </w:rPr>
            </w:pPr>
            <w:r w:rsidRPr="004E6161">
              <w:rPr>
                <w:rStyle w:val="aff8"/>
                <w:rFonts w:eastAsia="Times New Roman"/>
                <w:w w:val="100"/>
                <w:lang w:val="ru-RU" w:eastAsia="ru-RU"/>
              </w:rPr>
              <w:t>https://resh.edu.ru/subject/lesson/3436/start/</w:t>
            </w:r>
          </w:p>
          <w:p w:rsidR="0094767C" w:rsidRDefault="00167A11" w:rsidP="00DB7FE2">
            <w:pPr>
              <w:spacing w:after="0" w:line="240" w:lineRule="auto"/>
              <w:jc w:val="center"/>
              <w:rPr>
                <w:rStyle w:val="aff8"/>
                <w:rFonts w:eastAsia="Times New Roman"/>
                <w:w w:val="100"/>
                <w:lang w:val="ru-RU" w:eastAsia="ru-RU"/>
              </w:rPr>
            </w:pPr>
            <w:hyperlink r:id="rId84" w:history="1">
              <w:r w:rsidR="0094767C" w:rsidRPr="009929E6">
                <w:rPr>
                  <w:rStyle w:val="aff8"/>
                  <w:rFonts w:eastAsia="Times New Roman"/>
                  <w:w w:val="100"/>
                  <w:lang w:val="ru-RU" w:eastAsia="ru-RU"/>
                </w:rPr>
                <w:t>https://resh.edu.ru/subject/lesson/3373/start/</w:t>
              </w:r>
            </w:hyperlink>
          </w:p>
          <w:p w:rsidR="0094767C" w:rsidRPr="004E6161" w:rsidRDefault="0094767C" w:rsidP="00DB7FE2">
            <w:pPr>
              <w:spacing w:after="0" w:line="240" w:lineRule="auto"/>
              <w:jc w:val="center"/>
              <w:rPr>
                <w:rStyle w:val="aff8"/>
                <w:rFonts w:eastAsia="Times New Roman"/>
                <w:w w:val="100"/>
                <w:lang w:val="ru-RU" w:eastAsia="ru-RU"/>
              </w:rPr>
            </w:pPr>
            <w:r w:rsidRPr="00980F6E">
              <w:rPr>
                <w:rStyle w:val="aff8"/>
                <w:rFonts w:eastAsia="Times New Roman"/>
                <w:w w:val="100"/>
                <w:lang w:val="ru-RU" w:eastAsia="ru-RU"/>
              </w:rPr>
              <w:t>https://catalog.prosv.ru/item/14095</w:t>
            </w:r>
          </w:p>
          <w:p w:rsidR="0094767C" w:rsidRPr="004E6161" w:rsidRDefault="0094767C" w:rsidP="00DB7FE2">
            <w:pPr>
              <w:spacing w:after="0" w:line="240" w:lineRule="auto"/>
              <w:jc w:val="center"/>
              <w:rPr>
                <w:rStyle w:val="aff8"/>
                <w:rFonts w:eastAsia="Times New Roman"/>
                <w:w w:val="100"/>
                <w:lang w:val="ru-RU" w:eastAsia="ru-RU"/>
              </w:rPr>
            </w:pPr>
            <w:r w:rsidRPr="004E6161">
              <w:rPr>
                <w:rStyle w:val="aff8"/>
                <w:rFonts w:eastAsia="Times New Roman"/>
                <w:w w:val="100"/>
                <w:lang w:val="ru-RU" w:eastAsia="ru-RU"/>
              </w:rPr>
              <w:t>https://uchebnik.mos.ru/composer3/lesson/2864861/view</w:t>
            </w:r>
          </w:p>
          <w:p w:rsidR="0094767C" w:rsidRDefault="0094767C" w:rsidP="00DB7FE2">
            <w:pPr>
              <w:spacing w:after="0" w:line="240" w:lineRule="auto"/>
              <w:jc w:val="center"/>
              <w:rPr>
                <w:rStyle w:val="aff8"/>
                <w:rFonts w:eastAsia="Times New Roman"/>
                <w:w w:val="100"/>
                <w:lang w:val="ru-RU" w:eastAsia="ru-RU"/>
              </w:rPr>
            </w:pPr>
          </w:p>
          <w:p w:rsidR="0094767C" w:rsidRPr="00A73B02" w:rsidRDefault="0094767C" w:rsidP="00DB7FE2">
            <w:pPr>
              <w:spacing w:after="0" w:line="240" w:lineRule="auto"/>
              <w:jc w:val="center"/>
              <w:rPr>
                <w:rFonts w:eastAsia="Times New Roman"/>
                <w:w w:val="100"/>
                <w:lang w:val="ru-RU" w:eastAsia="ru-RU"/>
              </w:rPr>
            </w:pPr>
          </w:p>
        </w:tc>
      </w:tr>
      <w:tr w:rsidR="00DB7FE2" w:rsidRPr="004E6161"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3.</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4E6161" w:rsidRDefault="0094767C" w:rsidP="00DB7FE2">
            <w:pPr>
              <w:spacing w:after="0" w:line="240" w:lineRule="auto"/>
              <w:rPr>
                <w:rFonts w:eastAsia="Times New Roman"/>
                <w:w w:val="100"/>
                <w:lang w:val="ru-RU" w:eastAsia="ru-RU"/>
              </w:rPr>
            </w:pPr>
            <w:r w:rsidRPr="004E6161">
              <w:rPr>
                <w:rFonts w:eastAsia="Times New Roman"/>
                <w:w w:val="100"/>
                <w:lang w:val="ru-RU" w:eastAsia="ru-RU"/>
              </w:rPr>
              <w:t xml:space="preserve">Родная страна и страна/страны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w:t>
            </w:r>
          </w:p>
          <w:p w:rsidR="0094767C" w:rsidRPr="004E6161" w:rsidRDefault="0094767C" w:rsidP="00DB7FE2">
            <w:pPr>
              <w:spacing w:after="0" w:line="240" w:lineRule="auto"/>
              <w:rPr>
                <w:rFonts w:eastAsia="Times New Roman"/>
                <w:w w:val="100"/>
                <w:lang w:val="ru-RU" w:eastAsia="ru-RU"/>
              </w:rPr>
            </w:pPr>
          </w:p>
          <w:p w:rsidR="0094767C" w:rsidRDefault="0094767C" w:rsidP="00DB7FE2">
            <w:pPr>
              <w:spacing w:after="0" w:line="240" w:lineRule="auto"/>
              <w:rPr>
                <w:rFonts w:eastAsia="Times New Roman"/>
                <w:w w:val="100"/>
                <w:lang w:val="ru-RU" w:eastAsia="ru-RU"/>
              </w:rPr>
            </w:pPr>
            <w:r w:rsidRPr="004E6161">
              <w:rPr>
                <w:rFonts w:eastAsia="Times New Roman"/>
                <w:w w:val="100"/>
                <w:lang w:val="ru-RU" w:eastAsia="ru-RU"/>
              </w:rPr>
              <w:t>Свободное время современного подростка. Досуг и увлечения (чтение, кино, театр, музей, спорт, музыка)</w:t>
            </w:r>
          </w:p>
          <w:p w:rsidR="0094767C" w:rsidRDefault="0094767C" w:rsidP="00DB7FE2">
            <w:pPr>
              <w:spacing w:after="0" w:line="240" w:lineRule="auto"/>
              <w:rPr>
                <w:rFonts w:eastAsia="Times New Roman"/>
                <w:w w:val="100"/>
                <w:lang w:val="ru-RU" w:eastAsia="ru-RU"/>
              </w:rPr>
            </w:pPr>
          </w:p>
          <w:p w:rsidR="0094767C" w:rsidRPr="00A73B02" w:rsidRDefault="0094767C" w:rsidP="00DB7FE2">
            <w:pPr>
              <w:spacing w:after="0" w:line="240" w:lineRule="auto"/>
              <w:rPr>
                <w:rFonts w:eastAsia="Times New Roman"/>
                <w:w w:val="100"/>
                <w:lang w:val="ru-RU" w:eastAsia="ru-RU"/>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Pr>
                <w:rFonts w:eastAsia="Times New Roman"/>
                <w:w w:val="100"/>
                <w:lang w:val="ru-RU" w:eastAsia="ru-RU"/>
              </w:rPr>
              <w:t>26</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Pr="004E6161" w:rsidRDefault="0094767C" w:rsidP="00DB7FE2">
            <w:pPr>
              <w:spacing w:after="0" w:line="240" w:lineRule="auto"/>
              <w:jc w:val="center"/>
              <w:rPr>
                <w:rStyle w:val="aff8"/>
                <w:rFonts w:eastAsia="Times New Roman"/>
                <w:w w:val="100"/>
                <w:lang w:val="ru-RU" w:eastAsia="ru-RU"/>
              </w:rPr>
            </w:pPr>
            <w:r w:rsidRPr="004E6161">
              <w:rPr>
                <w:rStyle w:val="aff8"/>
                <w:rFonts w:eastAsia="Times New Roman"/>
                <w:w w:val="100"/>
                <w:lang w:val="ru-RU" w:eastAsia="ru-RU"/>
              </w:rPr>
              <w:t>https://resh.edu.ru/subject/lesson/3263/start/</w:t>
            </w:r>
          </w:p>
          <w:p w:rsidR="0094767C" w:rsidRPr="004E6161" w:rsidRDefault="0094767C" w:rsidP="00DB7FE2">
            <w:pPr>
              <w:spacing w:after="0" w:line="240" w:lineRule="auto"/>
              <w:jc w:val="center"/>
              <w:rPr>
                <w:rStyle w:val="aff8"/>
                <w:rFonts w:eastAsia="Times New Roman"/>
                <w:w w:val="100"/>
                <w:lang w:val="ru-RU" w:eastAsia="ru-RU"/>
              </w:rPr>
            </w:pPr>
            <w:r w:rsidRPr="004E6161">
              <w:rPr>
                <w:rStyle w:val="aff8"/>
                <w:rFonts w:eastAsia="Times New Roman"/>
                <w:w w:val="100"/>
                <w:lang w:val="ru-RU" w:eastAsia="ru-RU"/>
              </w:rPr>
              <w:t>https://resh.edu.ru/subject/lesson/3136/start/</w:t>
            </w:r>
          </w:p>
          <w:p w:rsidR="0094767C" w:rsidRPr="004E6161" w:rsidRDefault="0094767C" w:rsidP="00DB7FE2">
            <w:pPr>
              <w:spacing w:after="0" w:line="240" w:lineRule="auto"/>
              <w:jc w:val="center"/>
              <w:rPr>
                <w:rStyle w:val="aff8"/>
                <w:rFonts w:eastAsia="Times New Roman"/>
                <w:w w:val="100"/>
                <w:lang w:eastAsia="ru-RU"/>
              </w:rPr>
            </w:pPr>
            <w:r w:rsidRPr="004E6161">
              <w:rPr>
                <w:rStyle w:val="aff8"/>
                <w:rFonts w:eastAsia="Times New Roman"/>
                <w:w w:val="100"/>
                <w:lang w:eastAsia="ru-RU"/>
              </w:rPr>
              <w:t>ttps://resh.edu.ru/subject/lesson/3266/start/</w:t>
            </w:r>
          </w:p>
          <w:p w:rsidR="0094767C" w:rsidRPr="004E6161" w:rsidRDefault="0094767C" w:rsidP="00DB7FE2">
            <w:pPr>
              <w:spacing w:after="0" w:line="240" w:lineRule="auto"/>
              <w:jc w:val="center"/>
              <w:rPr>
                <w:rStyle w:val="aff8"/>
                <w:rFonts w:eastAsia="Times New Roman"/>
                <w:w w:val="100"/>
                <w:lang w:eastAsia="ru-RU"/>
              </w:rPr>
            </w:pPr>
            <w:r w:rsidRPr="004E6161">
              <w:rPr>
                <w:rStyle w:val="aff8"/>
                <w:rFonts w:eastAsia="Times New Roman"/>
                <w:w w:val="100"/>
                <w:lang w:eastAsia="ru-RU"/>
              </w:rPr>
              <w:t>https://uchebnik.mos.ru/composer3/lesson/354727/view</w:t>
            </w:r>
          </w:p>
          <w:p w:rsidR="0094767C" w:rsidRPr="00D47171" w:rsidRDefault="0094767C" w:rsidP="00DB7FE2">
            <w:pPr>
              <w:spacing w:after="0" w:line="240" w:lineRule="auto"/>
              <w:jc w:val="center"/>
              <w:rPr>
                <w:rStyle w:val="aff8"/>
                <w:rFonts w:eastAsia="Times New Roman"/>
                <w:w w:val="100"/>
                <w:lang w:eastAsia="ru-RU"/>
              </w:rPr>
            </w:pPr>
            <w:r w:rsidRPr="00D47171">
              <w:rPr>
                <w:rStyle w:val="aff8"/>
                <w:rFonts w:eastAsia="Times New Roman"/>
                <w:w w:val="100"/>
                <w:lang w:eastAsia="ru-RU"/>
              </w:rPr>
              <w:t>https://resh.edu.ru/subject/lesson/3134/start/</w:t>
            </w:r>
          </w:p>
          <w:p w:rsidR="0094767C" w:rsidRPr="00D47171" w:rsidRDefault="0094767C" w:rsidP="00DB7FE2">
            <w:pPr>
              <w:spacing w:after="0" w:line="240" w:lineRule="auto"/>
              <w:jc w:val="center"/>
              <w:rPr>
                <w:rStyle w:val="aff8"/>
                <w:rFonts w:eastAsia="Times New Roman"/>
                <w:w w:val="100"/>
                <w:lang w:eastAsia="ru-RU"/>
              </w:rPr>
            </w:pPr>
            <w:r w:rsidRPr="00D47171">
              <w:rPr>
                <w:rStyle w:val="aff8"/>
                <w:rFonts w:eastAsia="Times New Roman"/>
                <w:w w:val="100"/>
                <w:lang w:eastAsia="ru-RU"/>
              </w:rPr>
              <w:t>https://resh.edu.ru/subject/lesson/3266/start/</w:t>
            </w:r>
          </w:p>
          <w:p w:rsidR="0094767C" w:rsidRPr="00D47171" w:rsidRDefault="0094767C" w:rsidP="00DB7FE2">
            <w:pPr>
              <w:spacing w:after="0" w:line="240" w:lineRule="auto"/>
              <w:jc w:val="center"/>
              <w:rPr>
                <w:rStyle w:val="aff8"/>
                <w:rFonts w:eastAsia="Times New Roman"/>
                <w:w w:val="100"/>
                <w:lang w:eastAsia="ru-RU"/>
              </w:rPr>
            </w:pPr>
            <w:r w:rsidRPr="00D47171">
              <w:rPr>
                <w:rStyle w:val="aff8"/>
                <w:rFonts w:eastAsia="Times New Roman"/>
                <w:w w:val="100"/>
                <w:lang w:eastAsia="ru-RU"/>
              </w:rPr>
              <w:t>https://resh.edu.ru/subject/lesson/3363/start/</w:t>
            </w:r>
          </w:p>
          <w:p w:rsidR="0094767C" w:rsidRPr="004E6161" w:rsidRDefault="0094767C" w:rsidP="00DB7FE2">
            <w:pPr>
              <w:spacing w:after="0" w:line="240" w:lineRule="auto"/>
              <w:jc w:val="center"/>
              <w:rPr>
                <w:rStyle w:val="aff8"/>
                <w:rFonts w:eastAsia="Times New Roman"/>
                <w:w w:val="100"/>
                <w:lang w:eastAsia="ru-RU"/>
              </w:rPr>
            </w:pPr>
            <w:r w:rsidRPr="00D47171">
              <w:rPr>
                <w:rStyle w:val="aff8"/>
                <w:rFonts w:eastAsia="Times New Roman"/>
                <w:w w:val="100"/>
                <w:lang w:eastAsia="ru-RU"/>
              </w:rPr>
              <w:t>https://catalog.prosv.ru/item/14095</w:t>
            </w:r>
          </w:p>
          <w:p w:rsidR="0094767C" w:rsidRPr="004E6161" w:rsidRDefault="0094767C" w:rsidP="00DB7FE2">
            <w:pPr>
              <w:spacing w:after="0" w:line="240" w:lineRule="auto"/>
              <w:jc w:val="center"/>
              <w:rPr>
                <w:rStyle w:val="aff8"/>
                <w:rFonts w:eastAsia="Times New Roman"/>
                <w:w w:val="100"/>
                <w:lang w:eastAsia="ru-RU"/>
              </w:rPr>
            </w:pPr>
          </w:p>
          <w:p w:rsidR="0094767C" w:rsidRPr="004E6161" w:rsidRDefault="0094767C" w:rsidP="00DB7FE2">
            <w:pPr>
              <w:spacing w:after="0" w:line="240" w:lineRule="auto"/>
              <w:jc w:val="center"/>
              <w:rPr>
                <w:rStyle w:val="aff8"/>
                <w:rFonts w:eastAsia="Times New Roman"/>
                <w:w w:val="100"/>
                <w:lang w:eastAsia="ru-RU"/>
              </w:rPr>
            </w:pPr>
          </w:p>
          <w:p w:rsidR="0094767C" w:rsidRPr="00046C34" w:rsidRDefault="0094767C" w:rsidP="00DB7FE2">
            <w:pPr>
              <w:spacing w:after="0" w:line="240" w:lineRule="auto"/>
              <w:jc w:val="center"/>
              <w:rPr>
                <w:rFonts w:eastAsia="Times New Roman"/>
                <w:w w:val="100"/>
                <w:lang w:eastAsia="ru-RU"/>
              </w:rPr>
            </w:pP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4.</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4E6161" w:rsidRDefault="0094767C" w:rsidP="00DB7FE2">
            <w:pPr>
              <w:spacing w:after="0" w:line="240" w:lineRule="auto"/>
              <w:rPr>
                <w:rFonts w:eastAsia="Times New Roman"/>
                <w:color w:val="auto"/>
                <w:w w:val="100"/>
                <w:lang w:val="ru-RU" w:eastAsia="ru-RU"/>
              </w:rPr>
            </w:pPr>
            <w:r w:rsidRPr="004E6161">
              <w:rPr>
                <w:rFonts w:eastAsia="Times New Roman"/>
                <w:color w:val="auto"/>
                <w:w w:val="100"/>
                <w:lang w:val="ru-RU" w:eastAsia="ru-RU"/>
              </w:rPr>
              <w:t>Выдающиеся люди родной страны и страны/стран изучаемого языка. Учёные, писатели, поэты, спортсмены.</w:t>
            </w:r>
          </w:p>
          <w:p w:rsidR="0094767C" w:rsidRPr="00A73B02" w:rsidRDefault="0094767C" w:rsidP="00DB7FE2">
            <w:pPr>
              <w:spacing w:after="0" w:line="240" w:lineRule="auto"/>
              <w:rPr>
                <w:rFonts w:eastAsia="Times New Roman"/>
                <w:w w:val="100"/>
                <w:lang w:val="ru-RU" w:eastAsia="ru-RU"/>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Pr>
                <w:rFonts w:eastAsia="Times New Roman"/>
                <w:w w:val="100"/>
                <w:lang w:val="ru-RU" w:eastAsia="ru-RU"/>
              </w:rPr>
              <w:t>7</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Pr="004E6161" w:rsidRDefault="0094767C" w:rsidP="00DB7FE2">
            <w:pPr>
              <w:jc w:val="center"/>
              <w:rPr>
                <w:rStyle w:val="aff8"/>
                <w:rFonts w:eastAsia="Times New Roman"/>
                <w:w w:val="100"/>
                <w:lang w:val="ru-RU" w:eastAsia="ru-RU"/>
              </w:rPr>
            </w:pPr>
            <w:r w:rsidRPr="004E6161">
              <w:rPr>
                <w:rStyle w:val="aff8"/>
                <w:rFonts w:eastAsia="Times New Roman"/>
                <w:w w:val="100"/>
                <w:lang w:val="ru-RU" w:eastAsia="ru-RU"/>
              </w:rPr>
              <w:t>https://uchebnik.mos.ru/material/app/254927?menuReferrer=catalogue</w:t>
            </w:r>
          </w:p>
          <w:p w:rsidR="0094767C" w:rsidRDefault="0094767C" w:rsidP="00DB7FE2">
            <w:pPr>
              <w:spacing w:after="0" w:line="240" w:lineRule="auto"/>
              <w:jc w:val="center"/>
              <w:rPr>
                <w:rStyle w:val="aff8"/>
                <w:rFonts w:eastAsia="Times New Roman"/>
                <w:w w:val="100"/>
                <w:lang w:val="ru-RU" w:eastAsia="ru-RU"/>
              </w:rPr>
            </w:pPr>
          </w:p>
          <w:p w:rsidR="0094767C" w:rsidRDefault="0094767C" w:rsidP="00DB7FE2">
            <w:pPr>
              <w:spacing w:after="0" w:line="240" w:lineRule="auto"/>
              <w:jc w:val="center"/>
              <w:rPr>
                <w:rStyle w:val="aff8"/>
                <w:rFonts w:eastAsia="Times New Roman"/>
                <w:w w:val="100"/>
                <w:lang w:val="ru-RU" w:eastAsia="ru-RU"/>
              </w:rPr>
            </w:pPr>
          </w:p>
          <w:p w:rsidR="0094767C" w:rsidRPr="00A73B02" w:rsidRDefault="0094767C" w:rsidP="00DB7FE2">
            <w:pPr>
              <w:spacing w:after="0" w:line="240" w:lineRule="auto"/>
              <w:jc w:val="center"/>
              <w:rPr>
                <w:rFonts w:eastAsia="Times New Roman"/>
                <w:w w:val="100"/>
                <w:lang w:val="ru-RU" w:eastAsia="ru-RU"/>
              </w:rPr>
            </w:pP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5.</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Default="0094767C" w:rsidP="00DB7FE2">
            <w:pPr>
              <w:spacing w:after="0" w:line="240" w:lineRule="auto"/>
              <w:rPr>
                <w:rFonts w:eastAsia="Times New Roman"/>
                <w:w w:val="100"/>
                <w:lang w:val="ru-RU" w:eastAsia="ru-RU"/>
              </w:rPr>
            </w:pPr>
            <w:r w:rsidRPr="00A73B02">
              <w:rPr>
                <w:rFonts w:eastAsia="Times New Roman"/>
                <w:w w:val="100"/>
                <w:lang w:val="ru-RU" w:eastAsia="ru-RU"/>
              </w:rPr>
              <w:t>Жизнь в городе/ в сельской местности.</w:t>
            </w:r>
            <w:r w:rsidRPr="00A73B02">
              <w:rPr>
                <w:rFonts w:eastAsia="Times New Roman"/>
                <w:w w:val="100"/>
                <w:lang w:val="ru-RU" w:eastAsia="ru-RU"/>
              </w:rPr>
              <w:br/>
              <w:t>Описание родного города/села. Транспорт</w:t>
            </w:r>
            <w:r>
              <w:rPr>
                <w:rFonts w:eastAsia="Times New Roman"/>
                <w:w w:val="100"/>
                <w:lang w:val="ru-RU" w:eastAsia="ru-RU"/>
              </w:rPr>
              <w:t>.</w:t>
            </w:r>
          </w:p>
          <w:p w:rsidR="0094767C" w:rsidRPr="00A73B02" w:rsidRDefault="0094767C" w:rsidP="00DB7FE2">
            <w:pPr>
              <w:spacing w:after="0" w:line="240" w:lineRule="auto"/>
              <w:rPr>
                <w:rFonts w:eastAsia="Times New Roman"/>
                <w:w w:val="100"/>
                <w:lang w:val="ru-RU" w:eastAsia="ru-RU"/>
              </w:rPr>
            </w:pPr>
            <w:r w:rsidRPr="00A73B02">
              <w:rPr>
                <w:rFonts w:eastAsia="Times New Roman"/>
                <w:w w:val="100"/>
                <w:lang w:val="ru-RU" w:eastAsia="ru-RU"/>
              </w:rPr>
              <w:lastRenderedPageBreak/>
              <w:t xml:space="preserve"> Покупки: продукты питания</w:t>
            </w:r>
            <w:r>
              <w:rPr>
                <w:rFonts w:eastAsia="Times New Roman"/>
                <w:w w:val="100"/>
                <w:lang w:val="ru-RU" w:eastAsia="ru-RU"/>
              </w:rPr>
              <w:t>.</w:t>
            </w:r>
            <w:r w:rsidRPr="00A73B02">
              <w:rPr>
                <w:rFonts w:eastAsia="Times New Roman"/>
                <w:w w:val="100"/>
                <w:lang w:val="ru-RU" w:eastAsia="ru-RU"/>
              </w:rPr>
              <w:t xml:space="preserve"> Природа: дикие и домашние животные. Климат, погода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Pr>
                <w:rFonts w:eastAsia="Times New Roman"/>
                <w:w w:val="100"/>
                <w:lang w:val="ru-RU" w:eastAsia="ru-RU"/>
              </w:rPr>
              <w:lastRenderedPageBreak/>
              <w:t xml:space="preserve">22 </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Default="00167A11" w:rsidP="00DB7FE2">
            <w:pPr>
              <w:spacing w:after="0" w:line="240" w:lineRule="auto"/>
              <w:jc w:val="center"/>
              <w:rPr>
                <w:rFonts w:eastAsia="Times New Roman"/>
                <w:w w:val="100"/>
                <w:lang w:val="ru-RU" w:eastAsia="ru-RU"/>
              </w:rPr>
            </w:pPr>
            <w:hyperlink r:id="rId85" w:history="1">
              <w:r w:rsidR="0094767C" w:rsidRPr="009929E6">
                <w:rPr>
                  <w:rStyle w:val="aff8"/>
                  <w:rFonts w:eastAsia="Times New Roman"/>
                  <w:w w:val="100"/>
                  <w:lang w:val="ru-RU" w:eastAsia="ru-RU"/>
                </w:rPr>
                <w:t>https://uchebnik.mos.ru/composer3/lesson/321101/view</w:t>
              </w:r>
            </w:hyperlink>
          </w:p>
          <w:p w:rsidR="0094767C" w:rsidRDefault="00167A11" w:rsidP="00DB7FE2">
            <w:pPr>
              <w:spacing w:after="0" w:line="240" w:lineRule="auto"/>
              <w:jc w:val="center"/>
              <w:rPr>
                <w:rFonts w:eastAsia="Times New Roman"/>
                <w:w w:val="100"/>
                <w:lang w:val="ru-RU" w:eastAsia="ru-RU"/>
              </w:rPr>
            </w:pPr>
            <w:hyperlink r:id="rId86" w:history="1">
              <w:r w:rsidR="0094767C" w:rsidRPr="009929E6">
                <w:rPr>
                  <w:rStyle w:val="aff8"/>
                  <w:rFonts w:eastAsia="Times New Roman"/>
                  <w:w w:val="100"/>
                  <w:lang w:val="ru-RU" w:eastAsia="ru-RU"/>
                </w:rPr>
                <w:t>https://uchebnik.mos.ru/composer3/lesson/733972/view</w:t>
              </w:r>
            </w:hyperlink>
          </w:p>
          <w:p w:rsidR="0094767C" w:rsidRPr="00980F6E" w:rsidRDefault="0094767C" w:rsidP="00DB7FE2">
            <w:pPr>
              <w:spacing w:after="0" w:line="240" w:lineRule="auto"/>
              <w:jc w:val="center"/>
              <w:rPr>
                <w:rFonts w:eastAsia="Times New Roman"/>
                <w:w w:val="100"/>
                <w:lang w:val="ru-RU" w:eastAsia="ru-RU"/>
              </w:rPr>
            </w:pPr>
          </w:p>
          <w:p w:rsidR="0094767C" w:rsidRDefault="0094767C" w:rsidP="00DB7FE2">
            <w:pPr>
              <w:spacing w:after="0" w:line="240" w:lineRule="auto"/>
              <w:jc w:val="center"/>
              <w:rPr>
                <w:rFonts w:eastAsia="Times New Roman"/>
                <w:w w:val="100"/>
                <w:lang w:val="ru-RU" w:eastAsia="ru-RU"/>
              </w:rPr>
            </w:pPr>
          </w:p>
          <w:p w:rsidR="0094767C" w:rsidRPr="00A73B02" w:rsidRDefault="0094767C" w:rsidP="00DB7FE2">
            <w:pPr>
              <w:spacing w:after="0" w:line="240" w:lineRule="auto"/>
              <w:jc w:val="center"/>
              <w:rPr>
                <w:rFonts w:eastAsia="Times New Roman"/>
                <w:w w:val="100"/>
                <w:lang w:val="ru-RU" w:eastAsia="ru-RU"/>
              </w:rPr>
            </w:pP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lastRenderedPageBreak/>
              <w:t>6.</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94767C">
            <w:pPr>
              <w:spacing w:after="0" w:line="240" w:lineRule="auto"/>
              <w:ind w:right="-1028"/>
              <w:rPr>
                <w:rFonts w:eastAsia="Times New Roman"/>
                <w:w w:val="100"/>
                <w:lang w:val="ru-RU" w:eastAsia="ru-RU"/>
              </w:rPr>
            </w:pPr>
            <w:r w:rsidRPr="00980F6E">
              <w:rPr>
                <w:rFonts w:eastAsia="Times New Roman"/>
                <w:w w:val="100"/>
                <w:lang w:val="ru-RU" w:eastAsia="ru-RU"/>
              </w:rPr>
              <w:t>Взаимоотношения в семье и с друзьями. Семейные праздники. Обязанности по дому</w:t>
            </w:r>
            <w:r>
              <w:rPr>
                <w:rFonts w:eastAsia="Times New Roman"/>
                <w:w w:val="100"/>
                <w:lang w:val="ru-RU" w:eastAsia="ru-RU"/>
              </w:rPr>
              <w:t>.</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Pr="00980F6E" w:rsidRDefault="0094767C" w:rsidP="00DB7FE2">
            <w:pPr>
              <w:spacing w:after="0" w:line="240" w:lineRule="auto"/>
              <w:jc w:val="center"/>
              <w:rPr>
                <w:rStyle w:val="aff8"/>
                <w:rFonts w:eastAsia="Times New Roman"/>
                <w:w w:val="100"/>
                <w:lang w:val="ru-RU" w:eastAsia="ru-RU"/>
              </w:rPr>
            </w:pPr>
            <w:r w:rsidRPr="00980F6E">
              <w:rPr>
                <w:rStyle w:val="aff8"/>
                <w:rFonts w:eastAsia="Times New Roman"/>
                <w:w w:val="100"/>
                <w:lang w:val="ru-RU" w:eastAsia="ru-RU"/>
              </w:rPr>
              <w:t>https://resh.edu.ru/subject/lesson/3372/start/</w:t>
            </w:r>
          </w:p>
          <w:p w:rsidR="0094767C" w:rsidRPr="00980F6E" w:rsidRDefault="0094767C" w:rsidP="00DB7FE2">
            <w:pPr>
              <w:spacing w:after="0" w:line="240" w:lineRule="auto"/>
              <w:jc w:val="center"/>
              <w:rPr>
                <w:rStyle w:val="aff8"/>
                <w:rFonts w:eastAsia="Times New Roman"/>
                <w:w w:val="100"/>
                <w:lang w:val="ru-RU" w:eastAsia="ru-RU"/>
              </w:rPr>
            </w:pPr>
            <w:r w:rsidRPr="00980F6E">
              <w:rPr>
                <w:rStyle w:val="aff8"/>
                <w:rFonts w:eastAsia="Times New Roman"/>
                <w:w w:val="100"/>
                <w:lang w:val="ru-RU" w:eastAsia="ru-RU"/>
              </w:rPr>
              <w:t>https://resh.edu.ru/subject/lesson/3370/start/</w:t>
            </w:r>
          </w:p>
          <w:p w:rsidR="0094767C" w:rsidRPr="00980F6E" w:rsidRDefault="0094767C" w:rsidP="00DB7FE2">
            <w:pPr>
              <w:spacing w:after="0" w:line="240" w:lineRule="auto"/>
              <w:jc w:val="center"/>
              <w:rPr>
                <w:rStyle w:val="aff8"/>
                <w:rFonts w:eastAsia="Times New Roman"/>
                <w:w w:val="100"/>
                <w:lang w:val="ru-RU" w:eastAsia="ru-RU"/>
              </w:rPr>
            </w:pPr>
            <w:r w:rsidRPr="00980F6E">
              <w:rPr>
                <w:rStyle w:val="aff8"/>
                <w:rFonts w:eastAsia="Times New Roman"/>
                <w:w w:val="100"/>
                <w:lang w:val="ru-RU" w:eastAsia="ru-RU"/>
              </w:rPr>
              <w:t>https://resh.edu.ru/subject/lesson/1546/start/</w:t>
            </w:r>
          </w:p>
          <w:p w:rsidR="0094767C" w:rsidRPr="00980F6E" w:rsidRDefault="0094767C" w:rsidP="00DB7FE2">
            <w:pPr>
              <w:spacing w:after="0" w:line="240" w:lineRule="auto"/>
              <w:jc w:val="center"/>
              <w:rPr>
                <w:rStyle w:val="aff8"/>
                <w:rFonts w:eastAsia="Times New Roman"/>
                <w:w w:val="100"/>
                <w:lang w:val="ru-RU" w:eastAsia="ru-RU"/>
              </w:rPr>
            </w:pPr>
            <w:r w:rsidRPr="00980F6E">
              <w:rPr>
                <w:rStyle w:val="aff8"/>
                <w:rFonts w:eastAsia="Times New Roman"/>
                <w:w w:val="100"/>
                <w:lang w:val="ru-RU" w:eastAsia="ru-RU"/>
              </w:rPr>
              <w:t>https://resh.edu.ru/subject/lesson/3429/start/</w:t>
            </w:r>
          </w:p>
          <w:p w:rsidR="0094767C" w:rsidRDefault="0094767C" w:rsidP="00DB7FE2">
            <w:pPr>
              <w:spacing w:after="0" w:line="240" w:lineRule="auto"/>
              <w:jc w:val="center"/>
              <w:rPr>
                <w:rStyle w:val="aff8"/>
                <w:rFonts w:eastAsia="Times New Roman"/>
                <w:w w:val="100"/>
                <w:lang w:val="ru-RU" w:eastAsia="ru-RU"/>
              </w:rPr>
            </w:pPr>
            <w:r w:rsidRPr="00980F6E">
              <w:rPr>
                <w:rStyle w:val="aff8"/>
                <w:rFonts w:eastAsia="Times New Roman"/>
                <w:w w:val="100"/>
                <w:lang w:val="ru-RU" w:eastAsia="ru-RU"/>
              </w:rPr>
              <w:t>https://resh.edu.ru/subject/lesson/3361/start/</w:t>
            </w:r>
          </w:p>
          <w:p w:rsidR="0094767C" w:rsidRDefault="0094767C" w:rsidP="00DB7FE2">
            <w:pPr>
              <w:spacing w:after="0" w:line="240" w:lineRule="auto"/>
              <w:jc w:val="center"/>
              <w:rPr>
                <w:rStyle w:val="aff8"/>
                <w:rFonts w:eastAsia="Times New Roman"/>
                <w:w w:val="100"/>
                <w:lang w:val="ru-RU" w:eastAsia="ru-RU"/>
              </w:rPr>
            </w:pPr>
          </w:p>
          <w:p w:rsidR="0094767C" w:rsidRPr="00A73B02" w:rsidRDefault="00167A11" w:rsidP="00DB7FE2">
            <w:pPr>
              <w:spacing w:after="0" w:line="240" w:lineRule="auto"/>
              <w:jc w:val="center"/>
              <w:rPr>
                <w:rFonts w:eastAsia="Times New Roman"/>
                <w:w w:val="100"/>
                <w:lang w:val="ru-RU" w:eastAsia="ru-RU"/>
              </w:rPr>
            </w:pPr>
            <w:hyperlink r:id="rId87" w:history="1">
              <w:r w:rsidR="0094767C" w:rsidRPr="009929E6">
                <w:rPr>
                  <w:rStyle w:val="aff8"/>
                  <w:rFonts w:eastAsia="Times New Roman"/>
                  <w:w w:val="100"/>
                  <w:lang w:val="ru-RU" w:eastAsia="ru-RU"/>
                </w:rPr>
                <w:t>https://resh.edu.ru/subject/lesson/3371/start/</w:t>
              </w:r>
            </w:hyperlink>
          </w:p>
          <w:p w:rsidR="0094767C" w:rsidRPr="00A73B02" w:rsidRDefault="00167A11" w:rsidP="00DB7FE2">
            <w:pPr>
              <w:spacing w:after="0" w:line="240" w:lineRule="auto"/>
              <w:jc w:val="center"/>
              <w:rPr>
                <w:rFonts w:eastAsia="Times New Roman"/>
                <w:w w:val="100"/>
                <w:lang w:val="ru-RU" w:eastAsia="ru-RU"/>
              </w:rPr>
            </w:pPr>
            <w:hyperlink r:id="rId88" w:history="1">
              <w:r w:rsidR="0094767C" w:rsidRPr="00A73B02">
                <w:rPr>
                  <w:rStyle w:val="aff8"/>
                  <w:rFonts w:eastAsia="Times New Roman"/>
                  <w:w w:val="100"/>
                  <w:lang w:val="ru-RU" w:eastAsia="ru-RU"/>
                </w:rPr>
                <w:t>https://resh.edu.ru/subject/lesson/3434/start/</w:t>
              </w:r>
            </w:hyperlink>
          </w:p>
          <w:p w:rsidR="0094767C" w:rsidRPr="00A73B02" w:rsidRDefault="00167A11" w:rsidP="00DB7FE2">
            <w:pPr>
              <w:spacing w:after="0" w:line="240" w:lineRule="auto"/>
              <w:jc w:val="center"/>
              <w:rPr>
                <w:rFonts w:eastAsia="Times New Roman"/>
                <w:w w:val="100"/>
                <w:lang w:val="ru-RU" w:eastAsia="ru-RU"/>
              </w:rPr>
            </w:pPr>
            <w:hyperlink r:id="rId89" w:history="1">
              <w:r w:rsidR="0094767C" w:rsidRPr="00A73B02">
                <w:rPr>
                  <w:rStyle w:val="aff8"/>
                  <w:rFonts w:eastAsia="Times New Roman"/>
                  <w:w w:val="100"/>
                  <w:lang w:val="ru-RU" w:eastAsia="ru-RU"/>
                </w:rPr>
                <w:t>https://resh.edu.ru/subject/lesson/3366/start/</w:t>
              </w:r>
            </w:hyperlink>
          </w:p>
          <w:p w:rsidR="0094767C" w:rsidRPr="00A73B02" w:rsidRDefault="00167A11" w:rsidP="00DB7FE2">
            <w:pPr>
              <w:spacing w:after="0" w:line="240" w:lineRule="auto"/>
              <w:jc w:val="center"/>
              <w:rPr>
                <w:rFonts w:eastAsia="Times New Roman"/>
                <w:w w:val="100"/>
                <w:lang w:val="ru-RU" w:eastAsia="ru-RU"/>
              </w:rPr>
            </w:pPr>
            <w:hyperlink r:id="rId90" w:history="1">
              <w:r w:rsidR="0094767C" w:rsidRPr="00A73B02">
                <w:rPr>
                  <w:rStyle w:val="aff8"/>
                  <w:rFonts w:eastAsia="Times New Roman"/>
                  <w:w w:val="100"/>
                  <w:lang w:val="ru-RU" w:eastAsia="ru-RU"/>
                </w:rPr>
                <w:t>https://resh.edu.ru/subject/lesson/3264/start/</w:t>
              </w:r>
            </w:hyperlink>
          </w:p>
          <w:p w:rsidR="0094767C" w:rsidRPr="00A73B02" w:rsidRDefault="00167A11" w:rsidP="00DB7FE2">
            <w:pPr>
              <w:spacing w:after="0" w:line="240" w:lineRule="auto"/>
              <w:jc w:val="center"/>
              <w:rPr>
                <w:rFonts w:eastAsia="Times New Roman"/>
                <w:w w:val="100"/>
                <w:lang w:val="ru-RU" w:eastAsia="ru-RU"/>
              </w:rPr>
            </w:pPr>
            <w:hyperlink r:id="rId91" w:history="1">
              <w:r w:rsidR="0094767C" w:rsidRPr="00A73B02">
                <w:rPr>
                  <w:rStyle w:val="aff8"/>
                  <w:rFonts w:eastAsia="Times New Roman"/>
                  <w:w w:val="100"/>
                  <w:lang w:val="ru-RU" w:eastAsia="ru-RU"/>
                </w:rPr>
                <w:t>https://catalog.prosv.ru/item/14095</w:t>
              </w:r>
            </w:hyperlink>
          </w:p>
          <w:p w:rsidR="0094767C" w:rsidRPr="00A73B02" w:rsidRDefault="0094767C" w:rsidP="00DB7FE2">
            <w:pPr>
              <w:spacing w:after="0" w:line="240" w:lineRule="auto"/>
              <w:jc w:val="center"/>
              <w:rPr>
                <w:rFonts w:eastAsia="Times New Roman"/>
                <w:w w:val="100"/>
                <w:lang w:val="ru-RU" w:eastAsia="ru-RU"/>
              </w:rPr>
            </w:pP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7.</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980F6E" w:rsidRDefault="0094767C" w:rsidP="00DB7FE2">
            <w:pPr>
              <w:spacing w:after="0" w:line="240" w:lineRule="auto"/>
              <w:rPr>
                <w:rFonts w:eastAsia="Times New Roman"/>
                <w:w w:val="100"/>
                <w:lang w:val="ru-RU" w:eastAsia="ru-RU"/>
              </w:rPr>
            </w:pPr>
            <w:r w:rsidRPr="00980F6E">
              <w:rPr>
                <w:rFonts w:eastAsia="Times New Roman"/>
                <w:w w:val="100"/>
                <w:lang w:val="ru-RU" w:eastAsia="ru-RU"/>
              </w:rPr>
              <w:t>Природа: дикие и домашние животные.</w:t>
            </w:r>
          </w:p>
          <w:p w:rsidR="0094767C" w:rsidRPr="00A73B02" w:rsidRDefault="0094767C" w:rsidP="00DB7FE2">
            <w:pPr>
              <w:spacing w:after="0" w:line="240" w:lineRule="auto"/>
              <w:rPr>
                <w:rFonts w:eastAsia="Times New Roman"/>
                <w:w w:val="100"/>
                <w:lang w:val="ru-RU" w:eastAsia="ru-RU"/>
              </w:rPr>
            </w:pPr>
            <w:r w:rsidRPr="00980F6E">
              <w:rPr>
                <w:rFonts w:eastAsia="Times New Roman"/>
                <w:w w:val="100"/>
                <w:lang w:val="ru-RU" w:eastAsia="ru-RU"/>
              </w:rPr>
              <w:t>Климат, погода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sidRPr="00A73B02">
              <w:rPr>
                <w:rFonts w:eastAsia="Times New Roman"/>
                <w:w w:val="100"/>
                <w:lang w:val="ru-RU" w:eastAsia="ru-RU"/>
              </w:rPr>
              <w:t>1</w:t>
            </w:r>
            <w:r>
              <w:rPr>
                <w:rFonts w:eastAsia="Times New Roman"/>
                <w:w w:val="100"/>
                <w:lang w:val="ru-RU" w:eastAsia="ru-RU"/>
              </w:rPr>
              <w:t>8</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Default="00167A11" w:rsidP="00DB7FE2">
            <w:pPr>
              <w:spacing w:after="0" w:line="240" w:lineRule="auto"/>
              <w:jc w:val="center"/>
              <w:rPr>
                <w:rFonts w:eastAsia="Times New Roman"/>
                <w:w w:val="100"/>
                <w:lang w:val="ru-RU" w:eastAsia="ru-RU"/>
              </w:rPr>
            </w:pPr>
            <w:hyperlink r:id="rId92" w:history="1">
              <w:r w:rsidR="0094767C" w:rsidRPr="009929E6">
                <w:rPr>
                  <w:rStyle w:val="aff8"/>
                  <w:rFonts w:eastAsia="Times New Roman"/>
                  <w:w w:val="100"/>
                  <w:lang w:val="ru-RU" w:eastAsia="ru-RU"/>
                </w:rPr>
                <w:t>https://resh.edu.ru/subject/lesson/3437/start/</w:t>
              </w:r>
            </w:hyperlink>
          </w:p>
          <w:p w:rsidR="0094767C" w:rsidRPr="00A73B02" w:rsidRDefault="0094767C" w:rsidP="00DB7FE2">
            <w:pPr>
              <w:spacing w:after="0" w:line="240" w:lineRule="auto"/>
              <w:jc w:val="center"/>
              <w:rPr>
                <w:rFonts w:eastAsia="Times New Roman"/>
                <w:w w:val="100"/>
                <w:lang w:val="ru-RU" w:eastAsia="ru-RU"/>
              </w:rPr>
            </w:pP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8.</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F535E4" w:rsidRDefault="0094767C" w:rsidP="00DB7FE2">
            <w:pPr>
              <w:pStyle w:val="TableParagraph"/>
              <w:ind w:left="0"/>
              <w:jc w:val="both"/>
              <w:rPr>
                <w:sz w:val="24"/>
                <w:szCs w:val="24"/>
              </w:rPr>
            </w:pPr>
            <w:r w:rsidRPr="00F535E4">
              <w:rPr>
                <w:sz w:val="24"/>
                <w:szCs w:val="24"/>
              </w:rPr>
              <w:t>Здоровый</w:t>
            </w:r>
            <w:r w:rsidRPr="00F535E4">
              <w:rPr>
                <w:spacing w:val="-4"/>
                <w:sz w:val="24"/>
                <w:szCs w:val="24"/>
              </w:rPr>
              <w:t xml:space="preserve"> </w:t>
            </w:r>
            <w:r w:rsidRPr="00F535E4">
              <w:rPr>
                <w:sz w:val="24"/>
                <w:szCs w:val="24"/>
              </w:rPr>
              <w:t>образ</w:t>
            </w:r>
            <w:r w:rsidRPr="00F535E4">
              <w:rPr>
                <w:spacing w:val="-5"/>
                <w:sz w:val="24"/>
                <w:szCs w:val="24"/>
              </w:rPr>
              <w:t xml:space="preserve"> </w:t>
            </w:r>
            <w:r w:rsidRPr="00F535E4">
              <w:rPr>
                <w:sz w:val="24"/>
                <w:szCs w:val="24"/>
              </w:rPr>
              <w:t>жизни.</w:t>
            </w:r>
            <w:r w:rsidRPr="00F535E4">
              <w:rPr>
                <w:spacing w:val="-3"/>
                <w:sz w:val="24"/>
                <w:szCs w:val="24"/>
              </w:rPr>
              <w:t xml:space="preserve"> </w:t>
            </w:r>
            <w:r w:rsidRPr="00F535E4">
              <w:rPr>
                <w:sz w:val="24"/>
                <w:szCs w:val="24"/>
              </w:rPr>
              <w:t>Режим</w:t>
            </w:r>
            <w:r w:rsidRPr="00F535E4">
              <w:rPr>
                <w:spacing w:val="-4"/>
                <w:sz w:val="24"/>
                <w:szCs w:val="24"/>
              </w:rPr>
              <w:t xml:space="preserve"> </w:t>
            </w:r>
            <w:r w:rsidRPr="00F535E4">
              <w:rPr>
                <w:sz w:val="24"/>
                <w:szCs w:val="24"/>
              </w:rPr>
              <w:t>труда</w:t>
            </w:r>
            <w:r w:rsidRPr="00F535E4">
              <w:rPr>
                <w:spacing w:val="-3"/>
                <w:sz w:val="24"/>
                <w:szCs w:val="24"/>
              </w:rPr>
              <w:t xml:space="preserve"> </w:t>
            </w:r>
            <w:r w:rsidRPr="00F535E4">
              <w:rPr>
                <w:sz w:val="24"/>
                <w:szCs w:val="24"/>
              </w:rPr>
              <w:t>и</w:t>
            </w:r>
            <w:r w:rsidRPr="00F535E4">
              <w:rPr>
                <w:spacing w:val="-4"/>
                <w:sz w:val="24"/>
                <w:szCs w:val="24"/>
              </w:rPr>
              <w:t xml:space="preserve"> </w:t>
            </w:r>
            <w:r w:rsidRPr="00F535E4">
              <w:rPr>
                <w:sz w:val="24"/>
                <w:szCs w:val="24"/>
              </w:rPr>
              <w:t>отдыха.</w:t>
            </w:r>
            <w:r w:rsidRPr="00F535E4">
              <w:rPr>
                <w:spacing w:val="-2"/>
                <w:sz w:val="24"/>
                <w:szCs w:val="24"/>
              </w:rPr>
              <w:t xml:space="preserve"> </w:t>
            </w:r>
            <w:r w:rsidRPr="00F535E4">
              <w:rPr>
                <w:sz w:val="24"/>
                <w:szCs w:val="24"/>
              </w:rPr>
              <w:t>Фитнес.</w:t>
            </w:r>
            <w:r>
              <w:rPr>
                <w:spacing w:val="-6"/>
                <w:sz w:val="24"/>
                <w:szCs w:val="24"/>
              </w:rPr>
              <w:t xml:space="preserve"> С</w:t>
            </w:r>
            <w:r w:rsidRPr="00F535E4">
              <w:rPr>
                <w:sz w:val="24"/>
                <w:szCs w:val="24"/>
              </w:rPr>
              <w:t>балансированное</w:t>
            </w:r>
            <w:r w:rsidRPr="00F535E4">
              <w:rPr>
                <w:spacing w:val="-37"/>
                <w:sz w:val="24"/>
                <w:szCs w:val="24"/>
              </w:rPr>
              <w:t xml:space="preserve"> </w:t>
            </w:r>
            <w:r w:rsidRPr="00F535E4">
              <w:rPr>
                <w:sz w:val="24"/>
                <w:szCs w:val="24"/>
              </w:rPr>
              <w:t>питание. Посещение</w:t>
            </w:r>
            <w:r w:rsidRPr="00F535E4">
              <w:rPr>
                <w:spacing w:val="-2"/>
                <w:sz w:val="24"/>
                <w:szCs w:val="24"/>
              </w:rPr>
              <w:t xml:space="preserve"> </w:t>
            </w:r>
            <w:r w:rsidRPr="00F535E4">
              <w:rPr>
                <w:sz w:val="24"/>
                <w:szCs w:val="24"/>
              </w:rPr>
              <w:t xml:space="preserve">врача </w:t>
            </w:r>
          </w:p>
          <w:p w:rsidR="0094767C" w:rsidRPr="00F535E4" w:rsidRDefault="0094767C" w:rsidP="00DB7FE2">
            <w:pPr>
              <w:pStyle w:val="TableParagraph"/>
              <w:ind w:left="0"/>
              <w:rPr>
                <w:sz w:val="24"/>
                <w:szCs w:val="24"/>
              </w:rPr>
            </w:pPr>
          </w:p>
          <w:p w:rsidR="0094767C" w:rsidRPr="00F535E4" w:rsidRDefault="0094767C" w:rsidP="00DB7FE2">
            <w:pPr>
              <w:pStyle w:val="TableParagraph"/>
              <w:ind w:left="0"/>
              <w:jc w:val="both"/>
              <w:rPr>
                <w:sz w:val="24"/>
                <w:szCs w:val="24"/>
              </w:rPr>
            </w:pPr>
            <w:r w:rsidRPr="00F535E4">
              <w:rPr>
                <w:sz w:val="24"/>
                <w:szCs w:val="24"/>
              </w:rPr>
              <w:t>Внешность</w:t>
            </w:r>
            <w:r w:rsidRPr="00F535E4">
              <w:rPr>
                <w:spacing w:val="-5"/>
                <w:sz w:val="24"/>
                <w:szCs w:val="24"/>
              </w:rPr>
              <w:t xml:space="preserve"> </w:t>
            </w:r>
            <w:r w:rsidRPr="00F535E4">
              <w:rPr>
                <w:sz w:val="24"/>
                <w:szCs w:val="24"/>
              </w:rPr>
              <w:t>и</w:t>
            </w:r>
            <w:r w:rsidRPr="00F535E4">
              <w:rPr>
                <w:spacing w:val="-8"/>
                <w:sz w:val="24"/>
                <w:szCs w:val="24"/>
              </w:rPr>
              <w:t xml:space="preserve"> </w:t>
            </w:r>
            <w:r w:rsidRPr="00F535E4">
              <w:rPr>
                <w:sz w:val="24"/>
                <w:szCs w:val="24"/>
              </w:rPr>
              <w:t>характер</w:t>
            </w:r>
            <w:r w:rsidRPr="00F535E4">
              <w:rPr>
                <w:spacing w:val="-4"/>
                <w:sz w:val="24"/>
                <w:szCs w:val="24"/>
              </w:rPr>
              <w:t xml:space="preserve"> </w:t>
            </w:r>
            <w:r w:rsidRPr="00F535E4">
              <w:rPr>
                <w:sz w:val="24"/>
                <w:szCs w:val="24"/>
              </w:rPr>
              <w:t>человека/литературного</w:t>
            </w:r>
            <w:r w:rsidRPr="00F535E4">
              <w:rPr>
                <w:spacing w:val="-7"/>
                <w:sz w:val="24"/>
                <w:szCs w:val="24"/>
              </w:rPr>
              <w:t xml:space="preserve"> </w:t>
            </w:r>
            <w:r w:rsidRPr="00F535E4">
              <w:rPr>
                <w:sz w:val="24"/>
                <w:szCs w:val="24"/>
              </w:rPr>
              <w:t xml:space="preserve">персонажа </w:t>
            </w:r>
          </w:p>
          <w:p w:rsidR="0094767C" w:rsidRPr="00A73B02" w:rsidRDefault="0094767C" w:rsidP="00DB7FE2">
            <w:pPr>
              <w:spacing w:after="0" w:line="240" w:lineRule="auto"/>
              <w:rPr>
                <w:rFonts w:eastAsia="Times New Roman"/>
                <w:w w:val="100"/>
                <w:lang w:val="ru-RU" w:eastAsia="ru-RU"/>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Pr>
                <w:rFonts w:eastAsia="Times New Roman"/>
                <w:w w:val="100"/>
                <w:lang w:val="ru-RU" w:eastAsia="ru-RU"/>
              </w:rPr>
              <w:t>6</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167A11" w:rsidP="00DB7FE2">
            <w:pPr>
              <w:spacing w:after="0" w:line="240" w:lineRule="auto"/>
              <w:jc w:val="center"/>
              <w:rPr>
                <w:rFonts w:eastAsia="Times New Roman"/>
                <w:w w:val="100"/>
                <w:lang w:val="ru-RU" w:eastAsia="ru-RU"/>
              </w:rPr>
            </w:pPr>
            <w:hyperlink r:id="rId93" w:history="1">
              <w:r w:rsidR="0094767C" w:rsidRPr="009929E6">
                <w:rPr>
                  <w:rStyle w:val="aff8"/>
                  <w:rFonts w:eastAsia="Times New Roman"/>
                  <w:w w:val="100"/>
                  <w:lang w:val="ru-RU" w:eastAsia="ru-RU"/>
                </w:rPr>
                <w:t>https://resh.edu.ru/subject/lesson/3433/start/</w:t>
              </w:r>
            </w:hyperlink>
          </w:p>
          <w:p w:rsidR="0094767C" w:rsidRDefault="00167A11" w:rsidP="00DB7FE2">
            <w:pPr>
              <w:spacing w:after="0" w:line="240" w:lineRule="auto"/>
              <w:jc w:val="center"/>
              <w:rPr>
                <w:rFonts w:eastAsia="Times New Roman"/>
                <w:w w:val="100"/>
                <w:lang w:val="ru-RU" w:eastAsia="ru-RU"/>
              </w:rPr>
            </w:pPr>
            <w:hyperlink r:id="rId94" w:history="1">
              <w:r w:rsidR="0094767C" w:rsidRPr="009929E6">
                <w:rPr>
                  <w:rStyle w:val="aff8"/>
                  <w:rFonts w:eastAsia="Times New Roman"/>
                  <w:w w:val="100"/>
                  <w:lang w:val="ru-RU" w:eastAsia="ru-RU"/>
                </w:rPr>
                <w:t>https://uchebnik.mos.ru/composer3/lesson/249590/view</w:t>
              </w:r>
            </w:hyperlink>
          </w:p>
          <w:p w:rsidR="0094767C" w:rsidRDefault="00167A11" w:rsidP="00DB7FE2">
            <w:pPr>
              <w:spacing w:after="0" w:line="240" w:lineRule="auto"/>
              <w:jc w:val="center"/>
              <w:rPr>
                <w:rFonts w:eastAsia="Times New Roman"/>
                <w:w w:val="100"/>
                <w:lang w:val="ru-RU" w:eastAsia="ru-RU"/>
              </w:rPr>
            </w:pPr>
            <w:hyperlink r:id="rId95" w:history="1">
              <w:r w:rsidR="0094767C" w:rsidRPr="009929E6">
                <w:rPr>
                  <w:rStyle w:val="aff8"/>
                  <w:rFonts w:eastAsia="Times New Roman"/>
                  <w:w w:val="100"/>
                  <w:lang w:val="ru-RU" w:eastAsia="ru-RU"/>
                </w:rPr>
                <w:t>https://resh.edu.ru/subject/lesson/3267/start/</w:t>
              </w:r>
            </w:hyperlink>
          </w:p>
          <w:p w:rsidR="0094767C" w:rsidRDefault="00167A11" w:rsidP="00DB7FE2">
            <w:pPr>
              <w:spacing w:after="0" w:line="240" w:lineRule="auto"/>
              <w:jc w:val="center"/>
              <w:rPr>
                <w:rFonts w:eastAsia="Times New Roman"/>
                <w:w w:val="100"/>
                <w:lang w:val="ru-RU" w:eastAsia="ru-RU"/>
              </w:rPr>
            </w:pPr>
            <w:hyperlink r:id="rId96" w:history="1">
              <w:r w:rsidR="0094767C" w:rsidRPr="009929E6">
                <w:rPr>
                  <w:rStyle w:val="aff8"/>
                  <w:rFonts w:eastAsia="Times New Roman"/>
                  <w:w w:val="100"/>
                  <w:lang w:val="ru-RU" w:eastAsia="ru-RU"/>
                </w:rPr>
                <w:t>https://resh.edu.ru/subject/lesson/3136/start/</w:t>
              </w:r>
            </w:hyperlink>
          </w:p>
          <w:p w:rsidR="0094767C" w:rsidRDefault="00167A11" w:rsidP="00DB7FE2">
            <w:pPr>
              <w:spacing w:after="0" w:line="240" w:lineRule="auto"/>
              <w:jc w:val="center"/>
              <w:rPr>
                <w:rFonts w:eastAsia="Times New Roman"/>
                <w:w w:val="100"/>
                <w:lang w:val="ru-RU" w:eastAsia="ru-RU"/>
              </w:rPr>
            </w:pPr>
            <w:hyperlink r:id="rId97" w:history="1">
              <w:r w:rsidR="0094767C" w:rsidRPr="009929E6">
                <w:rPr>
                  <w:rStyle w:val="aff8"/>
                  <w:rFonts w:eastAsia="Times New Roman"/>
                  <w:w w:val="100"/>
                  <w:lang w:val="ru-RU" w:eastAsia="ru-RU"/>
                </w:rPr>
                <w:t>https://resh.edu.ru/subject/lesson/3364/start/</w:t>
              </w:r>
            </w:hyperlink>
          </w:p>
          <w:p w:rsidR="0094767C" w:rsidRPr="003C353B" w:rsidRDefault="0094767C" w:rsidP="00DB7FE2">
            <w:pPr>
              <w:spacing w:after="0" w:line="240" w:lineRule="auto"/>
              <w:jc w:val="center"/>
              <w:rPr>
                <w:rFonts w:eastAsia="Times New Roman"/>
                <w:w w:val="100"/>
                <w:lang w:val="ru-RU" w:eastAsia="ru-RU"/>
              </w:rPr>
            </w:pPr>
          </w:p>
          <w:p w:rsidR="0094767C" w:rsidRPr="00A73B02" w:rsidRDefault="0094767C" w:rsidP="00DB7FE2">
            <w:pPr>
              <w:spacing w:after="0" w:line="240" w:lineRule="auto"/>
              <w:jc w:val="center"/>
              <w:rPr>
                <w:rFonts w:eastAsia="Times New Roman"/>
                <w:w w:val="100"/>
                <w:lang w:val="ru-RU" w:eastAsia="ru-RU"/>
              </w:rPr>
            </w:pPr>
          </w:p>
        </w:tc>
      </w:tr>
      <w:tr w:rsidR="00DB7FE2" w:rsidRPr="00255357" w:rsidTr="004A2E40">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9.</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rPr>
                <w:rFonts w:eastAsia="Times New Roman"/>
                <w:w w:val="100"/>
                <w:lang w:val="ru-RU" w:eastAsia="ru-RU"/>
              </w:rPr>
            </w:pPr>
            <w:r w:rsidRPr="00A73B02">
              <w:rPr>
                <w:rFonts w:eastAsia="Times New Roman"/>
                <w:w w:val="100"/>
                <w:lang w:val="ru-RU" w:eastAsia="ru-RU"/>
              </w:rPr>
              <w:t>Средства массовой информации (телевидение,  журналы, Интернет)</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w w:val="100"/>
                <w:lang w:val="ru-RU" w:eastAsia="ru-RU"/>
              </w:rPr>
            </w:pPr>
            <w:r>
              <w:rPr>
                <w:rFonts w:eastAsia="Times New Roman"/>
                <w:w w:val="100"/>
                <w:lang w:val="ru-RU" w:eastAsia="ru-RU"/>
              </w:rPr>
              <w:t>4</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167A11" w:rsidP="00DB7FE2">
            <w:pPr>
              <w:spacing w:after="0" w:line="240" w:lineRule="auto"/>
              <w:jc w:val="center"/>
              <w:rPr>
                <w:rFonts w:eastAsia="Times New Roman"/>
                <w:w w:val="100"/>
                <w:lang w:val="ru-RU" w:eastAsia="ru-RU"/>
              </w:rPr>
            </w:pPr>
            <w:hyperlink r:id="rId98" w:history="1">
              <w:r w:rsidR="0094767C" w:rsidRPr="00A73B02">
                <w:rPr>
                  <w:rStyle w:val="aff8"/>
                  <w:rFonts w:eastAsia="Times New Roman"/>
                  <w:w w:val="100"/>
                  <w:lang w:val="ru-RU" w:eastAsia="ru-RU"/>
                </w:rPr>
                <w:t>https://resh.edu.ru/subject/lesson/3369/start/</w:t>
              </w:r>
            </w:hyperlink>
          </w:p>
          <w:p w:rsidR="0094767C" w:rsidRPr="00A73B02" w:rsidRDefault="00167A11" w:rsidP="00DB7FE2">
            <w:pPr>
              <w:spacing w:after="0" w:line="240" w:lineRule="auto"/>
              <w:jc w:val="center"/>
              <w:rPr>
                <w:rFonts w:eastAsia="Times New Roman"/>
                <w:w w:val="100"/>
                <w:lang w:val="ru-RU" w:eastAsia="ru-RU"/>
              </w:rPr>
            </w:pPr>
            <w:hyperlink r:id="rId99" w:history="1">
              <w:r w:rsidR="0094767C" w:rsidRPr="00A73B02">
                <w:rPr>
                  <w:rStyle w:val="aff8"/>
                  <w:rFonts w:eastAsia="Times New Roman"/>
                  <w:w w:val="100"/>
                  <w:lang w:val="ru-RU" w:eastAsia="ru-RU"/>
                </w:rPr>
                <w:t>https://resh.edu.ru/subject/lesson/3367/start/</w:t>
              </w:r>
            </w:hyperlink>
          </w:p>
          <w:p w:rsidR="0094767C" w:rsidRPr="00A73B02" w:rsidRDefault="0094767C" w:rsidP="00DB7FE2">
            <w:pPr>
              <w:spacing w:after="0" w:line="240" w:lineRule="auto"/>
              <w:jc w:val="center"/>
              <w:rPr>
                <w:rFonts w:eastAsia="Times New Roman"/>
                <w:w w:val="100"/>
                <w:lang w:val="ru-RU" w:eastAsia="ru-RU"/>
              </w:rPr>
            </w:pPr>
          </w:p>
        </w:tc>
      </w:tr>
      <w:tr w:rsidR="00DB7FE2" w:rsidRPr="00A73B02" w:rsidTr="004A2E40">
        <w:tc>
          <w:tcPr>
            <w:tcW w:w="637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4767C" w:rsidRPr="00A73B02" w:rsidRDefault="0094767C" w:rsidP="00DB7FE2">
            <w:pPr>
              <w:spacing w:after="0" w:line="240" w:lineRule="auto"/>
              <w:jc w:val="both"/>
              <w:rPr>
                <w:rFonts w:eastAsia="Times New Roman"/>
                <w:w w:val="100"/>
                <w:lang w:val="ru-RU" w:eastAsia="ru-RU"/>
              </w:rPr>
            </w:pPr>
            <w:r w:rsidRPr="00A73B02">
              <w:rPr>
                <w:rFonts w:eastAsia="Times New Roman"/>
                <w:w w:val="100"/>
                <w:lang w:val="ru-RU" w:eastAsia="ru-RU"/>
              </w:rPr>
              <w:t>ОБЩЕЕ КОЛИЧЕСТВО ЧАСОВ ПО ПРОГРАММЕ</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b/>
                <w:w w:val="100"/>
                <w:lang w:val="ru-RU" w:eastAsia="ru-RU"/>
              </w:rPr>
            </w:pPr>
            <w:r w:rsidRPr="00A73B02">
              <w:rPr>
                <w:rFonts w:eastAsia="Times New Roman"/>
                <w:b/>
                <w:w w:val="100"/>
                <w:lang w:val="ru-RU" w:eastAsia="ru-RU"/>
              </w:rPr>
              <w:t>102</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94767C" w:rsidRPr="00A73B02" w:rsidRDefault="0094767C" w:rsidP="00DB7FE2">
            <w:pPr>
              <w:spacing w:after="0" w:line="240" w:lineRule="auto"/>
              <w:jc w:val="center"/>
              <w:rPr>
                <w:rFonts w:eastAsia="Times New Roman"/>
                <w:b/>
                <w:w w:val="100"/>
                <w:lang w:val="ru-RU" w:eastAsia="ru-RU"/>
              </w:rPr>
            </w:pPr>
          </w:p>
        </w:tc>
      </w:tr>
    </w:tbl>
    <w:p w:rsidR="0094767C" w:rsidRDefault="0094767C" w:rsidP="0094767C">
      <w:pPr>
        <w:tabs>
          <w:tab w:val="left" w:pos="142"/>
          <w:tab w:val="left" w:pos="6096"/>
        </w:tabs>
        <w:autoSpaceDE w:val="0"/>
        <w:autoSpaceDN w:val="0"/>
        <w:spacing w:after="92" w:line="240" w:lineRule="auto"/>
        <w:rPr>
          <w:rFonts w:eastAsia="Times New Roman"/>
          <w:b/>
          <w:w w:val="100"/>
          <w:lang w:val="ru-RU"/>
        </w:rPr>
      </w:pPr>
    </w:p>
    <w:p w:rsidR="00DB7FE2" w:rsidRDefault="00DB7FE2" w:rsidP="0094767C">
      <w:pPr>
        <w:tabs>
          <w:tab w:val="left" w:pos="142"/>
          <w:tab w:val="left" w:pos="6096"/>
        </w:tabs>
        <w:autoSpaceDE w:val="0"/>
        <w:autoSpaceDN w:val="0"/>
        <w:spacing w:after="92" w:line="240" w:lineRule="auto"/>
        <w:rPr>
          <w:rFonts w:eastAsia="Times New Roman"/>
          <w:b/>
          <w:w w:val="100"/>
          <w:lang w:val="ru-RU"/>
        </w:rPr>
      </w:pPr>
    </w:p>
    <w:p w:rsidR="00DB7FE2" w:rsidRPr="00A73B02" w:rsidRDefault="00DB7FE2" w:rsidP="00DB7FE2">
      <w:pPr>
        <w:tabs>
          <w:tab w:val="left" w:pos="142"/>
        </w:tabs>
        <w:autoSpaceDE w:val="0"/>
        <w:autoSpaceDN w:val="0"/>
        <w:spacing w:after="92" w:line="240" w:lineRule="auto"/>
        <w:ind w:left="142" w:right="-239"/>
        <w:jc w:val="center"/>
        <w:rPr>
          <w:rFonts w:eastAsia="Times New Roman"/>
          <w:b/>
          <w:w w:val="100"/>
        </w:rPr>
      </w:pPr>
    </w:p>
    <w:p w:rsidR="00DB7FE2" w:rsidRPr="00A73B02" w:rsidRDefault="00DB7FE2" w:rsidP="00DB7FE2">
      <w:pPr>
        <w:tabs>
          <w:tab w:val="left" w:pos="142"/>
        </w:tabs>
        <w:autoSpaceDE w:val="0"/>
        <w:autoSpaceDN w:val="0"/>
        <w:spacing w:after="92" w:line="240" w:lineRule="auto"/>
        <w:ind w:left="142" w:right="-239"/>
        <w:jc w:val="center"/>
        <w:rPr>
          <w:rFonts w:eastAsia="Times New Roman"/>
          <w:b/>
          <w:w w:val="100"/>
          <w:lang w:val="ru-RU"/>
        </w:rPr>
      </w:pPr>
      <w:bookmarkStart w:id="6" w:name="_Hlk113641066"/>
      <w:r w:rsidRPr="00A73B02">
        <w:rPr>
          <w:rFonts w:eastAsia="Times New Roman"/>
          <w:b/>
          <w:w w:val="100"/>
        </w:rPr>
        <w:t xml:space="preserve">ТЕМАТИЧЕСКОЕ </w:t>
      </w:r>
      <w:r w:rsidRPr="00A73B02">
        <w:rPr>
          <w:rFonts w:eastAsia="Times New Roman"/>
          <w:b/>
          <w:w w:val="100"/>
          <w:lang w:val="ru-RU"/>
        </w:rPr>
        <w:t>ПЛАНИРОВАНИЕ</w:t>
      </w:r>
    </w:p>
    <w:p w:rsidR="00DB7FE2" w:rsidRPr="00A73B02" w:rsidRDefault="00DB7FE2" w:rsidP="00DB7FE2">
      <w:pPr>
        <w:tabs>
          <w:tab w:val="left" w:pos="142"/>
        </w:tabs>
        <w:autoSpaceDE w:val="0"/>
        <w:autoSpaceDN w:val="0"/>
        <w:spacing w:after="92" w:line="240" w:lineRule="auto"/>
        <w:ind w:left="142" w:right="-239" w:firstLine="142"/>
        <w:jc w:val="both"/>
        <w:rPr>
          <w:rFonts w:eastAsia="Times New Roman"/>
          <w:b/>
          <w:w w:val="100"/>
        </w:rPr>
      </w:pPr>
      <w:r w:rsidRPr="00A73B02">
        <w:rPr>
          <w:rFonts w:eastAsia="Times New Roman"/>
          <w:b/>
          <w:w w:val="100"/>
          <w:lang w:val="ru-RU"/>
        </w:rPr>
        <w:t>8</w:t>
      </w:r>
      <w:r w:rsidRPr="00A73B02">
        <w:rPr>
          <w:rFonts w:eastAsia="Times New Roman"/>
          <w:b/>
          <w:w w:val="100"/>
        </w:rPr>
        <w:t xml:space="preserve"> КЛАСС</w:t>
      </w:r>
    </w:p>
    <w:tbl>
      <w:tblPr>
        <w:tblW w:w="136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24"/>
        <w:gridCol w:w="6051"/>
        <w:gridCol w:w="1447"/>
        <w:gridCol w:w="5578"/>
      </w:tblGrid>
      <w:tr w:rsidR="00DB7FE2" w:rsidRPr="00A73B02" w:rsidTr="004A2E40">
        <w:trPr>
          <w:trHeight w:val="1123"/>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bookmarkEnd w:id="6"/>
          <w:p w:rsidR="00DB7FE2" w:rsidRPr="00A73B02" w:rsidRDefault="00DB7FE2" w:rsidP="00DB7FE2">
            <w:pPr>
              <w:spacing w:after="0" w:line="240" w:lineRule="auto"/>
              <w:jc w:val="both"/>
              <w:rPr>
                <w:rFonts w:eastAsia="Times New Roman"/>
                <w:w w:val="100"/>
                <w:lang w:val="ru-RU" w:eastAsia="ru-RU"/>
              </w:rPr>
            </w:pPr>
            <w:r w:rsidRPr="00A73B02">
              <w:rPr>
                <w:rFonts w:eastAsia="Times New Roman"/>
                <w:b/>
                <w:bCs/>
                <w:w w:val="100"/>
                <w:lang w:val="ru-RU" w:eastAsia="ru-RU"/>
              </w:rPr>
              <w:t>№</w:t>
            </w:r>
            <w:r w:rsidRPr="00A73B02">
              <w:rPr>
                <w:rFonts w:eastAsia="Times New Roman"/>
                <w:b/>
                <w:bCs/>
                <w:w w:val="100"/>
                <w:lang w:val="ru-RU" w:eastAsia="ru-RU"/>
              </w:rPr>
              <w:br/>
              <w:t>п/п</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b/>
                <w:bCs/>
                <w:w w:val="100"/>
                <w:lang w:val="ru-RU" w:eastAsia="ru-RU"/>
              </w:rPr>
              <w:t>Наименование разделов и тем программы</w:t>
            </w:r>
          </w:p>
        </w:tc>
        <w:tc>
          <w:tcPr>
            <w:tcW w:w="1134" w:type="dxa"/>
            <w:tcBorders>
              <w:top w:val="single" w:sz="6" w:space="0" w:color="000000"/>
              <w:left w:val="single" w:sz="6" w:space="0" w:color="000000"/>
              <w:right w:val="single" w:sz="6" w:space="0" w:color="000000"/>
            </w:tcBorders>
            <w:shd w:val="clear" w:color="auto" w:fill="FFFFFF"/>
          </w:tcPr>
          <w:p w:rsidR="00DB7FE2" w:rsidRPr="00A73B02" w:rsidRDefault="00DB7FE2" w:rsidP="00DB7FE2">
            <w:pPr>
              <w:spacing w:after="0" w:line="240" w:lineRule="auto"/>
              <w:ind w:left="134"/>
              <w:jc w:val="center"/>
              <w:rPr>
                <w:rFonts w:eastAsia="Times New Roman"/>
                <w:b/>
                <w:bCs/>
                <w:w w:val="100"/>
                <w:lang w:val="ru-RU" w:eastAsia="ru-RU"/>
              </w:rPr>
            </w:pPr>
            <w:r w:rsidRPr="00A73B02">
              <w:rPr>
                <w:rFonts w:eastAsia="Times New Roman"/>
                <w:b/>
                <w:w w:val="100"/>
              </w:rPr>
              <w:t>Количество часов</w:t>
            </w:r>
          </w:p>
        </w:tc>
        <w:tc>
          <w:tcPr>
            <w:tcW w:w="5670" w:type="dxa"/>
            <w:tcBorders>
              <w:top w:val="single" w:sz="6" w:space="0" w:color="000000"/>
              <w:left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b/>
                <w:w w:val="100"/>
              </w:rPr>
            </w:pPr>
            <w:r w:rsidRPr="00A73B02">
              <w:rPr>
                <w:rFonts w:eastAsia="Times New Roman"/>
                <w:b/>
                <w:w w:val="100"/>
              </w:rPr>
              <w:t>Электронные (цифровые) образовательные ресурсы</w:t>
            </w: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1.</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Взаимоотношения в семье и с друзьями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00" w:history="1">
              <w:r w:rsidR="00DB7FE2" w:rsidRPr="00A73B02">
                <w:rPr>
                  <w:rStyle w:val="aff8"/>
                  <w:rFonts w:eastAsia="Times New Roman"/>
                  <w:w w:val="100"/>
                  <w:lang w:val="ru-RU" w:eastAsia="ru-RU"/>
                </w:rPr>
                <w:t>https://resh.edu.ru/subject/lesson/3458/start/</w:t>
              </w:r>
            </w:hyperlink>
          </w:p>
          <w:p w:rsidR="00DB7FE2" w:rsidRPr="00A73B02" w:rsidRDefault="00167A11" w:rsidP="00DB7FE2">
            <w:pPr>
              <w:spacing w:after="0" w:line="240" w:lineRule="auto"/>
              <w:jc w:val="center"/>
              <w:rPr>
                <w:rFonts w:eastAsia="Times New Roman"/>
                <w:w w:val="100"/>
                <w:lang w:val="ru-RU" w:eastAsia="ru-RU"/>
              </w:rPr>
            </w:pPr>
            <w:hyperlink r:id="rId101" w:history="1">
              <w:r w:rsidR="00DB7FE2" w:rsidRPr="00A73B02">
                <w:rPr>
                  <w:rStyle w:val="aff8"/>
                  <w:rFonts w:eastAsia="Times New Roman"/>
                  <w:w w:val="100"/>
                  <w:lang w:val="ru-RU" w:eastAsia="ru-RU"/>
                </w:rPr>
                <w:t>https://resh.edu.ru/subject/lesson/3378/start/</w:t>
              </w:r>
            </w:hyperlink>
          </w:p>
          <w:p w:rsidR="00DB7FE2" w:rsidRPr="00A73B02" w:rsidRDefault="00167A11" w:rsidP="00DB7FE2">
            <w:pPr>
              <w:spacing w:after="0" w:line="240" w:lineRule="auto"/>
              <w:jc w:val="center"/>
              <w:rPr>
                <w:rFonts w:eastAsia="Times New Roman"/>
                <w:w w:val="100"/>
                <w:lang w:val="ru-RU" w:eastAsia="ru-RU"/>
              </w:rPr>
            </w:pPr>
            <w:hyperlink r:id="rId102" w:history="1">
              <w:r w:rsidR="00DB7FE2" w:rsidRPr="00A73B02">
                <w:rPr>
                  <w:rStyle w:val="aff8"/>
                  <w:rFonts w:eastAsia="Times New Roman"/>
                  <w:w w:val="100"/>
                  <w:lang w:val="ru-RU" w:eastAsia="ru-RU"/>
                </w:rPr>
                <w:t>https://resh.edu.ru/subject/lesson/3377/start/</w:t>
              </w:r>
            </w:hyperlink>
          </w:p>
          <w:p w:rsidR="00DB7FE2" w:rsidRPr="00A73B02" w:rsidRDefault="00167A11" w:rsidP="00DB7FE2">
            <w:pPr>
              <w:spacing w:after="0" w:line="240" w:lineRule="auto"/>
              <w:jc w:val="center"/>
              <w:rPr>
                <w:rFonts w:eastAsia="Times New Roman"/>
                <w:w w:val="100"/>
                <w:lang w:val="ru-RU" w:eastAsia="ru-RU"/>
              </w:rPr>
            </w:pPr>
            <w:hyperlink r:id="rId103" w:history="1">
              <w:r w:rsidR="00DB7FE2" w:rsidRPr="00A73B02">
                <w:rPr>
                  <w:rStyle w:val="aff8"/>
                  <w:rFonts w:eastAsia="Times New Roman"/>
                  <w:w w:val="100"/>
                  <w:lang w:val="ru-RU" w:eastAsia="ru-RU"/>
                </w:rPr>
                <w:t>https://resh.edu.ru/subject/lesson/3438/start/</w:t>
              </w:r>
            </w:hyperlink>
          </w:p>
          <w:p w:rsidR="00DB7FE2" w:rsidRPr="00A73B02" w:rsidRDefault="00167A11" w:rsidP="00DB7FE2">
            <w:pPr>
              <w:spacing w:after="0" w:line="240" w:lineRule="auto"/>
              <w:jc w:val="center"/>
              <w:rPr>
                <w:rFonts w:eastAsia="Times New Roman"/>
                <w:w w:val="100"/>
                <w:lang w:val="ru-RU" w:eastAsia="ru-RU"/>
              </w:rPr>
            </w:pPr>
            <w:hyperlink r:id="rId104"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2.</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Внешность и характер человека/литературного персонажа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05" w:history="1">
              <w:r w:rsidR="00DB7FE2" w:rsidRPr="00A73B02">
                <w:rPr>
                  <w:rStyle w:val="aff8"/>
                  <w:rFonts w:eastAsia="Times New Roman"/>
                  <w:w w:val="100"/>
                  <w:lang w:val="ru-RU" w:eastAsia="ru-RU"/>
                </w:rPr>
                <w:t>https://resh.edu.ru/subject/lesson/3381/start/</w:t>
              </w:r>
            </w:hyperlink>
          </w:p>
          <w:p w:rsidR="00DB7FE2" w:rsidRPr="00A73B02" w:rsidRDefault="00167A11" w:rsidP="00DB7FE2">
            <w:pPr>
              <w:spacing w:after="0" w:line="240" w:lineRule="auto"/>
              <w:jc w:val="center"/>
              <w:rPr>
                <w:rFonts w:eastAsia="Times New Roman"/>
                <w:w w:val="100"/>
                <w:lang w:val="ru-RU" w:eastAsia="ru-RU"/>
              </w:rPr>
            </w:pPr>
            <w:hyperlink r:id="rId106"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3.</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Свободное время современного подростка. Досуг и увлечения (чтение, кино, театр, музей, спорт, музыка)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07" w:history="1">
              <w:r w:rsidR="00DB7FE2" w:rsidRPr="00A73B02">
                <w:rPr>
                  <w:rStyle w:val="aff8"/>
                  <w:rFonts w:eastAsia="Times New Roman"/>
                  <w:w w:val="100"/>
                  <w:lang w:val="ru-RU" w:eastAsia="ru-RU"/>
                </w:rPr>
                <w:t>https://resh.edu.ru/subject/lesson/2732/start/</w:t>
              </w:r>
            </w:hyperlink>
          </w:p>
          <w:p w:rsidR="00DB7FE2" w:rsidRPr="00A73B02" w:rsidRDefault="00167A11" w:rsidP="00DB7FE2">
            <w:pPr>
              <w:spacing w:after="0" w:line="240" w:lineRule="auto"/>
              <w:jc w:val="center"/>
              <w:rPr>
                <w:rFonts w:eastAsia="Times New Roman"/>
                <w:w w:val="100"/>
                <w:lang w:val="ru-RU" w:eastAsia="ru-RU"/>
              </w:rPr>
            </w:pPr>
            <w:hyperlink r:id="rId108" w:history="1">
              <w:r w:rsidR="00DB7FE2" w:rsidRPr="00A73B02">
                <w:rPr>
                  <w:rStyle w:val="aff8"/>
                  <w:rFonts w:eastAsia="Times New Roman"/>
                  <w:w w:val="100"/>
                  <w:lang w:val="ru-RU" w:eastAsia="ru-RU"/>
                </w:rPr>
                <w:t>https://resh.edu.ru/subject/lesson/3374/start/</w:t>
              </w:r>
            </w:hyperlink>
          </w:p>
          <w:p w:rsidR="00DB7FE2" w:rsidRPr="00A73B02" w:rsidRDefault="00167A11" w:rsidP="00DB7FE2">
            <w:pPr>
              <w:spacing w:after="0" w:line="240" w:lineRule="auto"/>
              <w:jc w:val="center"/>
              <w:rPr>
                <w:rFonts w:eastAsia="Times New Roman"/>
                <w:w w:val="100"/>
                <w:lang w:val="ru-RU" w:eastAsia="ru-RU"/>
              </w:rPr>
            </w:pPr>
            <w:hyperlink r:id="rId109"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4.</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Здоровый образ жизни. Режим труда и отдыха. Фитнес. Сбалансированное питание. Посещение врача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10" w:history="1">
              <w:r w:rsidR="00DB7FE2" w:rsidRPr="00A73B02">
                <w:rPr>
                  <w:rStyle w:val="aff8"/>
                  <w:rFonts w:eastAsia="Times New Roman"/>
                  <w:w w:val="100"/>
                  <w:lang w:val="ru-RU" w:eastAsia="ru-RU"/>
                </w:rPr>
                <w:t>https://resh.edu.ru/subject/lesson/3459/start/</w:t>
              </w:r>
            </w:hyperlink>
          </w:p>
          <w:p w:rsidR="00DB7FE2" w:rsidRPr="00A73B02" w:rsidRDefault="00167A11" w:rsidP="00DB7FE2">
            <w:pPr>
              <w:spacing w:after="0" w:line="240" w:lineRule="auto"/>
              <w:jc w:val="center"/>
              <w:rPr>
                <w:rFonts w:eastAsia="Times New Roman"/>
                <w:w w:val="100"/>
                <w:lang w:val="ru-RU" w:eastAsia="ru-RU"/>
              </w:rPr>
            </w:pPr>
            <w:hyperlink r:id="rId111" w:history="1">
              <w:r w:rsidR="00DB7FE2" w:rsidRPr="00A73B02">
                <w:rPr>
                  <w:rStyle w:val="aff8"/>
                  <w:rFonts w:eastAsia="Times New Roman"/>
                  <w:w w:val="100"/>
                  <w:lang w:val="ru-RU" w:eastAsia="ru-RU"/>
                </w:rPr>
                <w:t>https://resh.edu.ru/subject/lesson/3448/start/</w:t>
              </w:r>
            </w:hyperlink>
          </w:p>
          <w:p w:rsidR="00DB7FE2" w:rsidRPr="00A73B02" w:rsidRDefault="00167A11" w:rsidP="00DB7FE2">
            <w:pPr>
              <w:spacing w:after="0" w:line="240" w:lineRule="auto"/>
              <w:jc w:val="center"/>
              <w:rPr>
                <w:rFonts w:eastAsia="Times New Roman"/>
                <w:w w:val="100"/>
                <w:lang w:val="ru-RU" w:eastAsia="ru-RU"/>
              </w:rPr>
            </w:pPr>
            <w:hyperlink r:id="rId112"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5.</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Покупки: одежда, обувь и продукты питания. Карманные деньги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6</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13" w:history="1">
              <w:r w:rsidR="00DB7FE2" w:rsidRPr="00A73B02">
                <w:rPr>
                  <w:rStyle w:val="aff8"/>
                  <w:rFonts w:eastAsia="Times New Roman"/>
                  <w:w w:val="100"/>
                  <w:lang w:val="ru-RU" w:eastAsia="ru-RU"/>
                </w:rPr>
                <w:t>https://resh.edu.ru/subject/lesson/3454/start/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6.</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 xml:space="preserve">Школа. Школьная жизнь, школьная форма, изучаемые предметы и отношение к ним. Посещение школьной </w:t>
            </w:r>
            <w:r w:rsidRPr="00A73B02">
              <w:rPr>
                <w:rFonts w:eastAsia="Times New Roman"/>
                <w:w w:val="100"/>
                <w:lang w:val="ru-RU" w:eastAsia="ru-RU"/>
              </w:rPr>
              <w:lastRenderedPageBreak/>
              <w:t>библиотеки/ресурсного центра. Переписка с зарубежными сверстниками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lastRenderedPageBreak/>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14" w:history="1">
              <w:r w:rsidR="00DB7FE2" w:rsidRPr="00A73B02">
                <w:rPr>
                  <w:rStyle w:val="aff8"/>
                  <w:rFonts w:eastAsia="Times New Roman"/>
                  <w:w w:val="100"/>
                  <w:lang w:val="ru-RU" w:eastAsia="ru-RU"/>
                </w:rPr>
                <w:t>https://resh.edu.ru/subject/lesson/3447/start/</w:t>
              </w:r>
            </w:hyperlink>
          </w:p>
          <w:p w:rsidR="00DB7FE2" w:rsidRPr="00A73B02" w:rsidRDefault="00167A11" w:rsidP="00DB7FE2">
            <w:pPr>
              <w:spacing w:after="0" w:line="240" w:lineRule="auto"/>
              <w:jc w:val="center"/>
              <w:rPr>
                <w:rFonts w:eastAsia="Times New Roman"/>
                <w:w w:val="100"/>
                <w:lang w:val="ru-RU" w:eastAsia="ru-RU"/>
              </w:rPr>
            </w:pPr>
            <w:hyperlink r:id="rId115" w:history="1">
              <w:r w:rsidR="00DB7FE2" w:rsidRPr="00A73B02">
                <w:rPr>
                  <w:rStyle w:val="aff8"/>
                  <w:rFonts w:eastAsia="Times New Roman"/>
                  <w:w w:val="100"/>
                  <w:lang w:val="ru-RU" w:eastAsia="ru-RU"/>
                </w:rPr>
                <w:t>https://resh.edu.ru/subject/lesson/3446/start/</w:t>
              </w:r>
            </w:hyperlink>
          </w:p>
          <w:p w:rsidR="00DB7FE2" w:rsidRPr="00A73B02" w:rsidRDefault="00167A11" w:rsidP="00DB7FE2">
            <w:pPr>
              <w:spacing w:after="0" w:line="240" w:lineRule="auto"/>
              <w:jc w:val="center"/>
              <w:rPr>
                <w:rFonts w:eastAsia="Times New Roman"/>
                <w:w w:val="100"/>
                <w:lang w:val="ru-RU" w:eastAsia="ru-RU"/>
              </w:rPr>
            </w:pPr>
            <w:hyperlink r:id="rId116" w:history="1">
              <w:r w:rsidR="00DB7FE2" w:rsidRPr="00A73B02">
                <w:rPr>
                  <w:rStyle w:val="aff8"/>
                  <w:rFonts w:eastAsia="Times New Roman"/>
                  <w:w w:val="100"/>
                  <w:lang w:val="ru-RU" w:eastAsia="ru-RU"/>
                </w:rPr>
                <w:t>https://resh.edu.ru/subject/lesson/3388/start/</w:t>
              </w:r>
            </w:hyperlink>
          </w:p>
          <w:p w:rsidR="00DB7FE2" w:rsidRPr="00A73B02" w:rsidRDefault="00167A11" w:rsidP="00DB7FE2">
            <w:pPr>
              <w:spacing w:after="0" w:line="240" w:lineRule="auto"/>
              <w:jc w:val="center"/>
              <w:rPr>
                <w:rFonts w:eastAsia="Times New Roman"/>
                <w:w w:val="100"/>
                <w:lang w:val="ru-RU" w:eastAsia="ru-RU"/>
              </w:rPr>
            </w:pPr>
            <w:hyperlink r:id="rId117"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lastRenderedPageBreak/>
              <w:t>7.</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spacing w:val="-2"/>
                <w:w w:val="100"/>
                <w:lang w:val="ru-RU" w:eastAsia="ru-RU"/>
              </w:rPr>
              <w:t>Виды</w:t>
            </w:r>
            <w:r w:rsidRPr="00A73B02">
              <w:rPr>
                <w:rFonts w:eastAsia="Times New Roman"/>
                <w:w w:val="100"/>
                <w:lang w:val="ru-RU" w:eastAsia="ru-RU"/>
              </w:rPr>
              <w:t> </w:t>
            </w:r>
            <w:r w:rsidRPr="00A73B02">
              <w:rPr>
                <w:rFonts w:eastAsia="Times New Roman"/>
                <w:spacing w:val="-2"/>
                <w:w w:val="100"/>
                <w:lang w:val="ru-RU" w:eastAsia="ru-RU"/>
              </w:rPr>
              <w:t>отдыха</w:t>
            </w:r>
            <w:r w:rsidRPr="00A73B02">
              <w:rPr>
                <w:rFonts w:eastAsia="Times New Roman"/>
                <w:w w:val="100"/>
                <w:lang w:val="ru-RU" w:eastAsia="ru-RU"/>
              </w:rPr>
              <w:t> в различное время года. Путешествия по России и зарубежным  странам</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spacing w:val="-2"/>
                <w:w w:val="100"/>
                <w:lang w:val="ru-RU" w:eastAsia="ru-RU"/>
              </w:rPr>
            </w:pPr>
            <w:r w:rsidRPr="00A73B02">
              <w:rPr>
                <w:rFonts w:eastAsia="Times New Roman"/>
                <w:spacing w:val="-2"/>
                <w:w w:val="100"/>
                <w:lang w:val="ru-RU" w:eastAsia="ru-RU"/>
              </w:rPr>
              <w:t>7</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spacing w:val="-2"/>
                <w:w w:val="100"/>
                <w:lang w:val="ru-RU" w:eastAsia="ru-RU"/>
              </w:rPr>
            </w:pPr>
            <w:hyperlink r:id="rId118" w:history="1">
              <w:r w:rsidR="00DB7FE2" w:rsidRPr="00A73B02">
                <w:rPr>
                  <w:rStyle w:val="aff8"/>
                  <w:rFonts w:eastAsia="Times New Roman"/>
                  <w:spacing w:val="-2"/>
                  <w:w w:val="100"/>
                  <w:lang w:val="ru-RU" w:eastAsia="ru-RU"/>
                </w:rPr>
                <w:t>https://resh.edu.ru/subject/lesson/1516/start/</w:t>
              </w:r>
            </w:hyperlink>
          </w:p>
          <w:p w:rsidR="00DB7FE2" w:rsidRPr="00A73B02" w:rsidRDefault="00167A11" w:rsidP="00DB7FE2">
            <w:pPr>
              <w:spacing w:after="0" w:line="240" w:lineRule="auto"/>
              <w:jc w:val="center"/>
              <w:rPr>
                <w:rFonts w:eastAsia="Times New Roman"/>
                <w:spacing w:val="-2"/>
                <w:w w:val="100"/>
                <w:lang w:val="ru-RU" w:eastAsia="ru-RU"/>
              </w:rPr>
            </w:pPr>
            <w:hyperlink r:id="rId119" w:history="1">
              <w:r w:rsidR="00DB7FE2" w:rsidRPr="00A73B02">
                <w:rPr>
                  <w:rStyle w:val="aff8"/>
                  <w:rFonts w:eastAsia="Times New Roman"/>
                  <w:spacing w:val="-2"/>
                  <w:w w:val="100"/>
                  <w:lang w:val="ru-RU" w:eastAsia="ru-RU"/>
                </w:rPr>
                <w:t>https://resh.edu.ru/subject/lesson/3445/start/</w:t>
              </w:r>
            </w:hyperlink>
          </w:p>
          <w:p w:rsidR="00DB7FE2" w:rsidRPr="00A73B02" w:rsidRDefault="00167A11" w:rsidP="00DB7FE2">
            <w:pPr>
              <w:spacing w:after="0" w:line="240" w:lineRule="auto"/>
              <w:jc w:val="center"/>
              <w:rPr>
                <w:rFonts w:eastAsia="Times New Roman"/>
                <w:spacing w:val="-2"/>
                <w:w w:val="100"/>
                <w:lang w:val="ru-RU" w:eastAsia="ru-RU"/>
              </w:rPr>
            </w:pPr>
            <w:hyperlink r:id="rId120" w:history="1">
              <w:r w:rsidR="00DB7FE2" w:rsidRPr="00A73B02">
                <w:rPr>
                  <w:rStyle w:val="aff8"/>
                  <w:rFonts w:eastAsia="Times New Roman"/>
                  <w:spacing w:val="-2"/>
                  <w:w w:val="100"/>
                  <w:lang w:val="ru-RU" w:eastAsia="ru-RU"/>
                </w:rPr>
                <w:t>https://resh.edu.ru/subject/lesson/3443/start/</w:t>
              </w:r>
            </w:hyperlink>
          </w:p>
          <w:p w:rsidR="00DB7FE2" w:rsidRPr="00A73B02" w:rsidRDefault="00167A11" w:rsidP="00DB7FE2">
            <w:pPr>
              <w:spacing w:after="0" w:line="240" w:lineRule="auto"/>
              <w:jc w:val="center"/>
              <w:rPr>
                <w:rFonts w:eastAsia="Times New Roman"/>
                <w:spacing w:val="-2"/>
                <w:w w:val="100"/>
                <w:lang w:val="ru-RU" w:eastAsia="ru-RU"/>
              </w:rPr>
            </w:pPr>
            <w:hyperlink r:id="rId121" w:history="1">
              <w:r w:rsidR="00DB7FE2" w:rsidRPr="00A73B02">
                <w:rPr>
                  <w:rStyle w:val="aff8"/>
                  <w:rFonts w:eastAsia="Times New Roman"/>
                  <w:spacing w:val="-2"/>
                  <w:w w:val="100"/>
                  <w:lang w:val="ru-RU" w:eastAsia="ru-RU"/>
                </w:rPr>
                <w:t>https://resh.edu.ru/subject/lesson/3442/start/</w:t>
              </w:r>
            </w:hyperlink>
          </w:p>
          <w:p w:rsidR="00DB7FE2" w:rsidRPr="00A73B02" w:rsidRDefault="00167A11" w:rsidP="00DB7FE2">
            <w:pPr>
              <w:spacing w:after="0" w:line="240" w:lineRule="auto"/>
              <w:jc w:val="center"/>
              <w:rPr>
                <w:rFonts w:eastAsia="Times New Roman"/>
                <w:spacing w:val="-2"/>
                <w:w w:val="100"/>
                <w:lang w:val="ru-RU" w:eastAsia="ru-RU"/>
              </w:rPr>
            </w:pPr>
            <w:hyperlink r:id="rId122" w:history="1">
              <w:r w:rsidR="00DB7FE2" w:rsidRPr="00A73B02">
                <w:rPr>
                  <w:rStyle w:val="aff8"/>
                  <w:rFonts w:eastAsia="Times New Roman"/>
                  <w:spacing w:val="-2"/>
                  <w:w w:val="100"/>
                  <w:lang w:val="ru-RU" w:eastAsia="ru-RU"/>
                </w:rPr>
                <w:t>https://resh.edu.ru/subject/lesson/2764/start/</w:t>
              </w:r>
            </w:hyperlink>
          </w:p>
          <w:p w:rsidR="00DB7FE2" w:rsidRPr="00A73B02" w:rsidRDefault="00167A11" w:rsidP="00DB7FE2">
            <w:pPr>
              <w:spacing w:after="0" w:line="240" w:lineRule="auto"/>
              <w:jc w:val="center"/>
              <w:rPr>
                <w:rFonts w:eastAsia="Times New Roman"/>
                <w:spacing w:val="-2"/>
                <w:w w:val="100"/>
                <w:lang w:val="ru-RU" w:eastAsia="ru-RU"/>
              </w:rPr>
            </w:pPr>
            <w:hyperlink r:id="rId123" w:history="1">
              <w:r w:rsidR="00DB7FE2" w:rsidRPr="00A73B02">
                <w:rPr>
                  <w:rStyle w:val="aff8"/>
                  <w:rFonts w:eastAsia="Times New Roman"/>
                  <w:spacing w:val="-2"/>
                  <w:w w:val="100"/>
                  <w:lang w:val="ru-RU" w:eastAsia="ru-RU"/>
                </w:rPr>
                <w:t>https://resh.edu.ru/subject/lesson/3440/start/</w:t>
              </w:r>
            </w:hyperlink>
          </w:p>
          <w:p w:rsidR="00DB7FE2" w:rsidRPr="00A73B02" w:rsidRDefault="00167A11" w:rsidP="00DB7FE2">
            <w:pPr>
              <w:spacing w:after="0" w:line="240" w:lineRule="auto"/>
              <w:jc w:val="center"/>
              <w:rPr>
                <w:rFonts w:eastAsia="Times New Roman"/>
                <w:spacing w:val="-2"/>
                <w:w w:val="100"/>
                <w:lang w:val="ru-RU" w:eastAsia="ru-RU"/>
              </w:rPr>
            </w:pPr>
            <w:hyperlink r:id="rId124" w:history="1">
              <w:r w:rsidR="00DB7FE2" w:rsidRPr="00A73B02">
                <w:rPr>
                  <w:rStyle w:val="aff8"/>
                  <w:rFonts w:eastAsia="Times New Roman"/>
                  <w:spacing w:val="-2"/>
                  <w:w w:val="100"/>
                  <w:lang w:val="ru-RU" w:eastAsia="ru-RU"/>
                </w:rPr>
                <w:t>https://catalog.prosv.ru/item/14138</w:t>
              </w:r>
            </w:hyperlink>
          </w:p>
          <w:p w:rsidR="00DB7FE2" w:rsidRPr="00A73B02" w:rsidRDefault="00DB7FE2" w:rsidP="00DB7FE2">
            <w:pPr>
              <w:spacing w:after="0" w:line="240" w:lineRule="auto"/>
              <w:jc w:val="center"/>
              <w:rPr>
                <w:rFonts w:eastAsia="Times New Roman"/>
                <w:spacing w:val="-2"/>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8.</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Природа: флора и фауна. Климат, погода</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25" w:history="1">
              <w:r w:rsidR="00DB7FE2" w:rsidRPr="00A73B02">
                <w:rPr>
                  <w:rStyle w:val="aff8"/>
                  <w:rFonts w:eastAsia="Times New Roman"/>
                  <w:w w:val="100"/>
                  <w:lang w:val="ru-RU" w:eastAsia="ru-RU"/>
                </w:rPr>
                <w:t>https://resh.edu.ru/subject/lesson/3382/start/</w:t>
              </w:r>
            </w:hyperlink>
          </w:p>
          <w:p w:rsidR="00DB7FE2" w:rsidRPr="00A73B02" w:rsidRDefault="00167A11" w:rsidP="00DB7FE2">
            <w:pPr>
              <w:spacing w:after="0" w:line="240" w:lineRule="auto"/>
              <w:jc w:val="center"/>
              <w:rPr>
                <w:rFonts w:eastAsia="Times New Roman"/>
                <w:w w:val="100"/>
                <w:lang w:val="ru-RU" w:eastAsia="ru-RU"/>
              </w:rPr>
            </w:pPr>
            <w:hyperlink r:id="rId126" w:history="1">
              <w:r w:rsidR="00DB7FE2" w:rsidRPr="00A73B02">
                <w:rPr>
                  <w:rStyle w:val="aff8"/>
                  <w:rFonts w:eastAsia="Times New Roman"/>
                  <w:w w:val="100"/>
                  <w:lang w:val="ru-RU" w:eastAsia="ru-RU"/>
                </w:rPr>
                <w:t>https://resh.edu.ru/subject/lesson/3380/start/</w:t>
              </w:r>
            </w:hyperlink>
          </w:p>
          <w:p w:rsidR="00DB7FE2" w:rsidRPr="00A73B02" w:rsidRDefault="00167A11" w:rsidP="00DB7FE2">
            <w:pPr>
              <w:spacing w:after="0" w:line="240" w:lineRule="auto"/>
              <w:jc w:val="center"/>
              <w:rPr>
                <w:rFonts w:eastAsia="Times New Roman"/>
                <w:w w:val="100"/>
                <w:lang w:val="ru-RU" w:eastAsia="ru-RU"/>
              </w:rPr>
            </w:pPr>
            <w:hyperlink r:id="rId127"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9.</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spacing w:val="-2"/>
                <w:w w:val="100"/>
                <w:lang w:val="ru-RU" w:eastAsia="ru-RU"/>
              </w:rPr>
              <w:t>Условия</w:t>
            </w:r>
            <w:r w:rsidRPr="00A73B02">
              <w:rPr>
                <w:rFonts w:eastAsia="Times New Roman"/>
                <w:w w:val="100"/>
                <w:lang w:val="ru-RU" w:eastAsia="ru-RU"/>
              </w:rPr>
              <w:t> </w:t>
            </w:r>
            <w:r w:rsidRPr="00A73B02">
              <w:rPr>
                <w:rFonts w:eastAsia="Times New Roman"/>
                <w:spacing w:val="-1"/>
                <w:w w:val="100"/>
                <w:lang w:val="ru-RU" w:eastAsia="ru-RU"/>
              </w:rPr>
              <w:t>прожива</w:t>
            </w:r>
            <w:r w:rsidRPr="00A73B02">
              <w:rPr>
                <w:rFonts w:eastAsia="Times New Roman"/>
                <w:w w:val="100"/>
                <w:lang w:val="ru-RU" w:eastAsia="ru-RU"/>
              </w:rPr>
              <w:t>ния в городской/сельской местности. Транспорт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spacing w:val="-2"/>
                <w:w w:val="100"/>
                <w:lang w:val="ru-RU" w:eastAsia="ru-RU"/>
              </w:rPr>
            </w:pPr>
            <w:r w:rsidRPr="00A73B02">
              <w:rPr>
                <w:rFonts w:eastAsia="Times New Roman"/>
                <w:spacing w:val="-2"/>
                <w:w w:val="100"/>
                <w:lang w:val="ru-RU" w:eastAsia="ru-RU"/>
              </w:rPr>
              <w:t>7</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spacing w:val="-2"/>
                <w:w w:val="100"/>
                <w:lang w:val="ru-RU" w:eastAsia="ru-RU"/>
              </w:rPr>
            </w:pPr>
            <w:hyperlink r:id="rId128" w:history="1">
              <w:r w:rsidR="00DB7FE2" w:rsidRPr="00A73B02">
                <w:rPr>
                  <w:rStyle w:val="aff8"/>
                  <w:rFonts w:eastAsia="Times New Roman"/>
                  <w:spacing w:val="-2"/>
                  <w:w w:val="100"/>
                  <w:lang w:val="ru-RU" w:eastAsia="ru-RU"/>
                </w:rPr>
                <w:t>https://resh.edu.ru/subject/lesson/1622/start/</w:t>
              </w:r>
            </w:hyperlink>
          </w:p>
          <w:p w:rsidR="00DB7FE2" w:rsidRPr="00A73B02" w:rsidRDefault="00167A11" w:rsidP="00DB7FE2">
            <w:pPr>
              <w:spacing w:after="0" w:line="240" w:lineRule="auto"/>
              <w:jc w:val="center"/>
              <w:rPr>
                <w:rFonts w:eastAsia="Times New Roman"/>
                <w:spacing w:val="-2"/>
                <w:w w:val="100"/>
                <w:lang w:val="ru-RU" w:eastAsia="ru-RU"/>
              </w:rPr>
            </w:pPr>
            <w:hyperlink r:id="rId129" w:history="1">
              <w:r w:rsidR="00DB7FE2" w:rsidRPr="00A73B02">
                <w:rPr>
                  <w:rStyle w:val="aff8"/>
                  <w:rFonts w:eastAsia="Times New Roman"/>
                  <w:spacing w:val="-2"/>
                  <w:w w:val="100"/>
                  <w:lang w:val="ru-RU" w:eastAsia="ru-RU"/>
                </w:rPr>
                <w:t>https://resh.edu.ru/subject/lesson/3441/start/</w:t>
              </w:r>
            </w:hyperlink>
          </w:p>
          <w:p w:rsidR="00DB7FE2" w:rsidRPr="00A73B02" w:rsidRDefault="00167A11" w:rsidP="00DB7FE2">
            <w:pPr>
              <w:spacing w:after="0" w:line="240" w:lineRule="auto"/>
              <w:jc w:val="center"/>
              <w:rPr>
                <w:rFonts w:eastAsia="Times New Roman"/>
                <w:spacing w:val="-2"/>
                <w:w w:val="100"/>
                <w:lang w:val="ru-RU" w:eastAsia="ru-RU"/>
              </w:rPr>
            </w:pPr>
            <w:hyperlink r:id="rId130" w:history="1">
              <w:r w:rsidR="00DB7FE2" w:rsidRPr="00A73B02">
                <w:rPr>
                  <w:rStyle w:val="aff8"/>
                  <w:rFonts w:eastAsia="Times New Roman"/>
                  <w:spacing w:val="-2"/>
                  <w:w w:val="100"/>
                  <w:lang w:val="ru-RU" w:eastAsia="ru-RU"/>
                </w:rPr>
                <w:t>https://resh.edu.ru/subject/lesson/3439/start/</w:t>
              </w:r>
            </w:hyperlink>
          </w:p>
          <w:p w:rsidR="00DB7FE2" w:rsidRPr="00A73B02" w:rsidRDefault="00167A11" w:rsidP="00DB7FE2">
            <w:pPr>
              <w:spacing w:after="0" w:line="240" w:lineRule="auto"/>
              <w:jc w:val="center"/>
              <w:rPr>
                <w:rFonts w:eastAsia="Times New Roman"/>
                <w:spacing w:val="-2"/>
                <w:w w:val="100"/>
                <w:lang w:val="ru-RU" w:eastAsia="ru-RU"/>
              </w:rPr>
            </w:pPr>
            <w:hyperlink r:id="rId131" w:history="1">
              <w:r w:rsidR="00DB7FE2" w:rsidRPr="00A73B02">
                <w:rPr>
                  <w:rStyle w:val="aff8"/>
                  <w:rFonts w:eastAsia="Times New Roman"/>
                  <w:spacing w:val="-2"/>
                  <w:w w:val="100"/>
                  <w:lang w:val="ru-RU" w:eastAsia="ru-RU"/>
                </w:rPr>
                <w:t>https://catalog.prosv.ru/item/14138</w:t>
              </w:r>
            </w:hyperlink>
          </w:p>
          <w:p w:rsidR="00DB7FE2" w:rsidRPr="00A73B02" w:rsidRDefault="00DB7FE2" w:rsidP="00DB7FE2">
            <w:pPr>
              <w:spacing w:after="0" w:line="240" w:lineRule="auto"/>
              <w:jc w:val="center"/>
              <w:rPr>
                <w:rFonts w:eastAsia="Times New Roman"/>
                <w:spacing w:val="-2"/>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10.</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Средства массовой информации (телевидение, радио, пресса, Интернет)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7</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32" w:history="1">
              <w:r w:rsidR="00DB7FE2" w:rsidRPr="00A73B02">
                <w:rPr>
                  <w:rStyle w:val="aff8"/>
                  <w:rFonts w:eastAsia="Times New Roman"/>
                  <w:w w:val="100"/>
                  <w:lang w:val="ru-RU" w:eastAsia="ru-RU"/>
                </w:rPr>
                <w:t>https://resh.edu.ru/subject/lesson/3386/start/</w:t>
              </w:r>
            </w:hyperlink>
          </w:p>
          <w:p w:rsidR="00DB7FE2" w:rsidRPr="00A73B02" w:rsidRDefault="00167A11" w:rsidP="00DB7FE2">
            <w:pPr>
              <w:spacing w:after="0" w:line="240" w:lineRule="auto"/>
              <w:jc w:val="center"/>
              <w:rPr>
                <w:rFonts w:eastAsia="Times New Roman"/>
                <w:w w:val="100"/>
                <w:lang w:val="ru-RU" w:eastAsia="ru-RU"/>
              </w:rPr>
            </w:pPr>
            <w:hyperlink r:id="rId133"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11.</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Родная страна и страна/страны изучаемого языка. Их географическое положение, столицы; население; официальные языки; достопримечательности, культурные особенности (нацио</w:t>
            </w:r>
            <w:r w:rsidRPr="00A73B02">
              <w:rPr>
                <w:rFonts w:eastAsia="Times New Roman"/>
                <w:spacing w:val="-1"/>
                <w:w w:val="100"/>
                <w:lang w:val="ru-RU" w:eastAsia="ru-RU"/>
              </w:rPr>
              <w:t>нальные</w:t>
            </w:r>
            <w:r w:rsidRPr="00A73B02">
              <w:rPr>
                <w:rFonts w:eastAsia="Times New Roman"/>
                <w:w w:val="100"/>
                <w:lang w:val="ru-RU" w:eastAsia="ru-RU"/>
              </w:rPr>
              <w:t> праздники, традиции, обычаи)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34" w:history="1">
              <w:r w:rsidR="00DB7FE2" w:rsidRPr="00A73B02">
                <w:rPr>
                  <w:rStyle w:val="aff8"/>
                  <w:rFonts w:eastAsia="Times New Roman"/>
                  <w:w w:val="100"/>
                  <w:lang w:val="ru-RU" w:eastAsia="ru-RU"/>
                </w:rPr>
                <w:t>https://resh.edu.ru/subject/lesson/3387/start/</w:t>
              </w:r>
            </w:hyperlink>
          </w:p>
          <w:p w:rsidR="00DB7FE2" w:rsidRPr="00A73B02" w:rsidRDefault="00167A11" w:rsidP="00DB7FE2">
            <w:pPr>
              <w:spacing w:after="0" w:line="240" w:lineRule="auto"/>
              <w:jc w:val="center"/>
              <w:rPr>
                <w:rFonts w:eastAsia="Times New Roman"/>
                <w:w w:val="100"/>
                <w:lang w:val="ru-RU" w:eastAsia="ru-RU"/>
              </w:rPr>
            </w:pPr>
            <w:hyperlink r:id="rId135" w:history="1">
              <w:r w:rsidR="00DB7FE2" w:rsidRPr="00A73B02">
                <w:rPr>
                  <w:rStyle w:val="aff8"/>
                  <w:rFonts w:eastAsia="Times New Roman"/>
                  <w:w w:val="100"/>
                  <w:lang w:val="ru-RU" w:eastAsia="ru-RU"/>
                </w:rPr>
                <w:t>https://resh.edu.ru/subject/lesson/3444/start/</w:t>
              </w:r>
            </w:hyperlink>
          </w:p>
          <w:p w:rsidR="00DB7FE2" w:rsidRPr="00A73B02" w:rsidRDefault="00167A11" w:rsidP="00DB7FE2">
            <w:pPr>
              <w:spacing w:after="0" w:line="240" w:lineRule="auto"/>
              <w:jc w:val="center"/>
              <w:rPr>
                <w:rFonts w:eastAsia="Times New Roman"/>
                <w:w w:val="100"/>
                <w:lang w:val="ru-RU" w:eastAsia="ru-RU"/>
              </w:rPr>
            </w:pPr>
            <w:hyperlink r:id="rId136" w:history="1">
              <w:r w:rsidR="00DB7FE2" w:rsidRPr="00A73B02">
                <w:rPr>
                  <w:rStyle w:val="aff8"/>
                  <w:rFonts w:eastAsia="Times New Roman"/>
                  <w:w w:val="100"/>
                  <w:lang w:val="ru-RU" w:eastAsia="ru-RU"/>
                </w:rPr>
                <w:t>https://resh.edu.ru/subject/lesson/3385/start/</w:t>
              </w:r>
            </w:hyperlink>
          </w:p>
          <w:p w:rsidR="00DB7FE2" w:rsidRPr="00A73B02" w:rsidRDefault="00167A11" w:rsidP="00DB7FE2">
            <w:pPr>
              <w:spacing w:after="0" w:line="240" w:lineRule="auto"/>
              <w:jc w:val="center"/>
              <w:rPr>
                <w:rFonts w:eastAsia="Times New Roman"/>
                <w:w w:val="100"/>
                <w:lang w:val="ru-RU" w:eastAsia="ru-RU"/>
              </w:rPr>
            </w:pPr>
            <w:hyperlink r:id="rId137" w:history="1">
              <w:r w:rsidR="00DB7FE2" w:rsidRPr="00A73B02">
                <w:rPr>
                  <w:rStyle w:val="aff8"/>
                  <w:rFonts w:eastAsia="Times New Roman"/>
                  <w:w w:val="100"/>
                  <w:lang w:val="ru-RU" w:eastAsia="ru-RU"/>
                </w:rPr>
                <w:t>https://resh.edu.ru/subject/lesson/3384/start/</w:t>
              </w:r>
            </w:hyperlink>
          </w:p>
          <w:p w:rsidR="00DB7FE2" w:rsidRPr="00A73B02" w:rsidRDefault="00167A11" w:rsidP="00DB7FE2">
            <w:pPr>
              <w:spacing w:after="0" w:line="240" w:lineRule="auto"/>
              <w:jc w:val="center"/>
              <w:rPr>
                <w:rFonts w:eastAsia="Times New Roman"/>
                <w:w w:val="100"/>
                <w:lang w:val="ru-RU" w:eastAsia="ru-RU"/>
              </w:rPr>
            </w:pPr>
            <w:hyperlink r:id="rId138" w:history="1">
              <w:r w:rsidR="00DB7FE2" w:rsidRPr="00A73B02">
                <w:rPr>
                  <w:rStyle w:val="aff8"/>
                  <w:rFonts w:eastAsia="Times New Roman"/>
                  <w:w w:val="100"/>
                  <w:lang w:val="ru-RU" w:eastAsia="ru-RU"/>
                </w:rPr>
                <w:t>https://resh.edu.ru/subject/lesson/3383/start/</w:t>
              </w:r>
            </w:hyperlink>
          </w:p>
          <w:p w:rsidR="00DB7FE2" w:rsidRPr="00A73B02" w:rsidRDefault="00167A11" w:rsidP="00DB7FE2">
            <w:pPr>
              <w:spacing w:after="0" w:line="240" w:lineRule="auto"/>
              <w:jc w:val="center"/>
              <w:rPr>
                <w:rFonts w:eastAsia="Times New Roman"/>
                <w:w w:val="100"/>
                <w:lang w:val="ru-RU" w:eastAsia="ru-RU"/>
              </w:rPr>
            </w:pPr>
            <w:hyperlink r:id="rId139" w:history="1">
              <w:r w:rsidR="00DB7FE2" w:rsidRPr="00A73B02">
                <w:rPr>
                  <w:rStyle w:val="aff8"/>
                  <w:rFonts w:eastAsia="Times New Roman"/>
                  <w:w w:val="100"/>
                  <w:lang w:val="ru-RU" w:eastAsia="ru-RU"/>
                </w:rPr>
                <w:t>https://resh.edu.ru/subject/lesson/3379/start/</w:t>
              </w:r>
            </w:hyperlink>
          </w:p>
          <w:p w:rsidR="00DB7FE2" w:rsidRPr="00A73B02" w:rsidRDefault="00167A11" w:rsidP="00DB7FE2">
            <w:pPr>
              <w:spacing w:after="0" w:line="240" w:lineRule="auto"/>
              <w:jc w:val="center"/>
              <w:rPr>
                <w:rFonts w:eastAsia="Times New Roman"/>
                <w:w w:val="100"/>
                <w:lang w:val="ru-RU" w:eastAsia="ru-RU"/>
              </w:rPr>
            </w:pPr>
            <w:hyperlink r:id="rId140" w:history="1">
              <w:r w:rsidR="00DB7FE2" w:rsidRPr="00A73B02">
                <w:rPr>
                  <w:rStyle w:val="aff8"/>
                  <w:rFonts w:eastAsia="Times New Roman"/>
                  <w:w w:val="100"/>
                  <w:lang w:val="ru-RU" w:eastAsia="ru-RU"/>
                </w:rPr>
                <w:t>https://resh.edu.ru/subject/lesson/3376/start/</w:t>
              </w:r>
            </w:hyperlink>
          </w:p>
          <w:p w:rsidR="00DB7FE2" w:rsidRPr="00A73B02" w:rsidRDefault="00167A11" w:rsidP="00DB7FE2">
            <w:pPr>
              <w:spacing w:after="0" w:line="240" w:lineRule="auto"/>
              <w:jc w:val="center"/>
              <w:rPr>
                <w:rFonts w:eastAsia="Times New Roman"/>
                <w:w w:val="100"/>
                <w:lang w:val="ru-RU" w:eastAsia="ru-RU"/>
              </w:rPr>
            </w:pPr>
            <w:hyperlink r:id="rId141" w:history="1">
              <w:r w:rsidR="00DB7FE2" w:rsidRPr="00A73B02">
                <w:rPr>
                  <w:rStyle w:val="aff8"/>
                  <w:rFonts w:eastAsia="Times New Roman"/>
                  <w:w w:val="100"/>
                  <w:lang w:val="ru-RU" w:eastAsia="ru-RU"/>
                </w:rPr>
                <w:t>https://resh.edu.ru/subject/lesson/3375/start/</w:t>
              </w:r>
            </w:hyperlink>
          </w:p>
          <w:p w:rsidR="00DB7FE2" w:rsidRPr="00A73B02" w:rsidRDefault="00167A11" w:rsidP="00DB7FE2">
            <w:pPr>
              <w:spacing w:after="0" w:line="240" w:lineRule="auto"/>
              <w:jc w:val="center"/>
              <w:rPr>
                <w:rFonts w:eastAsia="Times New Roman"/>
                <w:w w:val="100"/>
                <w:lang w:val="ru-RU" w:eastAsia="ru-RU"/>
              </w:rPr>
            </w:pPr>
            <w:hyperlink r:id="rId142" w:history="1">
              <w:r w:rsidR="00DB7FE2" w:rsidRPr="00A73B02">
                <w:rPr>
                  <w:rStyle w:val="aff8"/>
                  <w:rFonts w:eastAsia="Times New Roman"/>
                  <w:w w:val="100"/>
                  <w:lang w:val="ru-RU" w:eastAsia="ru-RU"/>
                </w:rPr>
                <w:t>https://catalog.prosv.ru/item/14138</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lastRenderedPageBreak/>
              <w:t>12.</w:t>
            </w:r>
          </w:p>
        </w:tc>
        <w:tc>
          <w:tcPr>
            <w:tcW w:w="6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Выдающиеся люди родной страны и страны/стран изучаемого языка. Писатели, художники, музыканты</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5</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43" w:history="1">
              <w:r w:rsidR="00DB7FE2" w:rsidRPr="00A73B02">
                <w:rPr>
                  <w:rStyle w:val="aff8"/>
                  <w:rFonts w:eastAsia="Times New Roman"/>
                  <w:w w:val="100"/>
                  <w:lang w:val="ru-RU" w:eastAsia="ru-RU"/>
                </w:rPr>
                <w:t>https://resh.edu.ru/subject/lesson/2763/start/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A73B02" w:rsidTr="004A2E40">
        <w:tc>
          <w:tcPr>
            <w:tcW w:w="6796"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102</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p>
        </w:tc>
      </w:tr>
    </w:tbl>
    <w:p w:rsidR="00DB7FE2" w:rsidRDefault="00DB7FE2" w:rsidP="0094767C">
      <w:pPr>
        <w:tabs>
          <w:tab w:val="left" w:pos="142"/>
          <w:tab w:val="left" w:pos="6096"/>
        </w:tabs>
        <w:autoSpaceDE w:val="0"/>
        <w:autoSpaceDN w:val="0"/>
        <w:spacing w:after="92" w:line="240" w:lineRule="auto"/>
        <w:rPr>
          <w:rFonts w:eastAsia="Times New Roman"/>
          <w:b/>
          <w:w w:val="100"/>
          <w:lang w:val="ru-RU"/>
        </w:rPr>
      </w:pPr>
    </w:p>
    <w:p w:rsidR="00DB7FE2" w:rsidRDefault="00DB7FE2" w:rsidP="0094767C">
      <w:pPr>
        <w:tabs>
          <w:tab w:val="left" w:pos="142"/>
          <w:tab w:val="left" w:pos="6096"/>
        </w:tabs>
        <w:autoSpaceDE w:val="0"/>
        <w:autoSpaceDN w:val="0"/>
        <w:spacing w:after="92" w:line="240" w:lineRule="auto"/>
        <w:rPr>
          <w:rFonts w:eastAsia="Times New Roman"/>
          <w:b/>
          <w:w w:val="100"/>
          <w:lang w:val="ru-RU"/>
        </w:rPr>
      </w:pPr>
    </w:p>
    <w:p w:rsidR="00DB7FE2" w:rsidRDefault="00DB7FE2" w:rsidP="0094767C">
      <w:pPr>
        <w:tabs>
          <w:tab w:val="left" w:pos="142"/>
          <w:tab w:val="left" w:pos="6096"/>
        </w:tabs>
        <w:autoSpaceDE w:val="0"/>
        <w:autoSpaceDN w:val="0"/>
        <w:spacing w:after="92" w:line="240" w:lineRule="auto"/>
        <w:rPr>
          <w:rFonts w:eastAsia="Times New Roman"/>
          <w:b/>
          <w:w w:val="100"/>
          <w:lang w:val="ru-RU"/>
        </w:rPr>
      </w:pPr>
    </w:p>
    <w:p w:rsidR="00DB7FE2" w:rsidRPr="00A73B02" w:rsidRDefault="00DB7FE2" w:rsidP="00DB7FE2">
      <w:pPr>
        <w:tabs>
          <w:tab w:val="left" w:pos="142"/>
        </w:tabs>
        <w:autoSpaceDE w:val="0"/>
        <w:autoSpaceDN w:val="0"/>
        <w:spacing w:after="92" w:line="240" w:lineRule="auto"/>
        <w:ind w:left="142" w:right="-239"/>
        <w:jc w:val="center"/>
        <w:rPr>
          <w:rFonts w:eastAsia="Times New Roman"/>
          <w:b/>
          <w:w w:val="100"/>
          <w:lang w:val="ru-RU"/>
        </w:rPr>
      </w:pPr>
      <w:r w:rsidRPr="00A73B02">
        <w:rPr>
          <w:rFonts w:eastAsia="Times New Roman"/>
          <w:b/>
          <w:w w:val="100"/>
        </w:rPr>
        <w:t xml:space="preserve">ТЕМАТИЧЕСКОЕ </w:t>
      </w:r>
      <w:r w:rsidRPr="00A73B02">
        <w:rPr>
          <w:rFonts w:eastAsia="Times New Roman"/>
          <w:b/>
          <w:w w:val="100"/>
          <w:lang w:val="ru-RU"/>
        </w:rPr>
        <w:t>ПЛАНИРОВАНИЕ</w:t>
      </w:r>
    </w:p>
    <w:p w:rsidR="00DB7FE2" w:rsidRPr="00A73B02" w:rsidRDefault="00DB7FE2" w:rsidP="00DB7FE2">
      <w:pPr>
        <w:tabs>
          <w:tab w:val="left" w:pos="142"/>
        </w:tabs>
        <w:autoSpaceDE w:val="0"/>
        <w:autoSpaceDN w:val="0"/>
        <w:spacing w:after="92" w:line="240" w:lineRule="auto"/>
        <w:ind w:left="142" w:right="-239" w:firstLine="142"/>
        <w:jc w:val="both"/>
        <w:rPr>
          <w:rFonts w:eastAsia="Times New Roman"/>
          <w:b/>
          <w:w w:val="100"/>
        </w:rPr>
      </w:pPr>
      <w:r w:rsidRPr="00A73B02">
        <w:rPr>
          <w:rFonts w:eastAsia="Times New Roman"/>
          <w:b/>
          <w:w w:val="100"/>
          <w:lang w:val="ru-RU"/>
        </w:rPr>
        <w:t>9</w:t>
      </w:r>
      <w:r w:rsidRPr="00A73B02">
        <w:rPr>
          <w:rFonts w:eastAsia="Times New Roman"/>
          <w:b/>
          <w:w w:val="100"/>
        </w:rPr>
        <w:t xml:space="preserve"> КЛАСС</w:t>
      </w:r>
    </w:p>
    <w:p w:rsidR="00DB7FE2" w:rsidRPr="00A73B02" w:rsidRDefault="00DB7FE2" w:rsidP="00DB7FE2">
      <w:pPr>
        <w:tabs>
          <w:tab w:val="left" w:pos="142"/>
        </w:tabs>
        <w:autoSpaceDE w:val="0"/>
        <w:autoSpaceDN w:val="0"/>
        <w:spacing w:after="92" w:line="240" w:lineRule="auto"/>
        <w:ind w:left="142" w:right="-239" w:firstLine="142"/>
        <w:jc w:val="both"/>
        <w:rPr>
          <w:rFonts w:eastAsia="Times New Roman"/>
          <w:b/>
          <w:w w:val="100"/>
          <w:lang w:val="ru-RU"/>
        </w:rPr>
      </w:pPr>
    </w:p>
    <w:p w:rsidR="00DB7FE2" w:rsidRPr="00A73B02" w:rsidRDefault="00DB7FE2" w:rsidP="00DB7FE2">
      <w:pPr>
        <w:tabs>
          <w:tab w:val="left" w:pos="142"/>
        </w:tabs>
        <w:autoSpaceDE w:val="0"/>
        <w:autoSpaceDN w:val="0"/>
        <w:spacing w:after="92" w:line="240" w:lineRule="auto"/>
        <w:ind w:left="142" w:right="-239" w:firstLine="142"/>
        <w:jc w:val="both"/>
        <w:rPr>
          <w:rFonts w:eastAsia="Times New Roman"/>
          <w:b/>
          <w:w w:val="100"/>
          <w:lang w:val="ru-RU"/>
        </w:rPr>
      </w:pPr>
    </w:p>
    <w:tbl>
      <w:tblPr>
        <w:tblW w:w="136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24"/>
        <w:gridCol w:w="6131"/>
        <w:gridCol w:w="1417"/>
        <w:gridCol w:w="5528"/>
      </w:tblGrid>
      <w:tr w:rsidR="00DB7FE2" w:rsidRPr="00A73B02" w:rsidTr="004A2E40">
        <w:trPr>
          <w:trHeight w:val="1123"/>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b/>
                <w:bCs/>
                <w:w w:val="100"/>
                <w:lang w:val="ru-RU" w:eastAsia="ru-RU"/>
              </w:rPr>
              <w:t>№</w:t>
            </w:r>
            <w:r w:rsidRPr="00A73B02">
              <w:rPr>
                <w:rFonts w:eastAsia="Times New Roman"/>
                <w:b/>
                <w:bCs/>
                <w:w w:val="100"/>
                <w:lang w:val="ru-RU" w:eastAsia="ru-RU"/>
              </w:rPr>
              <w:br/>
              <w:t>п/п</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b/>
                <w:bCs/>
                <w:w w:val="100"/>
                <w:lang w:val="ru-RU" w:eastAsia="ru-RU"/>
              </w:rPr>
              <w:t>Наименование разделов и тем программы</w:t>
            </w:r>
          </w:p>
        </w:tc>
        <w:tc>
          <w:tcPr>
            <w:tcW w:w="1417" w:type="dxa"/>
            <w:tcBorders>
              <w:top w:val="single" w:sz="6" w:space="0" w:color="000000"/>
              <w:left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b/>
                <w:bCs/>
                <w:w w:val="100"/>
                <w:lang w:val="ru-RU" w:eastAsia="ru-RU"/>
              </w:rPr>
            </w:pPr>
            <w:r w:rsidRPr="00A73B02">
              <w:rPr>
                <w:rFonts w:eastAsia="Times New Roman"/>
                <w:b/>
                <w:w w:val="100"/>
              </w:rPr>
              <w:t>Количество часов</w:t>
            </w:r>
          </w:p>
        </w:tc>
        <w:tc>
          <w:tcPr>
            <w:tcW w:w="5528" w:type="dxa"/>
            <w:tcBorders>
              <w:top w:val="single" w:sz="6" w:space="0" w:color="000000"/>
              <w:left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b/>
                <w:w w:val="100"/>
              </w:rPr>
            </w:pPr>
            <w:r w:rsidRPr="00A73B02">
              <w:rPr>
                <w:rFonts w:eastAsia="Times New Roman"/>
                <w:b/>
                <w:w w:val="100"/>
              </w:rPr>
              <w:t>Электронные (цифровые) образовательные ресурсы</w:t>
            </w: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1.</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Взаимоотношения в семье и с друзьями. Конфликты и их решения</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44"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45" w:history="1">
              <w:r w:rsidR="00DB7FE2" w:rsidRPr="00A73B02">
                <w:rPr>
                  <w:rStyle w:val="aff8"/>
                  <w:rFonts w:eastAsia="Times New Roman"/>
                  <w:w w:val="100"/>
                  <w:lang w:val="ru-RU" w:eastAsia="ru-RU"/>
                </w:rPr>
                <w:t>https://resh.edu.ru/subject/lesson/3404/start/</w:t>
              </w:r>
            </w:hyperlink>
          </w:p>
          <w:p w:rsidR="00DB7FE2" w:rsidRPr="00A73B02" w:rsidRDefault="00167A11" w:rsidP="00DB7FE2">
            <w:pPr>
              <w:spacing w:after="0" w:line="240" w:lineRule="auto"/>
              <w:jc w:val="center"/>
              <w:rPr>
                <w:rFonts w:eastAsia="Times New Roman"/>
                <w:w w:val="100"/>
                <w:lang w:val="ru-RU" w:eastAsia="ru-RU"/>
              </w:rPr>
            </w:pPr>
            <w:hyperlink r:id="rId146" w:history="1">
              <w:r w:rsidR="00DB7FE2" w:rsidRPr="00A73B02">
                <w:rPr>
                  <w:rStyle w:val="aff8"/>
                  <w:rFonts w:eastAsia="Times New Roman"/>
                  <w:w w:val="100"/>
                  <w:lang w:val="ru-RU" w:eastAsia="ru-RU"/>
                </w:rPr>
                <w:t>https://resh.edu.ru/subject/lesson/3452/start/</w:t>
              </w:r>
            </w:hyperlink>
          </w:p>
          <w:p w:rsidR="00DB7FE2" w:rsidRPr="00A73B02" w:rsidRDefault="00167A11" w:rsidP="00DB7FE2">
            <w:pPr>
              <w:spacing w:after="0" w:line="240" w:lineRule="auto"/>
              <w:jc w:val="center"/>
              <w:rPr>
                <w:rFonts w:eastAsia="Times New Roman"/>
                <w:w w:val="100"/>
                <w:lang w:val="ru-RU" w:eastAsia="ru-RU"/>
              </w:rPr>
            </w:pPr>
            <w:hyperlink r:id="rId147" w:history="1">
              <w:r w:rsidR="00DB7FE2" w:rsidRPr="00A73B02">
                <w:rPr>
                  <w:rStyle w:val="aff8"/>
                  <w:rFonts w:eastAsia="Times New Roman"/>
                  <w:w w:val="100"/>
                  <w:lang w:val="ru-RU" w:eastAsia="ru-RU"/>
                </w:rPr>
                <w:t>https://resh.edu.ru/subject/lesson/3402/start/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2.</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Внешность и характер человека/литературного персонажа</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7</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48"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49" w:history="1">
              <w:r w:rsidR="00DB7FE2" w:rsidRPr="00A73B02">
                <w:rPr>
                  <w:rStyle w:val="aff8"/>
                  <w:rFonts w:eastAsia="Times New Roman"/>
                  <w:w w:val="100"/>
                  <w:lang w:val="ru-RU" w:eastAsia="ru-RU"/>
                </w:rPr>
                <w:t>https://resh.edu.ru/subject/lesson/3397/start/</w:t>
              </w:r>
            </w:hyperlink>
          </w:p>
          <w:p w:rsidR="00DB7FE2" w:rsidRPr="00A73B02" w:rsidRDefault="00167A11" w:rsidP="00DB7FE2">
            <w:pPr>
              <w:spacing w:after="0" w:line="240" w:lineRule="auto"/>
              <w:jc w:val="center"/>
              <w:rPr>
                <w:rFonts w:eastAsia="Times New Roman"/>
                <w:w w:val="100"/>
                <w:lang w:val="ru-RU" w:eastAsia="ru-RU"/>
              </w:rPr>
            </w:pPr>
            <w:hyperlink r:id="rId150" w:history="1">
              <w:r w:rsidR="00DB7FE2" w:rsidRPr="00A73B02">
                <w:rPr>
                  <w:rStyle w:val="aff8"/>
                  <w:rFonts w:eastAsia="Times New Roman"/>
                  <w:w w:val="100"/>
                  <w:lang w:val="ru-RU" w:eastAsia="ru-RU"/>
                </w:rPr>
                <w:t>https://resh.edu.ru/subject/lesson/2771/start/</w:t>
              </w:r>
            </w:hyperlink>
          </w:p>
          <w:p w:rsidR="00DB7FE2" w:rsidRPr="00A73B02" w:rsidRDefault="00167A11" w:rsidP="00DB7FE2">
            <w:pPr>
              <w:spacing w:after="0" w:line="240" w:lineRule="auto"/>
              <w:jc w:val="center"/>
              <w:rPr>
                <w:rFonts w:eastAsia="Times New Roman"/>
                <w:w w:val="100"/>
                <w:lang w:val="ru-RU" w:eastAsia="ru-RU"/>
              </w:rPr>
            </w:pPr>
            <w:hyperlink r:id="rId151" w:history="1">
              <w:r w:rsidR="00DB7FE2" w:rsidRPr="00A73B02">
                <w:rPr>
                  <w:rStyle w:val="aff8"/>
                  <w:rFonts w:eastAsia="Times New Roman"/>
                  <w:w w:val="100"/>
                  <w:lang w:val="ru-RU" w:eastAsia="ru-RU"/>
                </w:rPr>
                <w:t>https://resh.edu.ru/subject/lesson/3451/start/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lastRenderedPageBreak/>
              <w:t>3.</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Досуг и увлечения/хобби современного подростка (чтение, кино, театр, музыка, музей, спорт, живопись, ком</w:t>
            </w:r>
            <w:r w:rsidRPr="00A73B02">
              <w:rPr>
                <w:rFonts w:eastAsia="Times New Roman"/>
                <w:spacing w:val="-2"/>
                <w:w w:val="100"/>
                <w:lang w:val="ru-RU" w:eastAsia="ru-RU"/>
              </w:rPr>
              <w:t>пьютерные</w:t>
            </w:r>
            <w:r w:rsidRPr="00A73B02">
              <w:rPr>
                <w:rFonts w:eastAsia="Times New Roman"/>
                <w:w w:val="100"/>
                <w:lang w:val="ru-RU" w:eastAsia="ru-RU"/>
              </w:rPr>
              <w:t> </w:t>
            </w:r>
            <w:r w:rsidRPr="00A73B02">
              <w:rPr>
                <w:rFonts w:eastAsia="Times New Roman"/>
                <w:spacing w:val="-1"/>
                <w:w w:val="100"/>
                <w:lang w:val="ru-RU" w:eastAsia="ru-RU"/>
              </w:rPr>
              <w:t>игры). </w:t>
            </w:r>
            <w:r w:rsidRPr="00A73B02">
              <w:rPr>
                <w:rFonts w:eastAsia="Times New Roman"/>
                <w:w w:val="100"/>
                <w:lang w:val="ru-RU" w:eastAsia="ru-RU"/>
              </w:rPr>
              <w:t>Роль книги в жизни подростка</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52"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53" w:history="1">
              <w:r w:rsidR="00DB7FE2" w:rsidRPr="00A73B02">
                <w:rPr>
                  <w:rStyle w:val="aff8"/>
                  <w:rFonts w:eastAsia="Times New Roman"/>
                  <w:w w:val="100"/>
                  <w:lang w:val="ru-RU" w:eastAsia="ru-RU"/>
                </w:rPr>
                <w:t>https://resh.edu.ru/subject/lesson/3453/start/</w:t>
              </w:r>
            </w:hyperlink>
          </w:p>
          <w:p w:rsidR="00DB7FE2" w:rsidRPr="00A73B02" w:rsidRDefault="00167A11" w:rsidP="00DB7FE2">
            <w:pPr>
              <w:spacing w:after="0" w:line="240" w:lineRule="auto"/>
              <w:jc w:val="center"/>
              <w:rPr>
                <w:rFonts w:eastAsia="Times New Roman"/>
                <w:w w:val="100"/>
                <w:lang w:val="ru-RU" w:eastAsia="ru-RU"/>
              </w:rPr>
            </w:pPr>
            <w:hyperlink r:id="rId154" w:history="1">
              <w:r w:rsidR="00DB7FE2" w:rsidRPr="00A73B02">
                <w:rPr>
                  <w:rStyle w:val="aff8"/>
                  <w:rFonts w:eastAsia="Times New Roman"/>
                  <w:w w:val="100"/>
                  <w:lang w:val="ru-RU" w:eastAsia="ru-RU"/>
                </w:rPr>
                <w:t>https://resh.edu.ru/subject/lesson/3400/start/</w:t>
              </w:r>
            </w:hyperlink>
          </w:p>
          <w:p w:rsidR="00DB7FE2" w:rsidRPr="00A73B02" w:rsidRDefault="00167A11" w:rsidP="00DB7FE2">
            <w:pPr>
              <w:spacing w:after="0" w:line="240" w:lineRule="auto"/>
              <w:jc w:val="center"/>
              <w:rPr>
                <w:rFonts w:eastAsia="Times New Roman"/>
                <w:w w:val="100"/>
                <w:lang w:val="ru-RU" w:eastAsia="ru-RU"/>
              </w:rPr>
            </w:pPr>
            <w:hyperlink r:id="rId155" w:history="1">
              <w:r w:rsidR="00DB7FE2" w:rsidRPr="00A73B02">
                <w:rPr>
                  <w:rStyle w:val="aff8"/>
                  <w:rFonts w:eastAsia="Times New Roman"/>
                  <w:w w:val="100"/>
                  <w:lang w:val="ru-RU" w:eastAsia="ru-RU"/>
                </w:rPr>
                <w:t>https://resh.edu.ru/subject/lesson/3450/start/</w:t>
              </w:r>
            </w:hyperlink>
          </w:p>
          <w:p w:rsidR="00DB7FE2" w:rsidRPr="00A73B02" w:rsidRDefault="00167A11" w:rsidP="00DB7FE2">
            <w:pPr>
              <w:spacing w:after="0" w:line="240" w:lineRule="auto"/>
              <w:jc w:val="center"/>
              <w:rPr>
                <w:rFonts w:eastAsia="Times New Roman"/>
                <w:w w:val="100"/>
                <w:lang w:val="ru-RU" w:eastAsia="ru-RU"/>
              </w:rPr>
            </w:pPr>
            <w:hyperlink r:id="rId156" w:history="1">
              <w:r w:rsidR="00DB7FE2" w:rsidRPr="00A73B02">
                <w:rPr>
                  <w:rStyle w:val="aff8"/>
                  <w:rFonts w:eastAsia="Times New Roman"/>
                  <w:w w:val="100"/>
                  <w:lang w:val="ru-RU" w:eastAsia="ru-RU"/>
                </w:rPr>
                <w:t>https://resh.edu.ru/subject/lesson/3393/start/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4.</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Здоровый образ жизни. Режим труда и отдыха. Фитнес. Сбалансированное питание. Посещение врача</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57"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58" w:history="1">
              <w:r w:rsidR="00DB7FE2" w:rsidRPr="00A73B02">
                <w:rPr>
                  <w:rStyle w:val="aff8"/>
                  <w:rFonts w:eastAsia="Times New Roman"/>
                  <w:w w:val="100"/>
                  <w:lang w:val="ru-RU" w:eastAsia="ru-RU"/>
                </w:rPr>
                <w:t>https://resh.edu.ru/subject/lesson/3395/start/</w:t>
              </w:r>
            </w:hyperlink>
          </w:p>
          <w:p w:rsidR="00DB7FE2" w:rsidRPr="00A73B02" w:rsidRDefault="00167A11" w:rsidP="00DB7FE2">
            <w:pPr>
              <w:spacing w:after="0" w:line="240" w:lineRule="auto"/>
              <w:jc w:val="center"/>
              <w:rPr>
                <w:rFonts w:eastAsia="Times New Roman"/>
                <w:w w:val="100"/>
                <w:lang w:val="ru-RU" w:eastAsia="ru-RU"/>
              </w:rPr>
            </w:pPr>
            <w:hyperlink r:id="rId159" w:history="1">
              <w:r w:rsidR="00DB7FE2" w:rsidRPr="00A73B02">
                <w:rPr>
                  <w:rStyle w:val="aff8"/>
                  <w:rFonts w:eastAsia="Times New Roman"/>
                  <w:w w:val="100"/>
                  <w:lang w:val="ru-RU" w:eastAsia="ru-RU"/>
                </w:rPr>
                <w:t>https://resh.edu.ru/subject/lesson/1573/start/</w:t>
              </w:r>
            </w:hyperlink>
          </w:p>
          <w:p w:rsidR="00DB7FE2" w:rsidRPr="00A73B02" w:rsidRDefault="00167A11" w:rsidP="00DB7FE2">
            <w:pPr>
              <w:spacing w:after="0" w:line="240" w:lineRule="auto"/>
              <w:jc w:val="center"/>
              <w:rPr>
                <w:rFonts w:eastAsia="Times New Roman"/>
                <w:w w:val="100"/>
                <w:lang w:val="ru-RU" w:eastAsia="ru-RU"/>
              </w:rPr>
            </w:pPr>
            <w:hyperlink r:id="rId160" w:history="1">
              <w:r w:rsidR="00DB7FE2" w:rsidRPr="00A73B02">
                <w:rPr>
                  <w:rStyle w:val="aff8"/>
                  <w:rFonts w:eastAsia="Times New Roman"/>
                  <w:w w:val="100"/>
                  <w:lang w:val="ru-RU" w:eastAsia="ru-RU"/>
                </w:rPr>
                <w:t>https://resh.edu.ru/subject/lesson/2776/start/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5.</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Покупки: одежда, обувь и продукты питания. Карманные деньги. Молодёжная мода</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7</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61"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62" w:history="1">
              <w:r w:rsidR="00DB7FE2" w:rsidRPr="00A73B02">
                <w:rPr>
                  <w:rStyle w:val="aff8"/>
                  <w:rFonts w:eastAsia="Times New Roman"/>
                  <w:w w:val="100"/>
                  <w:lang w:val="ru-RU" w:eastAsia="ru-RU"/>
                </w:rPr>
                <w:t>https://resh.edu.ru/subject/lesson/3398/start/</w:t>
              </w:r>
            </w:hyperlink>
          </w:p>
          <w:p w:rsidR="00DB7FE2" w:rsidRPr="00A73B02" w:rsidRDefault="00167A11" w:rsidP="00DB7FE2">
            <w:pPr>
              <w:spacing w:after="0" w:line="240" w:lineRule="auto"/>
              <w:jc w:val="center"/>
              <w:rPr>
                <w:rFonts w:eastAsia="Times New Roman"/>
                <w:w w:val="100"/>
                <w:lang w:val="ru-RU" w:eastAsia="ru-RU"/>
              </w:rPr>
            </w:pPr>
            <w:hyperlink r:id="rId163" w:history="1">
              <w:r w:rsidR="00DB7FE2" w:rsidRPr="00A73B02">
                <w:rPr>
                  <w:rStyle w:val="aff8"/>
                  <w:rFonts w:eastAsia="Times New Roman"/>
                  <w:w w:val="100"/>
                  <w:lang w:val="ru-RU" w:eastAsia="ru-RU"/>
                </w:rPr>
                <w:t>https://resh.edu.ru/subject/lesson/3449/start/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6.</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Школа. Школьное образование,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8</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64"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65" w:history="1">
              <w:r w:rsidR="00DB7FE2" w:rsidRPr="00A73B02">
                <w:rPr>
                  <w:rStyle w:val="aff8"/>
                  <w:rFonts w:eastAsia="Times New Roman"/>
                  <w:w w:val="100"/>
                  <w:lang w:val="ru-RU" w:eastAsia="ru-RU"/>
                </w:rPr>
                <w:t>https://resh.edu.ru/subject/lesson/3401/start/</w:t>
              </w:r>
            </w:hyperlink>
          </w:p>
          <w:p w:rsidR="00DB7FE2" w:rsidRPr="00A73B02" w:rsidRDefault="00167A11" w:rsidP="00DB7FE2">
            <w:pPr>
              <w:spacing w:after="0" w:line="240" w:lineRule="auto"/>
              <w:jc w:val="center"/>
              <w:rPr>
                <w:rFonts w:eastAsia="Times New Roman"/>
                <w:w w:val="100"/>
                <w:lang w:val="ru-RU" w:eastAsia="ru-RU"/>
              </w:rPr>
            </w:pPr>
            <w:hyperlink r:id="rId166" w:history="1">
              <w:r w:rsidR="00DB7FE2" w:rsidRPr="00A73B02">
                <w:rPr>
                  <w:rStyle w:val="aff8"/>
                  <w:rFonts w:eastAsia="Times New Roman"/>
                  <w:w w:val="100"/>
                  <w:lang w:val="ru-RU" w:eastAsia="ru-RU"/>
                </w:rPr>
                <w:t>https://resh.edu.ru/subject/lesson/2769/start/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7.</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Виды отдыха в различное время года. Путешествия по России и зарубежным странам. Транспорт</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67"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68" w:history="1">
              <w:r w:rsidR="00DB7FE2" w:rsidRPr="00A73B02">
                <w:rPr>
                  <w:rStyle w:val="aff8"/>
                  <w:rFonts w:eastAsia="Times New Roman"/>
                  <w:w w:val="100"/>
                  <w:lang w:val="ru-RU" w:eastAsia="ru-RU"/>
                </w:rPr>
                <w:t>https://resh.edu.ru/subject/lesson/3403/start/</w:t>
              </w:r>
            </w:hyperlink>
          </w:p>
          <w:p w:rsidR="00DB7FE2" w:rsidRPr="00A73B02" w:rsidRDefault="00167A11" w:rsidP="00DB7FE2">
            <w:pPr>
              <w:spacing w:after="0" w:line="240" w:lineRule="auto"/>
              <w:jc w:val="center"/>
              <w:rPr>
                <w:rFonts w:eastAsia="Times New Roman"/>
                <w:w w:val="100"/>
                <w:lang w:val="ru-RU" w:eastAsia="ru-RU"/>
              </w:rPr>
            </w:pPr>
            <w:hyperlink r:id="rId169" w:history="1">
              <w:r w:rsidR="00DB7FE2" w:rsidRPr="00A73B02">
                <w:rPr>
                  <w:rStyle w:val="aff8"/>
                  <w:rFonts w:eastAsia="Times New Roman"/>
                  <w:w w:val="100"/>
                  <w:lang w:val="ru-RU" w:eastAsia="ru-RU"/>
                </w:rPr>
                <w:t>https://resh.edu.ru/subject/lesson/3394/start/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8.</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Природа:  флора и фауна. Проблемы экологии. Защита окружающей среды. Климат, погода. Стихийные бедствия</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70"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71" w:history="1">
              <w:r w:rsidR="00DB7FE2" w:rsidRPr="00A73B02">
                <w:rPr>
                  <w:rStyle w:val="aff8"/>
                  <w:rFonts w:eastAsia="Times New Roman"/>
                  <w:w w:val="100"/>
                  <w:lang w:val="ru-RU" w:eastAsia="ru-RU"/>
                </w:rPr>
                <w:t>https://resh.edu.ru/subject/lesson/3399/start/</w:t>
              </w:r>
            </w:hyperlink>
          </w:p>
          <w:p w:rsidR="00DB7FE2" w:rsidRPr="00A73B02" w:rsidRDefault="00167A11" w:rsidP="00DB7FE2">
            <w:pPr>
              <w:spacing w:after="0" w:line="240" w:lineRule="auto"/>
              <w:jc w:val="center"/>
              <w:rPr>
                <w:rFonts w:eastAsia="Times New Roman"/>
                <w:w w:val="100"/>
                <w:lang w:val="ru-RU" w:eastAsia="ru-RU"/>
              </w:rPr>
            </w:pPr>
            <w:hyperlink r:id="rId172" w:history="1">
              <w:r w:rsidR="00DB7FE2" w:rsidRPr="00A73B02">
                <w:rPr>
                  <w:rStyle w:val="aff8"/>
                  <w:rFonts w:eastAsia="Times New Roman"/>
                  <w:w w:val="100"/>
                  <w:lang w:val="ru-RU" w:eastAsia="ru-RU"/>
                </w:rPr>
                <w:t>https://resh.edu.ru/subject/lesson/1574/start/</w:t>
              </w:r>
            </w:hyperlink>
          </w:p>
          <w:p w:rsidR="00DB7FE2" w:rsidRPr="00A73B02" w:rsidRDefault="00167A11" w:rsidP="00DB7FE2">
            <w:pPr>
              <w:spacing w:after="0" w:line="240" w:lineRule="auto"/>
              <w:jc w:val="center"/>
              <w:rPr>
                <w:rFonts w:eastAsia="Times New Roman"/>
                <w:w w:val="100"/>
                <w:lang w:val="ru-RU" w:eastAsia="ru-RU"/>
              </w:rPr>
            </w:pPr>
            <w:hyperlink r:id="rId173" w:history="1">
              <w:r w:rsidR="00DB7FE2" w:rsidRPr="00A73B02">
                <w:rPr>
                  <w:rStyle w:val="aff8"/>
                  <w:rFonts w:eastAsia="Times New Roman"/>
                  <w:w w:val="100"/>
                  <w:lang w:val="ru-RU" w:eastAsia="ru-RU"/>
                </w:rPr>
                <w:t>https://resh.edu.ru/subject/lesson/3457/start/</w:t>
              </w:r>
            </w:hyperlink>
          </w:p>
          <w:p w:rsidR="00DB7FE2" w:rsidRPr="00A73B02" w:rsidRDefault="00167A11" w:rsidP="00DB7FE2">
            <w:pPr>
              <w:spacing w:after="0" w:line="240" w:lineRule="auto"/>
              <w:jc w:val="center"/>
              <w:rPr>
                <w:rFonts w:eastAsia="Times New Roman"/>
                <w:w w:val="100"/>
                <w:lang w:val="ru-RU" w:eastAsia="ru-RU"/>
              </w:rPr>
            </w:pPr>
            <w:hyperlink r:id="rId174" w:history="1">
              <w:r w:rsidR="00DB7FE2" w:rsidRPr="00A73B02">
                <w:rPr>
                  <w:rStyle w:val="aff8"/>
                  <w:rFonts w:eastAsia="Times New Roman"/>
                  <w:w w:val="100"/>
                  <w:lang w:val="ru-RU" w:eastAsia="ru-RU"/>
                </w:rPr>
                <w:t>https://resh.edu.ru/subject/lesson/2772/start/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lastRenderedPageBreak/>
              <w:t>9.</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Средства массовой информации (телевидение, радио, пресса, Интернет)</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75"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76" w:history="1">
              <w:r w:rsidR="00DB7FE2" w:rsidRPr="00A73B02">
                <w:rPr>
                  <w:rStyle w:val="aff8"/>
                  <w:rFonts w:eastAsia="Times New Roman"/>
                  <w:w w:val="100"/>
                  <w:lang w:val="ru-RU" w:eastAsia="ru-RU"/>
                </w:rPr>
                <w:t>https://resh.edu.ru/subject/lesson/1575/start/</w:t>
              </w:r>
            </w:hyperlink>
          </w:p>
          <w:p w:rsidR="00DB7FE2" w:rsidRPr="00A73B02" w:rsidRDefault="00167A11" w:rsidP="00DB7FE2">
            <w:pPr>
              <w:spacing w:after="0" w:line="240" w:lineRule="auto"/>
              <w:jc w:val="center"/>
              <w:rPr>
                <w:rFonts w:eastAsia="Times New Roman"/>
                <w:w w:val="100"/>
                <w:lang w:val="ru-RU" w:eastAsia="ru-RU"/>
              </w:rPr>
            </w:pPr>
            <w:hyperlink r:id="rId177" w:history="1">
              <w:r w:rsidR="00DB7FE2" w:rsidRPr="00A73B02">
                <w:rPr>
                  <w:rStyle w:val="aff8"/>
                  <w:rFonts w:eastAsia="Times New Roman"/>
                  <w:w w:val="100"/>
                  <w:lang w:val="ru-RU" w:eastAsia="ru-RU"/>
                </w:rPr>
                <w:t>https://resh.edu.ru/subject/lesson/2773/start/</w:t>
              </w:r>
            </w:hyperlink>
          </w:p>
          <w:p w:rsidR="00DB7FE2" w:rsidRPr="00A73B02" w:rsidRDefault="00DB7FE2" w:rsidP="00DB7FE2">
            <w:pPr>
              <w:spacing w:after="0" w:line="240" w:lineRule="auto"/>
              <w:jc w:val="center"/>
              <w:rPr>
                <w:rFonts w:eastAsia="Times New Roman"/>
                <w:w w:val="100"/>
                <w:lang w:val="ru-RU" w:eastAsia="ru-RU"/>
              </w:rPr>
            </w:pPr>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10.</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Родная страна и страна/страны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w:t>
            </w:r>
            <w:r w:rsidRPr="00A73B02">
              <w:rPr>
                <w:rFonts w:eastAsia="Times New Roman"/>
                <w:spacing w:val="-1"/>
                <w:w w:val="100"/>
                <w:lang w:val="ru-RU" w:eastAsia="ru-RU"/>
              </w:rPr>
              <w:t>нальные</w:t>
            </w:r>
            <w:r w:rsidRPr="00A73B02">
              <w:rPr>
                <w:rFonts w:eastAsia="Times New Roman"/>
                <w:w w:val="100"/>
                <w:lang w:val="ru-RU" w:eastAsia="ru-RU"/>
              </w:rPr>
              <w:t> праздники, знаменательные даты, традиции, обычаи); страницы истории</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78"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79" w:history="1">
              <w:r w:rsidR="00DB7FE2" w:rsidRPr="00A73B02">
                <w:rPr>
                  <w:rStyle w:val="aff8"/>
                  <w:rFonts w:eastAsia="Times New Roman"/>
                  <w:w w:val="100"/>
                  <w:lang w:val="ru-RU" w:eastAsia="ru-RU"/>
                </w:rPr>
                <w:t>https://resh.edu.ru/subject/lesson/3396/start/</w:t>
              </w:r>
            </w:hyperlink>
          </w:p>
          <w:p w:rsidR="00DB7FE2" w:rsidRPr="00A73B02" w:rsidRDefault="00167A11" w:rsidP="00DB7FE2">
            <w:pPr>
              <w:spacing w:after="0" w:line="240" w:lineRule="auto"/>
              <w:jc w:val="center"/>
              <w:rPr>
                <w:rFonts w:eastAsia="Times New Roman"/>
                <w:w w:val="100"/>
                <w:lang w:val="ru-RU" w:eastAsia="ru-RU"/>
              </w:rPr>
            </w:pPr>
            <w:hyperlink r:id="rId180" w:history="1">
              <w:r w:rsidR="00DB7FE2" w:rsidRPr="00A73B02">
                <w:rPr>
                  <w:rStyle w:val="aff8"/>
                  <w:rFonts w:eastAsia="Times New Roman"/>
                  <w:w w:val="100"/>
                  <w:lang w:val="ru-RU" w:eastAsia="ru-RU"/>
                </w:rPr>
                <w:t>https://resh.edu.ru/subject/lesson/2775/start/</w:t>
              </w:r>
            </w:hyperlink>
          </w:p>
          <w:p w:rsidR="00DB7FE2" w:rsidRPr="00A73B02" w:rsidRDefault="00167A11" w:rsidP="00DB7FE2">
            <w:pPr>
              <w:spacing w:after="0" w:line="240" w:lineRule="auto"/>
              <w:jc w:val="center"/>
              <w:rPr>
                <w:rFonts w:eastAsia="Times New Roman"/>
                <w:w w:val="100"/>
                <w:lang w:val="ru-RU" w:eastAsia="ru-RU"/>
              </w:rPr>
            </w:pPr>
            <w:hyperlink r:id="rId181" w:history="1">
              <w:r w:rsidR="00DB7FE2" w:rsidRPr="00A73B02">
                <w:rPr>
                  <w:rStyle w:val="aff8"/>
                  <w:rFonts w:eastAsia="Times New Roman"/>
                  <w:w w:val="100"/>
                  <w:lang w:val="ru-RU" w:eastAsia="ru-RU"/>
                </w:rPr>
                <w:t>https://resh.edu.ru/subject/lesson/2774/start/</w:t>
              </w:r>
            </w:hyperlink>
          </w:p>
          <w:p w:rsidR="00DB7FE2" w:rsidRPr="00A73B02" w:rsidRDefault="00167A11" w:rsidP="00DB7FE2">
            <w:pPr>
              <w:spacing w:after="0" w:line="240" w:lineRule="auto"/>
              <w:jc w:val="center"/>
              <w:rPr>
                <w:rFonts w:eastAsia="Times New Roman"/>
                <w:w w:val="100"/>
                <w:lang w:val="ru-RU" w:eastAsia="ru-RU"/>
              </w:rPr>
            </w:pPr>
            <w:hyperlink r:id="rId182" w:history="1">
              <w:r w:rsidR="00DB7FE2" w:rsidRPr="00A73B02">
                <w:rPr>
                  <w:rStyle w:val="aff8"/>
                  <w:rFonts w:eastAsia="Times New Roman"/>
                  <w:w w:val="100"/>
                  <w:lang w:val="ru-RU" w:eastAsia="ru-RU"/>
                </w:rPr>
                <w:t>https://resh.edu.ru/subject/lesson/2770/start/</w:t>
              </w:r>
            </w:hyperlink>
          </w:p>
          <w:p w:rsidR="00DB7FE2" w:rsidRPr="00A73B02" w:rsidRDefault="00167A11" w:rsidP="00DB7FE2">
            <w:pPr>
              <w:spacing w:after="0" w:line="240" w:lineRule="auto"/>
              <w:jc w:val="center"/>
              <w:rPr>
                <w:rFonts w:eastAsia="Times New Roman"/>
                <w:w w:val="100"/>
                <w:lang w:val="ru-RU" w:eastAsia="ru-RU"/>
              </w:rPr>
            </w:pPr>
            <w:hyperlink r:id="rId183" w:history="1">
              <w:r w:rsidR="00DB7FE2" w:rsidRPr="00A73B02">
                <w:rPr>
                  <w:rStyle w:val="aff8"/>
                  <w:rFonts w:eastAsia="Times New Roman"/>
                  <w:w w:val="100"/>
                  <w:lang w:val="ru-RU" w:eastAsia="ru-RU"/>
                </w:rPr>
                <w:t>https://resh.edu.ru/subject/lesson/3390/start/</w:t>
              </w:r>
            </w:hyperlink>
          </w:p>
          <w:p w:rsidR="00DB7FE2" w:rsidRPr="00A73B02" w:rsidRDefault="00167A11" w:rsidP="00DB7FE2">
            <w:pPr>
              <w:spacing w:after="0" w:line="240" w:lineRule="auto"/>
              <w:jc w:val="center"/>
              <w:rPr>
                <w:rFonts w:eastAsia="Times New Roman"/>
                <w:w w:val="100"/>
                <w:lang w:val="ru-RU" w:eastAsia="ru-RU"/>
              </w:rPr>
            </w:pPr>
            <w:hyperlink r:id="rId184" w:history="1">
              <w:r w:rsidR="00DB7FE2" w:rsidRPr="00A73B02">
                <w:rPr>
                  <w:rStyle w:val="aff8"/>
                  <w:rFonts w:eastAsia="Times New Roman"/>
                  <w:w w:val="100"/>
                  <w:lang w:val="ru-RU" w:eastAsia="ru-RU"/>
                </w:rPr>
                <w:t>https://resh.edu.ru/subject/lesson/3465/start/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255357" w:rsidTr="004A2E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11.</w:t>
            </w:r>
          </w:p>
        </w:tc>
        <w:tc>
          <w:tcPr>
            <w:tcW w:w="6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rPr>
                <w:rFonts w:eastAsia="Times New Roman"/>
                <w:w w:val="100"/>
                <w:lang w:val="ru-RU" w:eastAsia="ru-RU"/>
              </w:rPr>
            </w:pPr>
            <w:r w:rsidRPr="00A73B02">
              <w:rPr>
                <w:rFonts w:eastAsia="Times New Roman"/>
                <w:w w:val="100"/>
                <w:lang w:val="ru-RU" w:eastAsia="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w w:val="100"/>
                <w:lang w:val="ru-RU" w:eastAsia="ru-RU"/>
              </w:rPr>
            </w:pPr>
            <w:r w:rsidRPr="00A73B02">
              <w:rPr>
                <w:rFonts w:eastAsia="Times New Roman"/>
                <w:w w:val="100"/>
                <w:lang w:val="ru-RU" w:eastAsia="ru-RU"/>
              </w:rPr>
              <w:t>10</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167A11" w:rsidP="00DB7FE2">
            <w:pPr>
              <w:spacing w:after="0" w:line="240" w:lineRule="auto"/>
              <w:jc w:val="center"/>
              <w:rPr>
                <w:rFonts w:eastAsia="Times New Roman"/>
                <w:w w:val="100"/>
                <w:lang w:val="ru-RU" w:eastAsia="ru-RU"/>
              </w:rPr>
            </w:pPr>
            <w:hyperlink r:id="rId185" w:history="1">
              <w:r w:rsidR="00DB7FE2" w:rsidRPr="00A73B02">
                <w:rPr>
                  <w:rStyle w:val="aff8"/>
                  <w:rFonts w:eastAsia="Times New Roman"/>
                  <w:w w:val="100"/>
                  <w:lang w:val="ru-RU" w:eastAsia="ru-RU"/>
                </w:rPr>
                <w:t>https://catalog.prosv.ru/item/14037</w:t>
              </w:r>
            </w:hyperlink>
          </w:p>
          <w:p w:rsidR="00DB7FE2" w:rsidRPr="00A73B02" w:rsidRDefault="00167A11" w:rsidP="00DB7FE2">
            <w:pPr>
              <w:spacing w:after="0" w:line="240" w:lineRule="auto"/>
              <w:jc w:val="center"/>
              <w:rPr>
                <w:rFonts w:eastAsia="Times New Roman"/>
                <w:w w:val="100"/>
                <w:lang w:val="ru-RU" w:eastAsia="ru-RU"/>
              </w:rPr>
            </w:pPr>
            <w:hyperlink r:id="rId186" w:history="1">
              <w:r w:rsidR="00DB7FE2" w:rsidRPr="00A73B02">
                <w:rPr>
                  <w:rStyle w:val="aff8"/>
                  <w:rFonts w:eastAsia="Times New Roman"/>
                  <w:w w:val="100"/>
                  <w:lang w:val="ru-RU" w:eastAsia="ru-RU"/>
                </w:rPr>
                <w:t>https://resh.edu.ru/subject/lesson/3392/start/</w:t>
              </w:r>
            </w:hyperlink>
          </w:p>
          <w:p w:rsidR="00DB7FE2" w:rsidRPr="00A73B02" w:rsidRDefault="00167A11" w:rsidP="00DB7FE2">
            <w:pPr>
              <w:spacing w:after="0" w:line="240" w:lineRule="auto"/>
              <w:jc w:val="center"/>
              <w:rPr>
                <w:rFonts w:eastAsia="Times New Roman"/>
                <w:w w:val="100"/>
                <w:lang w:val="ru-RU" w:eastAsia="ru-RU"/>
              </w:rPr>
            </w:pPr>
            <w:hyperlink r:id="rId187" w:history="1">
              <w:r w:rsidR="00DB7FE2" w:rsidRPr="00A73B02">
                <w:rPr>
                  <w:rStyle w:val="aff8"/>
                  <w:rFonts w:eastAsia="Times New Roman"/>
                  <w:w w:val="100"/>
                  <w:lang w:val="ru-RU" w:eastAsia="ru-RU"/>
                </w:rPr>
                <w:t>https://resh.edu.ru/subject/lesson/3389/start/</w:t>
              </w:r>
            </w:hyperlink>
          </w:p>
          <w:p w:rsidR="00DB7FE2" w:rsidRPr="00A73B02" w:rsidRDefault="00DB7FE2" w:rsidP="00DB7FE2">
            <w:pPr>
              <w:spacing w:after="0" w:line="240" w:lineRule="auto"/>
              <w:jc w:val="center"/>
              <w:rPr>
                <w:rFonts w:eastAsia="Times New Roman"/>
                <w:w w:val="100"/>
                <w:lang w:val="ru-RU" w:eastAsia="ru-RU"/>
              </w:rPr>
            </w:pPr>
          </w:p>
        </w:tc>
      </w:tr>
      <w:tr w:rsidR="00DB7FE2" w:rsidRPr="00A73B02" w:rsidTr="004A2E40">
        <w:tc>
          <w:tcPr>
            <w:tcW w:w="6655"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7FE2" w:rsidRPr="00A73B02" w:rsidRDefault="00DB7FE2" w:rsidP="00DB7FE2">
            <w:pPr>
              <w:spacing w:after="0" w:line="240" w:lineRule="auto"/>
              <w:jc w:val="both"/>
              <w:rPr>
                <w:rFonts w:eastAsia="Times New Roman"/>
                <w:w w:val="100"/>
                <w:lang w:val="ru-RU" w:eastAsia="ru-RU"/>
              </w:rPr>
            </w:pPr>
            <w:r w:rsidRPr="00A73B02">
              <w:rPr>
                <w:rFonts w:eastAsia="Times New Roman"/>
                <w:w w:val="100"/>
                <w:lang w:val="ru-RU" w:eastAsia="ru-RU"/>
              </w:rPr>
              <w:t>ОБЩЕЕ КОЛИЧЕСТВО ЧАСОВ ПО ПРОГРАММЕ</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center"/>
              <w:rPr>
                <w:rFonts w:eastAsia="Times New Roman"/>
                <w:b/>
                <w:w w:val="100"/>
                <w:lang w:val="ru-RU" w:eastAsia="ru-RU"/>
              </w:rPr>
            </w:pPr>
            <w:r w:rsidRPr="00A73B02">
              <w:rPr>
                <w:rFonts w:eastAsia="Times New Roman"/>
                <w:b/>
                <w:w w:val="100"/>
                <w:lang w:val="ru-RU" w:eastAsia="ru-RU"/>
              </w:rPr>
              <w:t>102</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Pr>
          <w:p w:rsidR="00DB7FE2" w:rsidRPr="00A73B02" w:rsidRDefault="00DB7FE2" w:rsidP="00DB7FE2">
            <w:pPr>
              <w:spacing w:after="0" w:line="240" w:lineRule="auto"/>
              <w:jc w:val="both"/>
              <w:rPr>
                <w:rFonts w:eastAsia="Times New Roman"/>
                <w:w w:val="100"/>
                <w:lang w:val="ru-RU" w:eastAsia="ru-RU"/>
              </w:rPr>
            </w:pPr>
          </w:p>
        </w:tc>
      </w:tr>
    </w:tbl>
    <w:p w:rsidR="00DB7FE2" w:rsidRDefault="00DB7FE2" w:rsidP="0094767C">
      <w:pPr>
        <w:tabs>
          <w:tab w:val="left" w:pos="142"/>
          <w:tab w:val="left" w:pos="6096"/>
        </w:tabs>
        <w:autoSpaceDE w:val="0"/>
        <w:autoSpaceDN w:val="0"/>
        <w:spacing w:after="92" w:line="240" w:lineRule="auto"/>
        <w:rPr>
          <w:rFonts w:eastAsia="Times New Roman"/>
          <w:b/>
          <w:w w:val="100"/>
          <w:lang w:val="ru-RU"/>
        </w:rPr>
        <w:sectPr w:rsidR="00DB7FE2" w:rsidSect="0094767C">
          <w:pgSz w:w="16383" w:h="11906" w:orient="landscape"/>
          <w:pgMar w:top="1134" w:right="790" w:bottom="1134" w:left="1701" w:header="720" w:footer="720" w:gutter="0"/>
          <w:cols w:space="720"/>
        </w:sectPr>
      </w:pPr>
    </w:p>
    <w:p w:rsidR="002F4693" w:rsidRDefault="002F4693" w:rsidP="00B5289F">
      <w:pPr>
        <w:tabs>
          <w:tab w:val="left" w:pos="142"/>
        </w:tabs>
        <w:autoSpaceDE w:val="0"/>
        <w:autoSpaceDN w:val="0"/>
        <w:spacing w:after="92" w:line="240" w:lineRule="auto"/>
        <w:ind w:right="-239"/>
        <w:rPr>
          <w:rFonts w:eastAsia="Times New Roman"/>
          <w:b/>
          <w:w w:val="100"/>
          <w:lang w:val="ru-RU"/>
        </w:rPr>
      </w:pPr>
    </w:p>
    <w:p w:rsidR="00860318" w:rsidRPr="00A73B02" w:rsidRDefault="002F4693" w:rsidP="00B5289F">
      <w:pPr>
        <w:tabs>
          <w:tab w:val="left" w:pos="142"/>
        </w:tabs>
        <w:autoSpaceDE w:val="0"/>
        <w:autoSpaceDN w:val="0"/>
        <w:spacing w:after="92" w:line="240" w:lineRule="auto"/>
        <w:ind w:left="142"/>
        <w:rPr>
          <w:rFonts w:eastAsia="Times New Roman"/>
          <w:b/>
          <w:w w:val="100"/>
          <w:lang w:val="ru-RU"/>
        </w:rPr>
      </w:pPr>
      <w:r>
        <w:rPr>
          <w:rFonts w:eastAsia="Times New Roman"/>
          <w:b/>
          <w:w w:val="100"/>
          <w:lang w:val="ru-RU"/>
        </w:rPr>
        <w:t xml:space="preserve">ПОУРОЧНОЕ </w:t>
      </w:r>
      <w:r w:rsidR="00860318" w:rsidRPr="002F4693">
        <w:rPr>
          <w:rFonts w:eastAsia="Times New Roman"/>
          <w:b/>
          <w:w w:val="100"/>
          <w:lang w:val="ru-RU"/>
        </w:rPr>
        <w:t xml:space="preserve">ТЕМАТИЧЕСКОЕ </w:t>
      </w:r>
      <w:r w:rsidR="00860318" w:rsidRPr="00A73B02">
        <w:rPr>
          <w:rFonts w:eastAsia="Times New Roman"/>
          <w:b/>
          <w:w w:val="100"/>
          <w:lang w:val="ru-RU"/>
        </w:rPr>
        <w:t>ПЛАНИРОВАНИЕ</w:t>
      </w:r>
    </w:p>
    <w:p w:rsidR="00860318" w:rsidRPr="002F4693" w:rsidRDefault="00860318" w:rsidP="00860318">
      <w:pPr>
        <w:tabs>
          <w:tab w:val="left" w:pos="142"/>
        </w:tabs>
        <w:autoSpaceDE w:val="0"/>
        <w:autoSpaceDN w:val="0"/>
        <w:spacing w:after="92" w:line="240" w:lineRule="auto"/>
        <w:ind w:left="142" w:right="-239" w:firstLine="142"/>
        <w:jc w:val="both"/>
        <w:rPr>
          <w:rFonts w:eastAsia="Times New Roman"/>
          <w:b/>
          <w:w w:val="100"/>
          <w:lang w:val="ru-RU"/>
        </w:rPr>
      </w:pPr>
      <w:r w:rsidRPr="002F4693">
        <w:rPr>
          <w:rFonts w:eastAsia="Times New Roman"/>
          <w:b/>
          <w:w w:val="100"/>
          <w:lang w:val="ru-RU"/>
        </w:rPr>
        <w:t>5 КЛАСС</w:t>
      </w:r>
    </w:p>
    <w:tbl>
      <w:tblPr>
        <w:tblW w:w="963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7"/>
        <w:gridCol w:w="3718"/>
        <w:gridCol w:w="1134"/>
        <w:gridCol w:w="4110"/>
      </w:tblGrid>
      <w:tr w:rsidR="00A971CA" w:rsidTr="00A971CA">
        <w:trPr>
          <w:trHeight w:val="144"/>
          <w:tblCellSpacing w:w="20" w:type="nil"/>
        </w:trPr>
        <w:tc>
          <w:tcPr>
            <w:tcW w:w="677" w:type="dxa"/>
            <w:tcBorders>
              <w:top w:val="single" w:sz="4" w:space="0" w:color="auto"/>
            </w:tcBorders>
            <w:tcMar>
              <w:top w:w="50" w:type="dxa"/>
              <w:left w:w="100" w:type="dxa"/>
            </w:tcMar>
          </w:tcPr>
          <w:p w:rsidR="00A971CA" w:rsidRDefault="00A971CA" w:rsidP="000B6E56">
            <w:pPr>
              <w:spacing w:after="0"/>
              <w:ind w:left="135"/>
            </w:pPr>
            <w:bookmarkStart w:id="7" w:name="_Hlk145973689"/>
            <w:r>
              <w:rPr>
                <w:b/>
              </w:rPr>
              <w:t xml:space="preserve">№ п/п </w:t>
            </w:r>
          </w:p>
          <w:p w:rsidR="00A971CA" w:rsidRDefault="00A971CA" w:rsidP="000B6E56"/>
        </w:tc>
        <w:tc>
          <w:tcPr>
            <w:tcW w:w="3718" w:type="dxa"/>
            <w:tcBorders>
              <w:top w:val="single" w:sz="4" w:space="0" w:color="auto"/>
            </w:tcBorders>
            <w:tcMar>
              <w:top w:w="50" w:type="dxa"/>
              <w:left w:w="100" w:type="dxa"/>
            </w:tcMar>
          </w:tcPr>
          <w:p w:rsidR="00A971CA" w:rsidRDefault="00A971CA" w:rsidP="000B6E56">
            <w:pPr>
              <w:spacing w:after="0"/>
              <w:ind w:left="135"/>
            </w:pPr>
            <w:r>
              <w:rPr>
                <w:b/>
              </w:rPr>
              <w:t xml:space="preserve">Тема урока </w:t>
            </w:r>
          </w:p>
          <w:p w:rsidR="00A971CA" w:rsidRDefault="00A971CA" w:rsidP="000B6E56"/>
        </w:tc>
        <w:tc>
          <w:tcPr>
            <w:tcW w:w="1134" w:type="dxa"/>
            <w:tcBorders>
              <w:top w:val="single" w:sz="4" w:space="0" w:color="auto"/>
            </w:tcBorders>
            <w:tcMar>
              <w:top w:w="50" w:type="dxa"/>
              <w:left w:w="100" w:type="dxa"/>
            </w:tcMar>
            <w:vAlign w:val="center"/>
          </w:tcPr>
          <w:p w:rsidR="00A971CA" w:rsidRDefault="00A971CA" w:rsidP="000B6E56">
            <w:pPr>
              <w:spacing w:after="0"/>
              <w:ind w:left="135"/>
              <w:rPr>
                <w:b/>
              </w:rPr>
            </w:pPr>
            <w:r>
              <w:rPr>
                <w:b/>
              </w:rPr>
              <w:t>Количество часов</w:t>
            </w:r>
          </w:p>
        </w:tc>
        <w:tc>
          <w:tcPr>
            <w:tcW w:w="4110" w:type="dxa"/>
            <w:tcBorders>
              <w:top w:val="single" w:sz="4" w:space="0" w:color="auto"/>
            </w:tcBorders>
            <w:tcMar>
              <w:top w:w="50" w:type="dxa"/>
              <w:left w:w="100" w:type="dxa"/>
            </w:tcMar>
          </w:tcPr>
          <w:p w:rsidR="00A971CA" w:rsidRDefault="00A971CA" w:rsidP="000B6E56">
            <w:pPr>
              <w:spacing w:after="0"/>
              <w:ind w:left="135"/>
            </w:pPr>
            <w:r>
              <w:rPr>
                <w:b/>
              </w:rPr>
              <w:t xml:space="preserve">Электронные цифровые образовательные ресурсы </w:t>
            </w:r>
          </w:p>
          <w:p w:rsidR="00A971CA" w:rsidRDefault="00A971CA" w:rsidP="000B6E56"/>
        </w:tc>
      </w:tr>
      <w:bookmarkEnd w:id="7"/>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0B6E56"/>
        </w:tc>
        <w:tc>
          <w:tcPr>
            <w:tcW w:w="3718" w:type="dxa"/>
            <w:tcBorders>
              <w:top w:val="nil"/>
            </w:tcBorders>
            <w:tcMar>
              <w:top w:w="50" w:type="dxa"/>
              <w:left w:w="100" w:type="dxa"/>
            </w:tcMar>
          </w:tcPr>
          <w:p w:rsidR="00A971CA" w:rsidRPr="00E728F2" w:rsidRDefault="00A971CA" w:rsidP="000B6E56">
            <w:pPr>
              <w:rPr>
                <w:lang w:val="ru-RU"/>
              </w:rPr>
            </w:pPr>
            <w:r w:rsidRPr="00E728F2">
              <w:rPr>
                <w:rFonts w:eastAsia="Times New Roman"/>
                <w:lang w:val="ru-RU" w:eastAsia="ru-RU"/>
              </w:rPr>
              <w:t>Школа, школьная жизнь, учебные предметы, школьная форма, переписка с зарубежными сверстниками.</w:t>
            </w:r>
          </w:p>
        </w:tc>
        <w:tc>
          <w:tcPr>
            <w:tcW w:w="1134" w:type="dxa"/>
            <w:tcMar>
              <w:top w:w="50" w:type="dxa"/>
              <w:left w:w="100" w:type="dxa"/>
            </w:tcMar>
            <w:vAlign w:val="center"/>
          </w:tcPr>
          <w:p w:rsidR="00A971CA" w:rsidRPr="00E728F2" w:rsidRDefault="00A971CA" w:rsidP="000B6E56">
            <w:pPr>
              <w:spacing w:after="0"/>
              <w:ind w:left="135"/>
              <w:rPr>
                <w:b/>
                <w:lang w:val="ru-RU"/>
              </w:rPr>
            </w:pPr>
            <w:r w:rsidRPr="00A73B02">
              <w:t>4</w:t>
            </w:r>
          </w:p>
        </w:tc>
        <w:tc>
          <w:tcPr>
            <w:tcW w:w="4110" w:type="dxa"/>
            <w:tcBorders>
              <w:top w:val="nil"/>
            </w:tcBorders>
            <w:tcMar>
              <w:top w:w="50" w:type="dxa"/>
              <w:left w:w="100" w:type="dxa"/>
            </w:tcMar>
          </w:tcPr>
          <w:p w:rsidR="00A971CA" w:rsidRPr="00E728F2" w:rsidRDefault="00A971CA" w:rsidP="000B6E56">
            <w:pPr>
              <w:rPr>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Pr="00E728F2" w:rsidRDefault="00A971CA" w:rsidP="000B6E56">
            <w:pPr>
              <w:rPr>
                <w:lang w:val="ru-RU"/>
              </w:rPr>
            </w:pPr>
            <w:r>
              <w:rPr>
                <w:lang w:val="ru-RU"/>
              </w:rPr>
              <w:t>1</w:t>
            </w:r>
          </w:p>
        </w:tc>
        <w:tc>
          <w:tcPr>
            <w:tcW w:w="3718" w:type="dxa"/>
            <w:tcBorders>
              <w:top w:val="nil"/>
            </w:tcBorders>
            <w:tcMar>
              <w:top w:w="50" w:type="dxa"/>
              <w:left w:w="100" w:type="dxa"/>
            </w:tcMar>
          </w:tcPr>
          <w:p w:rsidR="00A971CA" w:rsidRPr="00E728F2" w:rsidRDefault="00A971CA" w:rsidP="00E728F2">
            <w:pPr>
              <w:spacing w:after="160" w:line="259" w:lineRule="auto"/>
              <w:ind w:right="33"/>
              <w:contextualSpacing/>
              <w:rPr>
                <w:lang w:val="ru-RU"/>
              </w:rPr>
            </w:pPr>
            <w:r w:rsidRPr="00E728F2">
              <w:rPr>
                <w:lang w:val="ru-RU"/>
              </w:rPr>
              <w:t>Школа. Начало учебного года.</w:t>
            </w:r>
          </w:p>
          <w:p w:rsidR="00A971CA" w:rsidRPr="00E728F2" w:rsidRDefault="00A971CA" w:rsidP="00E728F2">
            <w:pPr>
              <w:spacing w:after="160" w:line="259" w:lineRule="auto"/>
              <w:ind w:right="33"/>
              <w:contextualSpacing/>
              <w:rPr>
                <w:lang w:val="ru-RU"/>
              </w:rPr>
            </w:pPr>
            <w:r w:rsidRPr="00E728F2">
              <w:rPr>
                <w:lang w:val="ru-RU"/>
              </w:rPr>
              <w:t>Первый школьный день в новом учебном году (Повторение).</w:t>
            </w:r>
          </w:p>
          <w:p w:rsidR="00A971CA" w:rsidRPr="00E728F2" w:rsidRDefault="00A971CA" w:rsidP="000B6E56">
            <w:pPr>
              <w:rPr>
                <w:rFonts w:eastAsia="Times New Roman"/>
                <w:lang w:val="ru-RU" w:eastAsia="ru-RU"/>
              </w:rPr>
            </w:pPr>
          </w:p>
        </w:tc>
        <w:tc>
          <w:tcPr>
            <w:tcW w:w="1134" w:type="dxa"/>
            <w:tcMar>
              <w:top w:w="50" w:type="dxa"/>
              <w:left w:w="100" w:type="dxa"/>
            </w:tcMar>
            <w:vAlign w:val="center"/>
          </w:tcPr>
          <w:p w:rsidR="00A971CA" w:rsidRPr="00E728F2" w:rsidRDefault="00A971CA" w:rsidP="000B6E56">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167A11" w:rsidP="00E728F2">
            <w:pPr>
              <w:rPr>
                <w:lang w:val="ru-RU"/>
              </w:rPr>
            </w:pPr>
            <w:hyperlink r:id="rId188" w:history="1">
              <w:r w:rsidR="00A971CA" w:rsidRPr="00A73B02">
                <w:rPr>
                  <w:rStyle w:val="aff8"/>
                </w:rPr>
                <w:t>https</w:t>
              </w:r>
              <w:r w:rsidR="00A971CA" w:rsidRPr="00E728F2">
                <w:rPr>
                  <w:rStyle w:val="aff8"/>
                  <w:lang w:val="ru-RU"/>
                </w:rPr>
                <w:t>://</w:t>
              </w:r>
              <w:r w:rsidR="00A971CA" w:rsidRPr="00A73B02">
                <w:rPr>
                  <w:rStyle w:val="aff8"/>
                </w:rPr>
                <w:t>resh</w:t>
              </w:r>
              <w:r w:rsidR="00A971CA" w:rsidRPr="00E728F2">
                <w:rPr>
                  <w:rStyle w:val="aff8"/>
                  <w:lang w:val="ru-RU"/>
                </w:rPr>
                <w:t>.</w:t>
              </w:r>
              <w:r w:rsidR="00A971CA" w:rsidRPr="00A73B02">
                <w:rPr>
                  <w:rStyle w:val="aff8"/>
                </w:rPr>
                <w:t>edu</w:t>
              </w:r>
              <w:r w:rsidR="00A971CA" w:rsidRPr="00E728F2">
                <w:rPr>
                  <w:rStyle w:val="aff8"/>
                  <w:lang w:val="ru-RU"/>
                </w:rPr>
                <w:t>.</w:t>
              </w:r>
              <w:r w:rsidR="00A971CA" w:rsidRPr="00A73B02">
                <w:rPr>
                  <w:rStyle w:val="aff8"/>
                </w:rPr>
                <w:t>ru</w:t>
              </w:r>
              <w:r w:rsidR="00A971CA" w:rsidRPr="00E728F2">
                <w:rPr>
                  <w:rStyle w:val="aff8"/>
                  <w:lang w:val="ru-RU"/>
                </w:rPr>
                <w:t>/</w:t>
              </w:r>
              <w:r w:rsidR="00A971CA" w:rsidRPr="00A73B02">
                <w:rPr>
                  <w:rStyle w:val="aff8"/>
                </w:rPr>
                <w:t>subject</w:t>
              </w:r>
              <w:r w:rsidR="00A971CA" w:rsidRPr="00E728F2">
                <w:rPr>
                  <w:rStyle w:val="aff8"/>
                  <w:lang w:val="ru-RU"/>
                </w:rPr>
                <w:t>/</w:t>
              </w:r>
              <w:r w:rsidR="00A971CA" w:rsidRPr="00A73B02">
                <w:rPr>
                  <w:rStyle w:val="aff8"/>
                </w:rPr>
                <w:t>lesson</w:t>
              </w:r>
              <w:r w:rsidR="00A971CA" w:rsidRPr="00E728F2">
                <w:rPr>
                  <w:rStyle w:val="aff8"/>
                  <w:lang w:val="ru-RU"/>
                </w:rPr>
                <w:t>/7591/</w:t>
              </w:r>
              <w:r w:rsidR="00A971CA" w:rsidRPr="00A73B02">
                <w:rPr>
                  <w:rStyle w:val="aff8"/>
                </w:rPr>
                <w:t>start</w:t>
              </w:r>
              <w:r w:rsidR="00A971CA" w:rsidRPr="00E728F2">
                <w:rPr>
                  <w:rStyle w:val="aff8"/>
                  <w:lang w:val="ru-RU"/>
                </w:rPr>
                <w:t>/243655/</w:t>
              </w:r>
            </w:hyperlink>
            <w:r w:rsidR="00A971CA" w:rsidRPr="00E728F2">
              <w:rPr>
                <w:lang w:val="ru-RU"/>
              </w:rPr>
              <w:t xml:space="preserve"> </w:t>
            </w:r>
          </w:p>
          <w:p w:rsidR="00A971CA" w:rsidRPr="00E728F2" w:rsidRDefault="00A971CA" w:rsidP="000B6E56">
            <w:pPr>
              <w:rPr>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0B6E56">
            <w:pPr>
              <w:rPr>
                <w:lang w:val="ru-RU"/>
              </w:rPr>
            </w:pPr>
            <w:r>
              <w:rPr>
                <w:lang w:val="ru-RU"/>
              </w:rPr>
              <w:t>2</w:t>
            </w:r>
          </w:p>
        </w:tc>
        <w:tc>
          <w:tcPr>
            <w:tcW w:w="3718" w:type="dxa"/>
            <w:tcBorders>
              <w:top w:val="nil"/>
            </w:tcBorders>
            <w:tcMar>
              <w:top w:w="50" w:type="dxa"/>
              <w:left w:w="100" w:type="dxa"/>
            </w:tcMar>
          </w:tcPr>
          <w:p w:rsidR="00A971CA" w:rsidRPr="00E728F2" w:rsidRDefault="00A971CA" w:rsidP="00E728F2">
            <w:pPr>
              <w:spacing w:after="160" w:line="259" w:lineRule="auto"/>
              <w:ind w:right="33"/>
              <w:contextualSpacing/>
              <w:rPr>
                <w:lang w:val="ru-RU"/>
              </w:rPr>
            </w:pPr>
            <w:r w:rsidRPr="00E728F2">
              <w:rPr>
                <w:lang w:val="ru-RU"/>
              </w:rPr>
              <w:t>У нас в классе новенький. Как знакомятся родители новых учеников.</w:t>
            </w:r>
          </w:p>
          <w:p w:rsidR="00A971CA" w:rsidRPr="00E728F2" w:rsidRDefault="00A971CA" w:rsidP="00E728F2">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0B6E56">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167A11" w:rsidP="00E728F2">
            <w:pPr>
              <w:rPr>
                <w:lang w:val="ru-RU"/>
              </w:rPr>
            </w:pPr>
            <w:hyperlink r:id="rId189" w:history="1">
              <w:r w:rsidR="00A971CA" w:rsidRPr="00A73B02">
                <w:rPr>
                  <w:rStyle w:val="aff8"/>
                </w:rPr>
                <w:t>https</w:t>
              </w:r>
              <w:r w:rsidR="00A971CA" w:rsidRPr="00E728F2">
                <w:rPr>
                  <w:rStyle w:val="aff8"/>
                  <w:lang w:val="ru-RU"/>
                </w:rPr>
                <w:t>://</w:t>
              </w:r>
              <w:r w:rsidR="00A971CA" w:rsidRPr="00A73B02">
                <w:rPr>
                  <w:rStyle w:val="aff8"/>
                </w:rPr>
                <w:t>resh</w:t>
              </w:r>
              <w:r w:rsidR="00A971CA" w:rsidRPr="00E728F2">
                <w:rPr>
                  <w:rStyle w:val="aff8"/>
                  <w:lang w:val="ru-RU"/>
                </w:rPr>
                <w:t>.</w:t>
              </w:r>
              <w:r w:rsidR="00A971CA" w:rsidRPr="00A73B02">
                <w:rPr>
                  <w:rStyle w:val="aff8"/>
                </w:rPr>
                <w:t>edu</w:t>
              </w:r>
              <w:r w:rsidR="00A971CA" w:rsidRPr="00E728F2">
                <w:rPr>
                  <w:rStyle w:val="aff8"/>
                  <w:lang w:val="ru-RU"/>
                </w:rPr>
                <w:t>.</w:t>
              </w:r>
              <w:r w:rsidR="00A971CA" w:rsidRPr="00A73B02">
                <w:rPr>
                  <w:rStyle w:val="aff8"/>
                </w:rPr>
                <w:t>ru</w:t>
              </w:r>
              <w:r w:rsidR="00A971CA" w:rsidRPr="00E728F2">
                <w:rPr>
                  <w:rStyle w:val="aff8"/>
                  <w:lang w:val="ru-RU"/>
                </w:rPr>
                <w:t>/</w:t>
              </w:r>
              <w:r w:rsidR="00A971CA" w:rsidRPr="00A73B02">
                <w:rPr>
                  <w:rStyle w:val="aff8"/>
                </w:rPr>
                <w:t>subject</w:t>
              </w:r>
              <w:r w:rsidR="00A971CA" w:rsidRPr="00E728F2">
                <w:rPr>
                  <w:rStyle w:val="aff8"/>
                  <w:lang w:val="ru-RU"/>
                </w:rPr>
                <w:t>/</w:t>
              </w:r>
              <w:r w:rsidR="00A971CA" w:rsidRPr="00A73B02">
                <w:rPr>
                  <w:rStyle w:val="aff8"/>
                </w:rPr>
                <w:t>lesson</w:t>
              </w:r>
              <w:r w:rsidR="00A971CA" w:rsidRPr="00E728F2">
                <w:rPr>
                  <w:rStyle w:val="aff8"/>
                  <w:lang w:val="ru-RU"/>
                </w:rPr>
                <w:t>/7593/</w:t>
              </w:r>
              <w:r w:rsidR="00A971CA" w:rsidRPr="00A73B02">
                <w:rPr>
                  <w:rStyle w:val="aff8"/>
                </w:rPr>
                <w:t>start</w:t>
              </w:r>
              <w:r w:rsidR="00A971CA" w:rsidRPr="00E728F2">
                <w:rPr>
                  <w:rStyle w:val="aff8"/>
                  <w:lang w:val="ru-RU"/>
                </w:rPr>
                <w:t>/244213/</w:t>
              </w:r>
            </w:hyperlink>
            <w:r w:rsidR="00A971CA" w:rsidRPr="00E728F2">
              <w:rPr>
                <w:lang w:val="ru-RU"/>
              </w:rPr>
              <w:t xml:space="preserve"> </w:t>
            </w:r>
          </w:p>
          <w:p w:rsidR="00A971CA" w:rsidRPr="00E728F2"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w:t>
            </w:r>
          </w:p>
        </w:tc>
        <w:tc>
          <w:tcPr>
            <w:tcW w:w="3718" w:type="dxa"/>
            <w:tcBorders>
              <w:top w:val="nil"/>
            </w:tcBorders>
            <w:tcMar>
              <w:top w:w="50" w:type="dxa"/>
              <w:left w:w="100" w:type="dxa"/>
            </w:tcMar>
          </w:tcPr>
          <w:p w:rsidR="00A971CA" w:rsidRPr="00E728F2" w:rsidRDefault="00A971CA" w:rsidP="00E728F2">
            <w:pPr>
              <w:spacing w:after="160" w:line="259" w:lineRule="auto"/>
              <w:ind w:right="33"/>
              <w:contextualSpacing/>
              <w:rPr>
                <w:lang w:val="ru-RU"/>
              </w:rPr>
            </w:pPr>
            <w:r w:rsidRPr="00E728F2">
              <w:rPr>
                <w:lang w:val="ru-RU"/>
              </w:rPr>
              <w:t>Мы знакомимся с новым сказочным персонажем.</w:t>
            </w:r>
          </w:p>
          <w:p w:rsidR="00A971CA" w:rsidRPr="00E728F2" w:rsidRDefault="00A971CA" w:rsidP="00E728F2">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B6E56" w:rsidRDefault="00A971CA" w:rsidP="00E728F2">
            <w:pPr>
              <w:rPr>
                <w:lang w:val="ru-RU"/>
              </w:rPr>
            </w:pPr>
          </w:p>
          <w:p w:rsidR="00A971CA" w:rsidRPr="000B6E56" w:rsidRDefault="00167A11" w:rsidP="00E728F2">
            <w:pPr>
              <w:rPr>
                <w:lang w:val="ru-RU"/>
              </w:rPr>
            </w:pPr>
            <w:hyperlink r:id="rId190" w:history="1">
              <w:r w:rsidR="00A971CA" w:rsidRPr="00A73B02">
                <w:rPr>
                  <w:rStyle w:val="aff8"/>
                </w:rPr>
                <w:t>https</w:t>
              </w:r>
              <w:r w:rsidR="00A971CA" w:rsidRPr="000B6E56">
                <w:rPr>
                  <w:rStyle w:val="aff8"/>
                  <w:lang w:val="ru-RU"/>
                </w:rPr>
                <w:t>://</w:t>
              </w:r>
              <w:r w:rsidR="00A971CA" w:rsidRPr="00A73B02">
                <w:rPr>
                  <w:rStyle w:val="aff8"/>
                </w:rPr>
                <w:t>resh</w:t>
              </w:r>
              <w:r w:rsidR="00A971CA" w:rsidRPr="000B6E56">
                <w:rPr>
                  <w:rStyle w:val="aff8"/>
                  <w:lang w:val="ru-RU"/>
                </w:rPr>
                <w:t>.</w:t>
              </w:r>
              <w:r w:rsidR="00A971CA" w:rsidRPr="00A73B02">
                <w:rPr>
                  <w:rStyle w:val="aff8"/>
                </w:rPr>
                <w:t>edu</w:t>
              </w:r>
              <w:r w:rsidR="00A971CA" w:rsidRPr="000B6E56">
                <w:rPr>
                  <w:rStyle w:val="aff8"/>
                  <w:lang w:val="ru-RU"/>
                </w:rPr>
                <w:t>.</w:t>
              </w:r>
              <w:r w:rsidR="00A971CA" w:rsidRPr="00A73B02">
                <w:rPr>
                  <w:rStyle w:val="aff8"/>
                </w:rPr>
                <w:t>ru</w:t>
              </w:r>
              <w:r w:rsidR="00A971CA" w:rsidRPr="000B6E56">
                <w:rPr>
                  <w:rStyle w:val="aff8"/>
                  <w:lang w:val="ru-RU"/>
                </w:rPr>
                <w:t>/</w:t>
              </w:r>
              <w:r w:rsidR="00A971CA" w:rsidRPr="00A73B02">
                <w:rPr>
                  <w:rStyle w:val="aff8"/>
                </w:rPr>
                <w:t>subject</w:t>
              </w:r>
              <w:r w:rsidR="00A971CA" w:rsidRPr="000B6E56">
                <w:rPr>
                  <w:rStyle w:val="aff8"/>
                  <w:lang w:val="ru-RU"/>
                </w:rPr>
                <w:t>/</w:t>
              </w:r>
              <w:r w:rsidR="00A971CA" w:rsidRPr="00A73B02">
                <w:rPr>
                  <w:rStyle w:val="aff8"/>
                </w:rPr>
                <w:t>lesson</w:t>
              </w:r>
              <w:r w:rsidR="00A971CA" w:rsidRPr="000B6E56">
                <w:rPr>
                  <w:rStyle w:val="aff8"/>
                  <w:lang w:val="ru-RU"/>
                </w:rPr>
                <w:t>/7592/</w:t>
              </w:r>
              <w:r w:rsidR="00A971CA" w:rsidRPr="00A73B02">
                <w:rPr>
                  <w:rStyle w:val="aff8"/>
                </w:rPr>
                <w:t>start</w:t>
              </w:r>
              <w:r w:rsidR="00A971CA" w:rsidRPr="000B6E56">
                <w:rPr>
                  <w:rStyle w:val="aff8"/>
                  <w:lang w:val="ru-RU"/>
                </w:rPr>
                <w:t>/243469/</w:t>
              </w:r>
            </w:hyperlink>
            <w:r w:rsidR="00A971CA" w:rsidRPr="000B6E56">
              <w:rPr>
                <w:lang w:val="ru-RU"/>
              </w:rPr>
              <w:t xml:space="preserve"> </w:t>
            </w: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w:t>
            </w:r>
          </w:p>
        </w:tc>
        <w:tc>
          <w:tcPr>
            <w:tcW w:w="3718" w:type="dxa"/>
            <w:tcBorders>
              <w:top w:val="nil"/>
            </w:tcBorders>
            <w:tcMar>
              <w:top w:w="50" w:type="dxa"/>
              <w:left w:w="100" w:type="dxa"/>
            </w:tcMar>
          </w:tcPr>
          <w:p w:rsidR="00A971CA" w:rsidRPr="000B6E56" w:rsidRDefault="00A971CA" w:rsidP="00E728F2">
            <w:pPr>
              <w:spacing w:after="160" w:line="259" w:lineRule="auto"/>
              <w:ind w:right="33"/>
              <w:contextualSpacing/>
              <w:rPr>
                <w:lang w:val="ru-RU"/>
              </w:rPr>
            </w:pPr>
            <w:r w:rsidRPr="000B6E56">
              <w:rPr>
                <w:lang w:val="ru-RU"/>
              </w:rPr>
              <w:t>Повторение по теме «Школа. Начало учебного года».</w:t>
            </w:r>
          </w:p>
          <w:p w:rsidR="00A971CA" w:rsidRPr="00E728F2" w:rsidRDefault="00A971CA" w:rsidP="00E728F2">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p>
        </w:tc>
        <w:tc>
          <w:tcPr>
            <w:tcW w:w="3718" w:type="dxa"/>
            <w:tcBorders>
              <w:top w:val="nil"/>
            </w:tcBorders>
            <w:tcMar>
              <w:top w:w="50" w:type="dxa"/>
              <w:left w:w="100" w:type="dxa"/>
            </w:tcMar>
          </w:tcPr>
          <w:p w:rsidR="00A971CA" w:rsidRPr="00E728F2" w:rsidRDefault="00A971CA" w:rsidP="00E728F2">
            <w:pPr>
              <w:rPr>
                <w:lang w:val="ru-RU"/>
              </w:rPr>
            </w:pPr>
            <w:r w:rsidRPr="00E728F2">
              <w:rPr>
                <w:lang w:val="ru-RU"/>
              </w:rPr>
              <w:t>Каникулы в различное время года. Виды отдыха</w:t>
            </w:r>
            <w:r>
              <w:rPr>
                <w:lang w:val="ru-RU"/>
              </w:rPr>
              <w:t xml:space="preserve">. </w:t>
            </w:r>
            <w:r w:rsidRPr="00E728F2">
              <w:rPr>
                <w:rFonts w:eastAsia="Times New Roman"/>
                <w:lang w:val="ru-RU" w:eastAsia="ru-RU"/>
              </w:rPr>
              <w:t>Досуг и увлечения/ хобби современного подростка.</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4</w:t>
            </w:r>
          </w:p>
        </w:tc>
        <w:tc>
          <w:tcPr>
            <w:tcW w:w="4110" w:type="dxa"/>
            <w:tcBorders>
              <w:top w:val="nil"/>
            </w:tcBorders>
            <w:tcMar>
              <w:top w:w="50" w:type="dxa"/>
              <w:left w:w="100" w:type="dxa"/>
            </w:tcMar>
          </w:tcPr>
          <w:p w:rsidR="00A971CA" w:rsidRPr="00E728F2"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w:t>
            </w:r>
          </w:p>
        </w:tc>
        <w:tc>
          <w:tcPr>
            <w:tcW w:w="3718" w:type="dxa"/>
            <w:tcBorders>
              <w:top w:val="nil"/>
            </w:tcBorders>
            <w:tcMar>
              <w:top w:w="50" w:type="dxa"/>
              <w:left w:w="100" w:type="dxa"/>
            </w:tcMar>
          </w:tcPr>
          <w:p w:rsidR="00A971CA" w:rsidRPr="000B6E56" w:rsidRDefault="00A971CA" w:rsidP="00E728F2">
            <w:pPr>
              <w:tabs>
                <w:tab w:val="left" w:pos="318"/>
              </w:tabs>
              <w:spacing w:after="160" w:line="259" w:lineRule="auto"/>
              <w:contextualSpacing/>
              <w:rPr>
                <w:lang w:val="ru-RU"/>
              </w:rPr>
            </w:pPr>
            <w:r w:rsidRPr="000B6E56">
              <w:rPr>
                <w:lang w:val="ru-RU"/>
              </w:rPr>
              <w:t>Летние каникулы. Что дети обычно делают летом?</w:t>
            </w:r>
          </w:p>
          <w:p w:rsidR="00A971CA" w:rsidRPr="00E728F2" w:rsidRDefault="00A971CA" w:rsidP="00E728F2">
            <w:pPr>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B6E56" w:rsidRDefault="00167A11" w:rsidP="00E728F2">
            <w:pPr>
              <w:rPr>
                <w:lang w:val="ru-RU"/>
              </w:rPr>
            </w:pPr>
            <w:hyperlink r:id="rId191" w:history="1">
              <w:r w:rsidR="00A971CA" w:rsidRPr="00A73B02">
                <w:rPr>
                  <w:rStyle w:val="aff8"/>
                </w:rPr>
                <w:t>https</w:t>
              </w:r>
              <w:r w:rsidR="00A971CA" w:rsidRPr="000B6E56">
                <w:rPr>
                  <w:rStyle w:val="aff8"/>
                  <w:lang w:val="ru-RU"/>
                </w:rPr>
                <w:t>://</w:t>
              </w:r>
              <w:r w:rsidR="00A971CA" w:rsidRPr="00A73B02">
                <w:rPr>
                  <w:rStyle w:val="aff8"/>
                </w:rPr>
                <w:t>resh</w:t>
              </w:r>
              <w:r w:rsidR="00A971CA" w:rsidRPr="000B6E56">
                <w:rPr>
                  <w:rStyle w:val="aff8"/>
                  <w:lang w:val="ru-RU"/>
                </w:rPr>
                <w:t>.</w:t>
              </w:r>
              <w:r w:rsidR="00A971CA" w:rsidRPr="00A73B02">
                <w:rPr>
                  <w:rStyle w:val="aff8"/>
                </w:rPr>
                <w:t>edu</w:t>
              </w:r>
              <w:r w:rsidR="00A971CA" w:rsidRPr="000B6E56">
                <w:rPr>
                  <w:rStyle w:val="aff8"/>
                  <w:lang w:val="ru-RU"/>
                </w:rPr>
                <w:t>.</w:t>
              </w:r>
              <w:r w:rsidR="00A971CA" w:rsidRPr="00A73B02">
                <w:rPr>
                  <w:rStyle w:val="aff8"/>
                </w:rPr>
                <w:t>ru</w:t>
              </w:r>
              <w:r w:rsidR="00A971CA" w:rsidRPr="000B6E56">
                <w:rPr>
                  <w:rStyle w:val="aff8"/>
                  <w:lang w:val="ru-RU"/>
                </w:rPr>
                <w:t>/</w:t>
              </w:r>
              <w:r w:rsidR="00A971CA" w:rsidRPr="00A73B02">
                <w:rPr>
                  <w:rStyle w:val="aff8"/>
                </w:rPr>
                <w:t>subject</w:t>
              </w:r>
              <w:r w:rsidR="00A971CA" w:rsidRPr="000B6E56">
                <w:rPr>
                  <w:rStyle w:val="aff8"/>
                  <w:lang w:val="ru-RU"/>
                </w:rPr>
                <w:t>/</w:t>
              </w:r>
              <w:r w:rsidR="00A971CA" w:rsidRPr="00A73B02">
                <w:rPr>
                  <w:rStyle w:val="aff8"/>
                </w:rPr>
                <w:t>lesson</w:t>
              </w:r>
              <w:r w:rsidR="00A971CA" w:rsidRPr="000B6E56">
                <w:rPr>
                  <w:rStyle w:val="aff8"/>
                  <w:lang w:val="ru-RU"/>
                </w:rPr>
                <w:t>/7590/</w:t>
              </w:r>
              <w:r w:rsidR="00A971CA" w:rsidRPr="00A73B02">
                <w:rPr>
                  <w:rStyle w:val="aff8"/>
                </w:rPr>
                <w:t>start</w:t>
              </w:r>
              <w:r w:rsidR="00A971CA" w:rsidRPr="000B6E56">
                <w:rPr>
                  <w:rStyle w:val="aff8"/>
                  <w:lang w:val="ru-RU"/>
                </w:rPr>
                <w:t>/311562/</w:t>
              </w:r>
            </w:hyperlink>
          </w:p>
          <w:p w:rsidR="00A971CA" w:rsidRPr="00E728F2"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w:t>
            </w:r>
          </w:p>
        </w:tc>
        <w:tc>
          <w:tcPr>
            <w:tcW w:w="3718" w:type="dxa"/>
            <w:tcBorders>
              <w:top w:val="nil"/>
            </w:tcBorders>
            <w:tcMar>
              <w:top w:w="50" w:type="dxa"/>
              <w:left w:w="100" w:type="dxa"/>
            </w:tcMar>
          </w:tcPr>
          <w:p w:rsidR="00A971CA" w:rsidRPr="000B6E56" w:rsidRDefault="00A971CA" w:rsidP="00E728F2">
            <w:pPr>
              <w:tabs>
                <w:tab w:val="left" w:pos="318"/>
              </w:tabs>
              <w:spacing w:after="160" w:line="259" w:lineRule="auto"/>
              <w:contextualSpacing/>
              <w:rPr>
                <w:lang w:val="ru-RU"/>
              </w:rPr>
            </w:pPr>
            <w:r w:rsidRPr="000B6E56">
              <w:rPr>
                <w:lang w:val="ru-RU"/>
              </w:rPr>
              <w:t xml:space="preserve">Что делали летом Сабина, Свен и другие? </w:t>
            </w:r>
          </w:p>
          <w:p w:rsidR="00A971CA" w:rsidRPr="00E728F2" w:rsidRDefault="00A971CA" w:rsidP="00E728F2">
            <w:pPr>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B6E56" w:rsidRDefault="00167A11" w:rsidP="00E728F2">
            <w:pPr>
              <w:rPr>
                <w:lang w:val="ru-RU"/>
              </w:rPr>
            </w:pPr>
            <w:hyperlink r:id="rId192" w:history="1">
              <w:r w:rsidR="00A971CA" w:rsidRPr="00A73B02">
                <w:rPr>
                  <w:rStyle w:val="aff8"/>
                </w:rPr>
                <w:t>https</w:t>
              </w:r>
              <w:r w:rsidR="00A971CA" w:rsidRPr="000B6E56">
                <w:rPr>
                  <w:rStyle w:val="aff8"/>
                  <w:lang w:val="ru-RU"/>
                </w:rPr>
                <w:t>://</w:t>
              </w:r>
              <w:r w:rsidR="00A971CA" w:rsidRPr="00A73B02">
                <w:rPr>
                  <w:rStyle w:val="aff8"/>
                </w:rPr>
                <w:t>resh</w:t>
              </w:r>
              <w:r w:rsidR="00A971CA" w:rsidRPr="000B6E56">
                <w:rPr>
                  <w:rStyle w:val="aff8"/>
                  <w:lang w:val="ru-RU"/>
                </w:rPr>
                <w:t>.</w:t>
              </w:r>
              <w:r w:rsidR="00A971CA" w:rsidRPr="00A73B02">
                <w:rPr>
                  <w:rStyle w:val="aff8"/>
                </w:rPr>
                <w:t>edu</w:t>
              </w:r>
              <w:r w:rsidR="00A971CA" w:rsidRPr="000B6E56">
                <w:rPr>
                  <w:rStyle w:val="aff8"/>
                  <w:lang w:val="ru-RU"/>
                </w:rPr>
                <w:t>.</w:t>
              </w:r>
              <w:r w:rsidR="00A971CA" w:rsidRPr="00A73B02">
                <w:rPr>
                  <w:rStyle w:val="aff8"/>
                </w:rPr>
                <w:t>ru</w:t>
              </w:r>
              <w:r w:rsidR="00A971CA" w:rsidRPr="000B6E56">
                <w:rPr>
                  <w:rStyle w:val="aff8"/>
                  <w:lang w:val="ru-RU"/>
                </w:rPr>
                <w:t>/</w:t>
              </w:r>
              <w:r w:rsidR="00A971CA" w:rsidRPr="00A73B02">
                <w:rPr>
                  <w:rStyle w:val="aff8"/>
                </w:rPr>
                <w:t>subject</w:t>
              </w:r>
              <w:r w:rsidR="00A971CA" w:rsidRPr="000B6E56">
                <w:rPr>
                  <w:rStyle w:val="aff8"/>
                  <w:lang w:val="ru-RU"/>
                </w:rPr>
                <w:t>/</w:t>
              </w:r>
              <w:r w:rsidR="00A971CA" w:rsidRPr="00A73B02">
                <w:rPr>
                  <w:rStyle w:val="aff8"/>
                </w:rPr>
                <w:t>lesson</w:t>
              </w:r>
              <w:r w:rsidR="00A971CA" w:rsidRPr="000B6E56">
                <w:rPr>
                  <w:rStyle w:val="aff8"/>
                  <w:lang w:val="ru-RU"/>
                </w:rPr>
                <w:t>/7608/</w:t>
              </w:r>
              <w:r w:rsidR="00A971CA" w:rsidRPr="00A73B02">
                <w:rPr>
                  <w:rStyle w:val="aff8"/>
                </w:rPr>
                <w:t>start</w:t>
              </w:r>
              <w:r w:rsidR="00A971CA" w:rsidRPr="000B6E56">
                <w:rPr>
                  <w:rStyle w:val="aff8"/>
                  <w:lang w:val="ru-RU"/>
                </w:rPr>
                <w:t>/243562/</w:t>
              </w:r>
            </w:hyperlink>
            <w:r w:rsidR="00A971CA" w:rsidRPr="000B6E56">
              <w:rPr>
                <w:lang w:val="ru-RU"/>
              </w:rPr>
              <w:t xml:space="preserve"> </w:t>
            </w:r>
          </w:p>
          <w:p w:rsidR="00A971CA" w:rsidRPr="00E728F2"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lastRenderedPageBreak/>
              <w:t>7</w:t>
            </w:r>
          </w:p>
        </w:tc>
        <w:tc>
          <w:tcPr>
            <w:tcW w:w="3718" w:type="dxa"/>
            <w:tcBorders>
              <w:top w:val="nil"/>
            </w:tcBorders>
            <w:tcMar>
              <w:top w:w="50" w:type="dxa"/>
              <w:left w:w="100" w:type="dxa"/>
            </w:tcMar>
          </w:tcPr>
          <w:p w:rsidR="00A971CA" w:rsidRPr="000B6E56" w:rsidRDefault="00A971CA" w:rsidP="00E728F2">
            <w:pPr>
              <w:tabs>
                <w:tab w:val="left" w:pos="318"/>
              </w:tabs>
              <w:spacing w:after="160" w:line="259" w:lineRule="auto"/>
              <w:contextualSpacing/>
              <w:rPr>
                <w:lang w:val="ru-RU"/>
              </w:rPr>
            </w:pPr>
            <w:r w:rsidRPr="000B6E56">
              <w:rPr>
                <w:lang w:val="ru-RU"/>
              </w:rPr>
              <w:t>Как я провел летние каникулы.</w:t>
            </w:r>
          </w:p>
          <w:p w:rsidR="00A971CA" w:rsidRPr="00E728F2" w:rsidRDefault="00A971CA" w:rsidP="00E728F2">
            <w:pPr>
              <w:tabs>
                <w:tab w:val="left" w:pos="318"/>
              </w:tabs>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167A11" w:rsidP="00E728F2">
            <w:pPr>
              <w:rPr>
                <w:rStyle w:val="aff8"/>
                <w:lang w:val="ru-RU"/>
              </w:rPr>
            </w:pPr>
            <w:hyperlink r:id="rId193" w:history="1">
              <w:r w:rsidR="00A971CA" w:rsidRPr="00A73B02">
                <w:rPr>
                  <w:rStyle w:val="aff8"/>
                </w:rPr>
                <w:t>https</w:t>
              </w:r>
              <w:r w:rsidR="00A971CA" w:rsidRPr="00E728F2">
                <w:rPr>
                  <w:rStyle w:val="aff8"/>
                  <w:lang w:val="ru-RU"/>
                </w:rPr>
                <w:t>://</w:t>
              </w:r>
              <w:r w:rsidR="00A971CA" w:rsidRPr="00A73B02">
                <w:rPr>
                  <w:rStyle w:val="aff8"/>
                </w:rPr>
                <w:t>resh</w:t>
              </w:r>
              <w:r w:rsidR="00A971CA" w:rsidRPr="00E728F2">
                <w:rPr>
                  <w:rStyle w:val="aff8"/>
                  <w:lang w:val="ru-RU"/>
                </w:rPr>
                <w:t>.</w:t>
              </w:r>
              <w:r w:rsidR="00A971CA" w:rsidRPr="00A73B02">
                <w:rPr>
                  <w:rStyle w:val="aff8"/>
                </w:rPr>
                <w:t>edu</w:t>
              </w:r>
              <w:r w:rsidR="00A971CA" w:rsidRPr="00E728F2">
                <w:rPr>
                  <w:rStyle w:val="aff8"/>
                  <w:lang w:val="ru-RU"/>
                </w:rPr>
                <w:t>.</w:t>
              </w:r>
              <w:r w:rsidR="00A971CA" w:rsidRPr="00A73B02">
                <w:rPr>
                  <w:rStyle w:val="aff8"/>
                </w:rPr>
                <w:t>ru</w:t>
              </w:r>
              <w:r w:rsidR="00A971CA" w:rsidRPr="00E728F2">
                <w:rPr>
                  <w:rStyle w:val="aff8"/>
                  <w:lang w:val="ru-RU"/>
                </w:rPr>
                <w:t>/</w:t>
              </w:r>
              <w:r w:rsidR="00A971CA" w:rsidRPr="00A73B02">
                <w:rPr>
                  <w:rStyle w:val="aff8"/>
                </w:rPr>
                <w:t>subject</w:t>
              </w:r>
              <w:r w:rsidR="00A971CA" w:rsidRPr="00E728F2">
                <w:rPr>
                  <w:rStyle w:val="aff8"/>
                  <w:lang w:val="ru-RU"/>
                </w:rPr>
                <w:t>/</w:t>
              </w:r>
              <w:r w:rsidR="00A971CA" w:rsidRPr="00A73B02">
                <w:rPr>
                  <w:rStyle w:val="aff8"/>
                </w:rPr>
                <w:t>lesson</w:t>
              </w:r>
              <w:r w:rsidR="00A971CA" w:rsidRPr="00E728F2">
                <w:rPr>
                  <w:rStyle w:val="aff8"/>
                  <w:lang w:val="ru-RU"/>
                </w:rPr>
                <w:t>/7612/</w:t>
              </w:r>
              <w:r w:rsidR="00A971CA" w:rsidRPr="00A73B02">
                <w:rPr>
                  <w:rStyle w:val="aff8"/>
                </w:rPr>
                <w:t>start</w:t>
              </w:r>
              <w:r w:rsidR="00A971CA" w:rsidRPr="00E728F2">
                <w:rPr>
                  <w:rStyle w:val="aff8"/>
                  <w:lang w:val="ru-RU"/>
                </w:rPr>
                <w:t>/243965/</w:t>
              </w:r>
            </w:hyperlink>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w:t>
            </w:r>
          </w:p>
        </w:tc>
        <w:tc>
          <w:tcPr>
            <w:tcW w:w="3718" w:type="dxa"/>
            <w:tcBorders>
              <w:top w:val="nil"/>
            </w:tcBorders>
            <w:tcMar>
              <w:top w:w="50" w:type="dxa"/>
              <w:left w:w="100" w:type="dxa"/>
            </w:tcMar>
          </w:tcPr>
          <w:p w:rsidR="00A971CA" w:rsidRPr="00E728F2" w:rsidRDefault="00A971CA" w:rsidP="00E728F2">
            <w:pPr>
              <w:tabs>
                <w:tab w:val="left" w:pos="318"/>
              </w:tabs>
              <w:spacing w:after="160" w:line="259" w:lineRule="auto"/>
              <w:contextualSpacing/>
              <w:rPr>
                <w:lang w:val="ru-RU"/>
              </w:rPr>
            </w:pPr>
            <w:r w:rsidRPr="00E728F2">
              <w:rPr>
                <w:lang w:val="ru-RU"/>
              </w:rPr>
              <w:t>Повторение по теме «Летние каникулы».</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p>
        </w:tc>
        <w:tc>
          <w:tcPr>
            <w:tcW w:w="3718" w:type="dxa"/>
            <w:tcBorders>
              <w:top w:val="nil"/>
            </w:tcBorders>
            <w:tcMar>
              <w:top w:w="50" w:type="dxa"/>
              <w:left w:w="100" w:type="dxa"/>
            </w:tcMar>
          </w:tcPr>
          <w:p w:rsidR="00A971CA" w:rsidRPr="00E728F2" w:rsidRDefault="00A971CA" w:rsidP="00E728F2">
            <w:pPr>
              <w:rPr>
                <w:rFonts w:eastAsia="Times New Roman"/>
                <w:lang w:val="ru-RU" w:eastAsia="ru-RU"/>
              </w:rPr>
            </w:pPr>
            <w:r w:rsidRPr="00083773">
              <w:rPr>
                <w:rFonts w:eastAsia="Times New Roman"/>
                <w:lang w:val="ru-RU" w:eastAsia="ru-RU"/>
              </w:rPr>
              <w:t xml:space="preserve">Родная страна/ страны изучаемого языка. </w:t>
            </w:r>
            <w:r w:rsidRPr="000B6E56">
              <w:rPr>
                <w:rFonts w:eastAsia="Times New Roman"/>
                <w:lang w:val="ru-RU" w:eastAsia="ru-RU"/>
              </w:rPr>
              <w:t xml:space="preserve">Их географическое положение, столицы. </w:t>
            </w:r>
            <w:r w:rsidRPr="00E728F2">
              <w:rPr>
                <w:rFonts w:eastAsia="Times New Roman"/>
                <w:lang w:val="ru-RU" w:eastAsia="ru-RU"/>
              </w:rPr>
              <w:t>Культурные особенности, национальные праздники, традиции.</w:t>
            </w:r>
            <w:r>
              <w:rPr>
                <w:rFonts w:eastAsia="Times New Roman"/>
                <w:lang w:val="ru-RU" w:eastAsia="ru-RU"/>
              </w:rPr>
              <w:t xml:space="preserve"> </w:t>
            </w:r>
            <w:r w:rsidRPr="00E728F2">
              <w:rPr>
                <w:rFonts w:eastAsia="Times New Roman"/>
                <w:w w:val="102"/>
                <w:lang w:val="ru-RU"/>
              </w:rPr>
              <w:t>Природа: дикие и домашние животные.</w:t>
            </w:r>
          </w:p>
          <w:p w:rsidR="00A971CA" w:rsidRPr="00E728F2" w:rsidRDefault="00A971CA" w:rsidP="00E728F2">
            <w:pPr>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17</w:t>
            </w:r>
          </w:p>
        </w:tc>
        <w:tc>
          <w:tcPr>
            <w:tcW w:w="4110" w:type="dxa"/>
            <w:tcBorders>
              <w:top w:val="nil"/>
            </w:tcBorders>
            <w:tcMar>
              <w:top w:w="50" w:type="dxa"/>
              <w:left w:w="100" w:type="dxa"/>
            </w:tcMar>
          </w:tcPr>
          <w:p w:rsidR="00A971CA" w:rsidRPr="00E728F2" w:rsidRDefault="00A971CA" w:rsidP="00E728F2">
            <w:pPr>
              <w:tabs>
                <w:tab w:val="left" w:pos="284"/>
              </w:tabs>
              <w:autoSpaceDE w:val="0"/>
              <w:autoSpaceDN w:val="0"/>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w:t>
            </w:r>
          </w:p>
        </w:tc>
        <w:tc>
          <w:tcPr>
            <w:tcW w:w="3718" w:type="dxa"/>
            <w:tcBorders>
              <w:top w:val="nil"/>
            </w:tcBorders>
            <w:tcMar>
              <w:top w:w="50" w:type="dxa"/>
              <w:left w:w="100" w:type="dxa"/>
            </w:tcMar>
          </w:tcPr>
          <w:p w:rsidR="00A971CA" w:rsidRPr="00083773" w:rsidRDefault="00A971CA" w:rsidP="00E728F2">
            <w:pPr>
              <w:rPr>
                <w:rFonts w:eastAsia="Times New Roman"/>
                <w:lang w:val="ru-RU" w:eastAsia="ru-RU"/>
              </w:rPr>
            </w:pPr>
            <w:r>
              <w:rPr>
                <w:rFonts w:eastAsia="Times New Roman"/>
                <w:lang w:val="ru-RU" w:eastAsia="ru-RU"/>
              </w:rPr>
              <w:t>Природные особенности родного края.</w:t>
            </w:r>
          </w:p>
        </w:tc>
        <w:tc>
          <w:tcPr>
            <w:tcW w:w="1134" w:type="dxa"/>
            <w:tcMar>
              <w:top w:w="50" w:type="dxa"/>
              <w:left w:w="100" w:type="dxa"/>
            </w:tcMar>
            <w:vAlign w:val="center"/>
          </w:tcPr>
          <w:p w:rsidR="00A971CA"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A971CA" w:rsidP="00E728F2">
            <w:pPr>
              <w:tabs>
                <w:tab w:val="left" w:pos="284"/>
              </w:tabs>
              <w:autoSpaceDE w:val="0"/>
              <w:autoSpaceDN w:val="0"/>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10</w:t>
            </w:r>
          </w:p>
        </w:tc>
        <w:tc>
          <w:tcPr>
            <w:tcW w:w="3718" w:type="dxa"/>
            <w:tcBorders>
              <w:top w:val="nil"/>
            </w:tcBorders>
            <w:tcMar>
              <w:top w:w="50" w:type="dxa"/>
              <w:left w:w="100" w:type="dxa"/>
            </w:tcMar>
          </w:tcPr>
          <w:p w:rsidR="00A971CA" w:rsidRPr="000B6E56" w:rsidRDefault="00A971CA" w:rsidP="00E728F2">
            <w:pPr>
              <w:spacing w:after="160" w:line="259" w:lineRule="auto"/>
              <w:contextualSpacing/>
              <w:rPr>
                <w:lang w:val="ru-RU"/>
              </w:rPr>
            </w:pPr>
            <w:r w:rsidRPr="000B6E56">
              <w:rPr>
                <w:lang w:val="ru-RU"/>
              </w:rPr>
              <w:t>Старый немецкий город. Что в нем?</w:t>
            </w:r>
          </w:p>
          <w:p w:rsidR="00A971CA" w:rsidRPr="000B6E56" w:rsidRDefault="00A971CA" w:rsidP="00E728F2">
            <w:pPr>
              <w:rPr>
                <w:rFonts w:eastAsia="Times New Roman"/>
                <w:lang w:val="ru-RU" w:eastAsia="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B6E56" w:rsidRDefault="00167A11" w:rsidP="00E728F2">
            <w:pPr>
              <w:rPr>
                <w:lang w:val="ru-RU"/>
              </w:rPr>
            </w:pPr>
            <w:hyperlink r:id="rId194" w:history="1">
              <w:r w:rsidR="00A971CA" w:rsidRPr="00A73B02">
                <w:rPr>
                  <w:rStyle w:val="aff8"/>
                </w:rPr>
                <w:t>https</w:t>
              </w:r>
              <w:r w:rsidR="00A971CA" w:rsidRPr="000B6E56">
                <w:rPr>
                  <w:rStyle w:val="aff8"/>
                  <w:lang w:val="ru-RU"/>
                </w:rPr>
                <w:t>://</w:t>
              </w:r>
              <w:r w:rsidR="00A971CA" w:rsidRPr="00A73B02">
                <w:rPr>
                  <w:rStyle w:val="aff8"/>
                </w:rPr>
                <w:t>resh</w:t>
              </w:r>
              <w:r w:rsidR="00A971CA" w:rsidRPr="000B6E56">
                <w:rPr>
                  <w:rStyle w:val="aff8"/>
                  <w:lang w:val="ru-RU"/>
                </w:rPr>
                <w:t>.</w:t>
              </w:r>
              <w:r w:rsidR="00A971CA" w:rsidRPr="00A73B02">
                <w:rPr>
                  <w:rStyle w:val="aff8"/>
                </w:rPr>
                <w:t>edu</w:t>
              </w:r>
              <w:r w:rsidR="00A971CA" w:rsidRPr="000B6E56">
                <w:rPr>
                  <w:rStyle w:val="aff8"/>
                  <w:lang w:val="ru-RU"/>
                </w:rPr>
                <w:t>.</w:t>
              </w:r>
              <w:r w:rsidR="00A971CA" w:rsidRPr="00A73B02">
                <w:rPr>
                  <w:rStyle w:val="aff8"/>
                </w:rPr>
                <w:t>ru</w:t>
              </w:r>
              <w:r w:rsidR="00A971CA" w:rsidRPr="000B6E56">
                <w:rPr>
                  <w:rStyle w:val="aff8"/>
                  <w:lang w:val="ru-RU"/>
                </w:rPr>
                <w:t>/</w:t>
              </w:r>
              <w:r w:rsidR="00A971CA" w:rsidRPr="00A73B02">
                <w:rPr>
                  <w:rStyle w:val="aff8"/>
                </w:rPr>
                <w:t>subject</w:t>
              </w:r>
              <w:r w:rsidR="00A971CA" w:rsidRPr="000B6E56">
                <w:rPr>
                  <w:rStyle w:val="aff8"/>
                  <w:lang w:val="ru-RU"/>
                </w:rPr>
                <w:t>/</w:t>
              </w:r>
              <w:r w:rsidR="00A971CA" w:rsidRPr="00A73B02">
                <w:rPr>
                  <w:rStyle w:val="aff8"/>
                </w:rPr>
                <w:t>lesson</w:t>
              </w:r>
              <w:r w:rsidR="00A971CA" w:rsidRPr="000B6E56">
                <w:rPr>
                  <w:rStyle w:val="aff8"/>
                  <w:lang w:val="ru-RU"/>
                </w:rPr>
                <w:t>/7607/</w:t>
              </w:r>
              <w:r w:rsidR="00A971CA" w:rsidRPr="00A73B02">
                <w:rPr>
                  <w:rStyle w:val="aff8"/>
                </w:rPr>
                <w:t>start</w:t>
              </w:r>
              <w:r w:rsidR="00A971CA" w:rsidRPr="000B6E56">
                <w:rPr>
                  <w:rStyle w:val="aff8"/>
                  <w:lang w:val="ru-RU"/>
                </w:rPr>
                <w:t>/243376/</w:t>
              </w:r>
            </w:hyperlink>
          </w:p>
          <w:p w:rsidR="00A971CA" w:rsidRPr="00E728F2" w:rsidRDefault="00A971CA" w:rsidP="00E728F2">
            <w:pPr>
              <w:tabs>
                <w:tab w:val="left" w:pos="284"/>
              </w:tabs>
              <w:autoSpaceDE w:val="0"/>
              <w:autoSpaceDN w:val="0"/>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11</w:t>
            </w:r>
          </w:p>
        </w:tc>
        <w:tc>
          <w:tcPr>
            <w:tcW w:w="3718" w:type="dxa"/>
            <w:tcBorders>
              <w:top w:val="nil"/>
            </w:tcBorders>
            <w:tcMar>
              <w:top w:w="50" w:type="dxa"/>
              <w:left w:w="100" w:type="dxa"/>
            </w:tcMar>
          </w:tcPr>
          <w:p w:rsidR="00A971CA" w:rsidRPr="00A73B02" w:rsidRDefault="00A971CA" w:rsidP="00E728F2">
            <w:pPr>
              <w:spacing w:after="160" w:line="259" w:lineRule="auto"/>
              <w:contextualSpacing/>
            </w:pPr>
            <w:r w:rsidRPr="00A73B02">
              <w:t>Средневековый замок Бреннберг.</w:t>
            </w:r>
          </w:p>
          <w:p w:rsidR="00A971CA" w:rsidRPr="00A73B02" w:rsidRDefault="00A971CA" w:rsidP="00E728F2">
            <w:pPr>
              <w:spacing w:after="160" w:line="259" w:lineRule="auto"/>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Default="00A971CA" w:rsidP="00E728F2">
            <w:pPr>
              <w:rPr>
                <w:rStyle w:val="aff8"/>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12</w:t>
            </w:r>
          </w:p>
        </w:tc>
        <w:tc>
          <w:tcPr>
            <w:tcW w:w="3718" w:type="dxa"/>
            <w:tcBorders>
              <w:top w:val="nil"/>
            </w:tcBorders>
            <w:tcMar>
              <w:top w:w="50" w:type="dxa"/>
              <w:left w:w="100" w:type="dxa"/>
            </w:tcMar>
          </w:tcPr>
          <w:p w:rsidR="00A971CA" w:rsidRPr="00A73B02" w:rsidRDefault="00A971CA" w:rsidP="00E728F2">
            <w:pPr>
              <w:spacing w:after="160" w:line="259" w:lineRule="auto"/>
              <w:contextualSpacing/>
            </w:pPr>
            <w:r w:rsidRPr="00A73B02">
              <w:t>На улицах города.</w:t>
            </w:r>
          </w:p>
          <w:p w:rsidR="00A971CA" w:rsidRPr="00A73B02" w:rsidRDefault="00A971CA" w:rsidP="00E728F2">
            <w:pPr>
              <w:spacing w:after="160" w:line="259" w:lineRule="auto"/>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B6E56" w:rsidRDefault="00167A11" w:rsidP="00E728F2">
            <w:pPr>
              <w:rPr>
                <w:rStyle w:val="aff8"/>
                <w:color w:val="000000"/>
                <w:u w:val="none"/>
                <w:lang w:val="ru-RU"/>
              </w:rPr>
            </w:pPr>
            <w:hyperlink r:id="rId195" w:history="1">
              <w:r w:rsidR="00A971CA" w:rsidRPr="00A73B02">
                <w:rPr>
                  <w:rStyle w:val="aff8"/>
                </w:rPr>
                <w:t>https</w:t>
              </w:r>
              <w:r w:rsidR="00A971CA" w:rsidRPr="000B6E56">
                <w:rPr>
                  <w:rStyle w:val="aff8"/>
                  <w:lang w:val="ru-RU"/>
                </w:rPr>
                <w:t>://</w:t>
              </w:r>
              <w:r w:rsidR="00A971CA" w:rsidRPr="00A73B02">
                <w:rPr>
                  <w:rStyle w:val="aff8"/>
                </w:rPr>
                <w:t>resh</w:t>
              </w:r>
              <w:r w:rsidR="00A971CA" w:rsidRPr="000B6E56">
                <w:rPr>
                  <w:rStyle w:val="aff8"/>
                  <w:lang w:val="ru-RU"/>
                </w:rPr>
                <w:t>.</w:t>
              </w:r>
              <w:r w:rsidR="00A971CA" w:rsidRPr="00A73B02">
                <w:rPr>
                  <w:rStyle w:val="aff8"/>
                </w:rPr>
                <w:t>edu</w:t>
              </w:r>
              <w:r w:rsidR="00A971CA" w:rsidRPr="000B6E56">
                <w:rPr>
                  <w:rStyle w:val="aff8"/>
                  <w:lang w:val="ru-RU"/>
                </w:rPr>
                <w:t>.</w:t>
              </w:r>
              <w:r w:rsidR="00A971CA" w:rsidRPr="00A73B02">
                <w:rPr>
                  <w:rStyle w:val="aff8"/>
                </w:rPr>
                <w:t>ru</w:t>
              </w:r>
              <w:r w:rsidR="00A971CA" w:rsidRPr="000B6E56">
                <w:rPr>
                  <w:rStyle w:val="aff8"/>
                  <w:lang w:val="ru-RU"/>
                </w:rPr>
                <w:t>/</w:t>
              </w:r>
              <w:r w:rsidR="00A971CA" w:rsidRPr="00A73B02">
                <w:rPr>
                  <w:rStyle w:val="aff8"/>
                </w:rPr>
                <w:t>subject</w:t>
              </w:r>
              <w:r w:rsidR="00A971CA" w:rsidRPr="000B6E56">
                <w:rPr>
                  <w:rStyle w:val="aff8"/>
                  <w:lang w:val="ru-RU"/>
                </w:rPr>
                <w:t>/</w:t>
              </w:r>
              <w:r w:rsidR="00A971CA" w:rsidRPr="00A73B02">
                <w:rPr>
                  <w:rStyle w:val="aff8"/>
                </w:rPr>
                <w:t>lesson</w:t>
              </w:r>
              <w:r w:rsidR="00A971CA" w:rsidRPr="000B6E56">
                <w:rPr>
                  <w:rStyle w:val="aff8"/>
                  <w:lang w:val="ru-RU"/>
                </w:rPr>
                <w:t>/7588/</w:t>
              </w:r>
              <w:r w:rsidR="00A971CA" w:rsidRPr="00A73B02">
                <w:rPr>
                  <w:rStyle w:val="aff8"/>
                </w:rPr>
                <w:t>start</w:t>
              </w:r>
              <w:r w:rsidR="00A971CA" w:rsidRPr="000B6E56">
                <w:rPr>
                  <w:rStyle w:val="aff8"/>
                  <w:lang w:val="ru-RU"/>
                </w:rPr>
                <w:t>/311624/</w:t>
              </w:r>
            </w:hyperlink>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13</w:t>
            </w:r>
          </w:p>
        </w:tc>
        <w:tc>
          <w:tcPr>
            <w:tcW w:w="3718" w:type="dxa"/>
            <w:tcBorders>
              <w:top w:val="nil"/>
            </w:tcBorders>
            <w:tcMar>
              <w:top w:w="50" w:type="dxa"/>
              <w:left w:w="100" w:type="dxa"/>
            </w:tcMar>
          </w:tcPr>
          <w:p w:rsidR="00A971CA" w:rsidRPr="00A73B02" w:rsidRDefault="00A971CA" w:rsidP="00E728F2">
            <w:pPr>
              <w:spacing w:after="160" w:line="259" w:lineRule="auto"/>
              <w:contextualSpacing/>
            </w:pPr>
            <w:r w:rsidRPr="00A73B02">
              <w:t>Типичный немецкий город.</w:t>
            </w:r>
          </w:p>
          <w:p w:rsidR="00A971CA" w:rsidRPr="00A73B02" w:rsidRDefault="00A971CA" w:rsidP="00E728F2">
            <w:pPr>
              <w:spacing w:after="160" w:line="259" w:lineRule="auto"/>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B6E56" w:rsidRDefault="00167A11" w:rsidP="00E728F2">
            <w:pPr>
              <w:rPr>
                <w:rStyle w:val="aff8"/>
                <w:color w:val="0563C1"/>
                <w:lang w:val="ru-RU"/>
              </w:rPr>
            </w:pPr>
            <w:hyperlink r:id="rId196" w:history="1">
              <w:r w:rsidR="00A971CA" w:rsidRPr="00A73B02">
                <w:rPr>
                  <w:rStyle w:val="aff8"/>
                </w:rPr>
                <w:t>https</w:t>
              </w:r>
              <w:r w:rsidR="00A971CA" w:rsidRPr="000B6E56">
                <w:rPr>
                  <w:rStyle w:val="aff8"/>
                  <w:lang w:val="ru-RU"/>
                </w:rPr>
                <w:t>://</w:t>
              </w:r>
              <w:r w:rsidR="00A971CA" w:rsidRPr="00A73B02">
                <w:rPr>
                  <w:rStyle w:val="aff8"/>
                </w:rPr>
                <w:t>resh</w:t>
              </w:r>
              <w:r w:rsidR="00A971CA" w:rsidRPr="000B6E56">
                <w:rPr>
                  <w:rStyle w:val="aff8"/>
                  <w:lang w:val="ru-RU"/>
                </w:rPr>
                <w:t>.</w:t>
              </w:r>
              <w:r w:rsidR="00A971CA" w:rsidRPr="00A73B02">
                <w:rPr>
                  <w:rStyle w:val="aff8"/>
                </w:rPr>
                <w:t>edu</w:t>
              </w:r>
              <w:r w:rsidR="00A971CA" w:rsidRPr="000B6E56">
                <w:rPr>
                  <w:rStyle w:val="aff8"/>
                  <w:lang w:val="ru-RU"/>
                </w:rPr>
                <w:t>.</w:t>
              </w:r>
              <w:r w:rsidR="00A971CA" w:rsidRPr="00A73B02">
                <w:rPr>
                  <w:rStyle w:val="aff8"/>
                </w:rPr>
                <w:t>ru</w:t>
              </w:r>
              <w:r w:rsidR="00A971CA" w:rsidRPr="000B6E56">
                <w:rPr>
                  <w:rStyle w:val="aff8"/>
                  <w:lang w:val="ru-RU"/>
                </w:rPr>
                <w:t>/</w:t>
              </w:r>
              <w:r w:rsidR="00A971CA" w:rsidRPr="00A73B02">
                <w:rPr>
                  <w:rStyle w:val="aff8"/>
                </w:rPr>
                <w:t>subject</w:t>
              </w:r>
              <w:r w:rsidR="00A971CA" w:rsidRPr="000B6E56">
                <w:rPr>
                  <w:rStyle w:val="aff8"/>
                  <w:lang w:val="ru-RU"/>
                </w:rPr>
                <w:t>/</w:t>
              </w:r>
              <w:r w:rsidR="00A971CA" w:rsidRPr="00A73B02">
                <w:rPr>
                  <w:rStyle w:val="aff8"/>
                </w:rPr>
                <w:t>lesson</w:t>
              </w:r>
              <w:r w:rsidR="00A971CA" w:rsidRPr="000B6E56">
                <w:rPr>
                  <w:rStyle w:val="aff8"/>
                  <w:lang w:val="ru-RU"/>
                </w:rPr>
                <w:t>/7587/</w:t>
              </w:r>
              <w:r w:rsidR="00A971CA" w:rsidRPr="00A73B02">
                <w:rPr>
                  <w:rStyle w:val="aff8"/>
                </w:rPr>
                <w:t>start</w:t>
              </w:r>
              <w:r w:rsidR="00A971CA" w:rsidRPr="000B6E56">
                <w:rPr>
                  <w:rStyle w:val="aff8"/>
                  <w:lang w:val="ru-RU"/>
                </w:rPr>
                <w:t>/243624/</w:t>
              </w:r>
            </w:hyperlink>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14</w:t>
            </w:r>
          </w:p>
        </w:tc>
        <w:tc>
          <w:tcPr>
            <w:tcW w:w="3718" w:type="dxa"/>
            <w:tcBorders>
              <w:top w:val="nil"/>
            </w:tcBorders>
            <w:tcMar>
              <w:top w:w="50" w:type="dxa"/>
              <w:left w:w="100" w:type="dxa"/>
            </w:tcMar>
          </w:tcPr>
          <w:p w:rsidR="00A971CA" w:rsidRPr="000B6E56" w:rsidRDefault="00A971CA" w:rsidP="00E728F2">
            <w:pPr>
              <w:spacing w:after="160" w:line="259" w:lineRule="auto"/>
              <w:contextualSpacing/>
              <w:rPr>
                <w:lang w:val="ru-RU"/>
              </w:rPr>
            </w:pPr>
            <w:r w:rsidRPr="000B6E56">
              <w:rPr>
                <w:lang w:val="ru-RU"/>
              </w:rPr>
              <w:t>Повторение по теме «Старый немецкий город».</w:t>
            </w:r>
          </w:p>
          <w:p w:rsidR="00A971CA" w:rsidRPr="00E728F2" w:rsidRDefault="00A971CA" w:rsidP="00E728F2">
            <w:pPr>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15</w:t>
            </w:r>
          </w:p>
        </w:tc>
        <w:tc>
          <w:tcPr>
            <w:tcW w:w="3718" w:type="dxa"/>
            <w:tcBorders>
              <w:top w:val="nil"/>
            </w:tcBorders>
            <w:tcMar>
              <w:top w:w="50" w:type="dxa"/>
              <w:left w:w="100" w:type="dxa"/>
            </w:tcMar>
          </w:tcPr>
          <w:p w:rsidR="00A971CA" w:rsidRPr="00A73B02" w:rsidRDefault="00A971CA" w:rsidP="00E728F2">
            <w:pPr>
              <w:spacing w:after="160" w:line="259" w:lineRule="auto"/>
              <w:contextualSpacing/>
            </w:pPr>
            <w:r w:rsidRPr="00A73B02">
              <w:t>Мы описываем наш город.</w:t>
            </w:r>
          </w:p>
          <w:p w:rsidR="00A971CA" w:rsidRPr="00A73B02" w:rsidRDefault="00A971CA" w:rsidP="00E728F2">
            <w:pPr>
              <w:spacing w:after="160" w:line="259" w:lineRule="auto"/>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16</w:t>
            </w:r>
          </w:p>
        </w:tc>
        <w:tc>
          <w:tcPr>
            <w:tcW w:w="3718" w:type="dxa"/>
            <w:tcBorders>
              <w:top w:val="nil"/>
            </w:tcBorders>
            <w:tcMar>
              <w:top w:w="50" w:type="dxa"/>
              <w:left w:w="100" w:type="dxa"/>
            </w:tcMar>
          </w:tcPr>
          <w:p w:rsidR="00A971CA" w:rsidRPr="00A73B02" w:rsidRDefault="00A971CA" w:rsidP="00E728F2">
            <w:pPr>
              <w:spacing w:after="160" w:line="259" w:lineRule="auto"/>
              <w:contextualSpacing/>
            </w:pPr>
            <w:r w:rsidRPr="00A73B02">
              <w:t>Фотографии немецких городов.</w:t>
            </w:r>
          </w:p>
          <w:p w:rsidR="00A971CA" w:rsidRPr="00A73B02" w:rsidRDefault="00A971CA" w:rsidP="00E728F2">
            <w:pPr>
              <w:spacing w:after="160" w:line="259" w:lineRule="auto"/>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E728F2"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17</w:t>
            </w:r>
          </w:p>
        </w:tc>
        <w:tc>
          <w:tcPr>
            <w:tcW w:w="3718" w:type="dxa"/>
            <w:tcBorders>
              <w:top w:val="nil"/>
            </w:tcBorders>
            <w:tcMar>
              <w:top w:w="50" w:type="dxa"/>
              <w:left w:w="100" w:type="dxa"/>
            </w:tcMar>
          </w:tcPr>
          <w:p w:rsidR="00A971CA" w:rsidRPr="00A73B02" w:rsidRDefault="00A971CA" w:rsidP="001D5C31">
            <w:pPr>
              <w:spacing w:after="160" w:line="259" w:lineRule="auto"/>
              <w:contextualSpacing/>
            </w:pPr>
            <w:r w:rsidRPr="00A73B02">
              <w:t>Кто живет в городе?</w:t>
            </w:r>
          </w:p>
          <w:p w:rsidR="00A971CA" w:rsidRPr="00A73B02" w:rsidRDefault="00A971CA" w:rsidP="00E728F2">
            <w:pPr>
              <w:spacing w:after="160" w:line="259" w:lineRule="auto"/>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B6E56" w:rsidRDefault="00167A11" w:rsidP="00E728F2">
            <w:pPr>
              <w:rPr>
                <w:rStyle w:val="aff8"/>
                <w:color w:val="000000"/>
                <w:u w:val="none"/>
                <w:lang w:val="ru-RU"/>
              </w:rPr>
            </w:pPr>
            <w:hyperlink r:id="rId197" w:history="1">
              <w:r w:rsidR="00A971CA" w:rsidRPr="00A73B02">
                <w:rPr>
                  <w:rStyle w:val="aff8"/>
                </w:rPr>
                <w:t>https</w:t>
              </w:r>
              <w:r w:rsidR="00A971CA" w:rsidRPr="000B6E56">
                <w:rPr>
                  <w:rStyle w:val="aff8"/>
                  <w:lang w:val="ru-RU"/>
                </w:rPr>
                <w:t>://</w:t>
              </w:r>
              <w:r w:rsidR="00A971CA" w:rsidRPr="00A73B02">
                <w:rPr>
                  <w:rStyle w:val="aff8"/>
                </w:rPr>
                <w:t>resh</w:t>
              </w:r>
              <w:r w:rsidR="00A971CA" w:rsidRPr="000B6E56">
                <w:rPr>
                  <w:rStyle w:val="aff8"/>
                  <w:lang w:val="ru-RU"/>
                </w:rPr>
                <w:t>.</w:t>
              </w:r>
              <w:r w:rsidR="00A971CA" w:rsidRPr="00A73B02">
                <w:rPr>
                  <w:rStyle w:val="aff8"/>
                </w:rPr>
                <w:t>edu</w:t>
              </w:r>
              <w:r w:rsidR="00A971CA" w:rsidRPr="000B6E56">
                <w:rPr>
                  <w:rStyle w:val="aff8"/>
                  <w:lang w:val="ru-RU"/>
                </w:rPr>
                <w:t>.</w:t>
              </w:r>
              <w:r w:rsidR="00A971CA" w:rsidRPr="00A73B02">
                <w:rPr>
                  <w:rStyle w:val="aff8"/>
                </w:rPr>
                <w:t>ru</w:t>
              </w:r>
              <w:r w:rsidR="00A971CA" w:rsidRPr="000B6E56">
                <w:rPr>
                  <w:rStyle w:val="aff8"/>
                  <w:lang w:val="ru-RU"/>
                </w:rPr>
                <w:t>/</w:t>
              </w:r>
              <w:r w:rsidR="00A971CA" w:rsidRPr="00A73B02">
                <w:rPr>
                  <w:rStyle w:val="aff8"/>
                </w:rPr>
                <w:t>subject</w:t>
              </w:r>
              <w:r w:rsidR="00A971CA" w:rsidRPr="000B6E56">
                <w:rPr>
                  <w:rStyle w:val="aff8"/>
                  <w:lang w:val="ru-RU"/>
                </w:rPr>
                <w:t>/</w:t>
              </w:r>
              <w:r w:rsidR="00A971CA" w:rsidRPr="00A73B02">
                <w:rPr>
                  <w:rStyle w:val="aff8"/>
                </w:rPr>
                <w:t>lesson</w:t>
              </w:r>
              <w:r w:rsidR="00A971CA" w:rsidRPr="000B6E56">
                <w:rPr>
                  <w:rStyle w:val="aff8"/>
                  <w:lang w:val="ru-RU"/>
                </w:rPr>
                <w:t>/7604/</w:t>
              </w:r>
              <w:r w:rsidR="00A971CA" w:rsidRPr="00A73B02">
                <w:rPr>
                  <w:rStyle w:val="aff8"/>
                </w:rPr>
                <w:t>start</w:t>
              </w:r>
              <w:r w:rsidR="00A971CA" w:rsidRPr="000B6E56">
                <w:rPr>
                  <w:rStyle w:val="aff8"/>
                  <w:lang w:val="ru-RU"/>
                </w:rPr>
                <w:t>/295288/</w:t>
              </w:r>
            </w:hyperlink>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18</w:t>
            </w:r>
          </w:p>
        </w:tc>
        <w:tc>
          <w:tcPr>
            <w:tcW w:w="3718" w:type="dxa"/>
            <w:tcBorders>
              <w:top w:val="nil"/>
            </w:tcBorders>
            <w:tcMar>
              <w:top w:w="50" w:type="dxa"/>
              <w:left w:w="100" w:type="dxa"/>
            </w:tcMar>
          </w:tcPr>
          <w:p w:rsidR="00A971CA" w:rsidRPr="00A73B02" w:rsidRDefault="00A971CA" w:rsidP="001D5C31">
            <w:pPr>
              <w:spacing w:after="160" w:line="259" w:lineRule="auto"/>
              <w:contextualSpacing/>
            </w:pPr>
            <w:r w:rsidRPr="00A73B02">
              <w:t>Люди разных профессий.</w:t>
            </w:r>
          </w:p>
          <w:p w:rsidR="00A971CA" w:rsidRPr="00A73B02" w:rsidRDefault="00A971CA" w:rsidP="001D5C31">
            <w:pPr>
              <w:spacing w:after="160" w:line="259" w:lineRule="auto"/>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Default="00A971CA" w:rsidP="00E728F2">
            <w:pPr>
              <w:rPr>
                <w:rStyle w:val="aff8"/>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19</w:t>
            </w:r>
          </w:p>
        </w:tc>
        <w:tc>
          <w:tcPr>
            <w:tcW w:w="3718" w:type="dxa"/>
            <w:tcBorders>
              <w:top w:val="nil"/>
            </w:tcBorders>
            <w:tcMar>
              <w:top w:w="50" w:type="dxa"/>
              <w:left w:w="100" w:type="dxa"/>
            </w:tcMar>
          </w:tcPr>
          <w:p w:rsidR="00A971CA" w:rsidRPr="000B6E56" w:rsidRDefault="00A971CA" w:rsidP="001D5C31">
            <w:pPr>
              <w:spacing w:after="160" w:line="259" w:lineRule="auto"/>
              <w:contextualSpacing/>
              <w:rPr>
                <w:lang w:val="ru-RU"/>
              </w:rPr>
            </w:pPr>
            <w:r w:rsidRPr="000B6E56">
              <w:rPr>
                <w:lang w:val="ru-RU"/>
              </w:rPr>
              <w:t>Мы рассказываем о жителях города.</w:t>
            </w:r>
          </w:p>
          <w:p w:rsidR="00A971CA" w:rsidRPr="001D5C31" w:rsidRDefault="00A971CA" w:rsidP="001D5C31">
            <w:pPr>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lastRenderedPageBreak/>
              <w:t>20</w:t>
            </w:r>
          </w:p>
        </w:tc>
        <w:tc>
          <w:tcPr>
            <w:tcW w:w="3718" w:type="dxa"/>
            <w:tcBorders>
              <w:top w:val="nil"/>
            </w:tcBorders>
            <w:tcMar>
              <w:top w:w="50" w:type="dxa"/>
              <w:left w:w="100" w:type="dxa"/>
            </w:tcMar>
          </w:tcPr>
          <w:p w:rsidR="00A971CA" w:rsidRPr="001D5C31" w:rsidRDefault="00A971CA" w:rsidP="001D5C31">
            <w:pPr>
              <w:spacing w:after="160" w:line="259" w:lineRule="auto"/>
              <w:contextualSpacing/>
              <w:rPr>
                <w:lang w:val="ru-RU"/>
              </w:rPr>
            </w:pPr>
            <w:r w:rsidRPr="001D5C31">
              <w:rPr>
                <w:lang w:val="ru-RU"/>
              </w:rPr>
              <w:t>Что мы узнали о старом немецком городе?</w:t>
            </w:r>
          </w:p>
          <w:p w:rsidR="00A971CA" w:rsidRPr="001D5C31" w:rsidRDefault="00A971CA" w:rsidP="001D5C31">
            <w:pPr>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21</w:t>
            </w:r>
          </w:p>
        </w:tc>
        <w:tc>
          <w:tcPr>
            <w:tcW w:w="3718" w:type="dxa"/>
            <w:tcBorders>
              <w:top w:val="nil"/>
            </w:tcBorders>
            <w:tcMar>
              <w:top w:w="50" w:type="dxa"/>
              <w:left w:w="100" w:type="dxa"/>
            </w:tcMar>
          </w:tcPr>
          <w:p w:rsidR="00A971CA" w:rsidRPr="000B6E56" w:rsidRDefault="00A971CA" w:rsidP="001D5C31">
            <w:pPr>
              <w:spacing w:after="160" w:line="259" w:lineRule="auto"/>
              <w:contextualSpacing/>
              <w:rPr>
                <w:lang w:val="ru-RU"/>
              </w:rPr>
            </w:pPr>
            <w:r w:rsidRPr="000B6E56">
              <w:rPr>
                <w:lang w:val="ru-RU"/>
              </w:rPr>
              <w:t>Что мы знаем о городе Габи?</w:t>
            </w:r>
          </w:p>
          <w:p w:rsidR="00A971CA" w:rsidRPr="001D5C31" w:rsidRDefault="00A971CA" w:rsidP="001D5C31">
            <w:pPr>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22</w:t>
            </w:r>
          </w:p>
        </w:tc>
        <w:tc>
          <w:tcPr>
            <w:tcW w:w="3718" w:type="dxa"/>
            <w:tcBorders>
              <w:top w:val="nil"/>
            </w:tcBorders>
            <w:tcMar>
              <w:top w:w="50" w:type="dxa"/>
              <w:left w:w="100" w:type="dxa"/>
            </w:tcMar>
          </w:tcPr>
          <w:p w:rsidR="00A971CA" w:rsidRPr="000B6E56" w:rsidRDefault="00A971CA" w:rsidP="001D5C31">
            <w:pPr>
              <w:spacing w:after="160" w:line="259" w:lineRule="auto"/>
              <w:contextualSpacing/>
              <w:rPr>
                <w:lang w:val="ru-RU"/>
              </w:rPr>
            </w:pPr>
            <w:r w:rsidRPr="000B6E56">
              <w:rPr>
                <w:lang w:val="ru-RU"/>
              </w:rPr>
              <w:t>Повторение по теме «Старый немецкий город», «Жители города».</w:t>
            </w:r>
          </w:p>
          <w:p w:rsidR="00A971CA" w:rsidRPr="001D5C31" w:rsidRDefault="00A971CA" w:rsidP="001D5C31">
            <w:pPr>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23</w:t>
            </w:r>
          </w:p>
        </w:tc>
        <w:tc>
          <w:tcPr>
            <w:tcW w:w="3718" w:type="dxa"/>
            <w:tcBorders>
              <w:top w:val="nil"/>
            </w:tcBorders>
            <w:tcMar>
              <w:top w:w="50" w:type="dxa"/>
              <w:left w:w="100" w:type="dxa"/>
            </w:tcMar>
          </w:tcPr>
          <w:p w:rsidR="00A971CA" w:rsidRPr="001D5C31" w:rsidRDefault="00A971CA" w:rsidP="001D5C31">
            <w:pPr>
              <w:spacing w:after="160" w:line="259" w:lineRule="auto"/>
              <w:contextualSpacing/>
              <w:rPr>
                <w:lang w:val="ru-RU"/>
              </w:rPr>
            </w:pPr>
            <w:r>
              <w:rPr>
                <w:lang w:val="ru-RU"/>
              </w:rPr>
              <w:t>Столицы федеральных земель Германии.</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24</w:t>
            </w:r>
          </w:p>
        </w:tc>
        <w:tc>
          <w:tcPr>
            <w:tcW w:w="3718" w:type="dxa"/>
            <w:tcBorders>
              <w:top w:val="nil"/>
            </w:tcBorders>
            <w:tcMar>
              <w:top w:w="50" w:type="dxa"/>
              <w:left w:w="100" w:type="dxa"/>
            </w:tcMar>
          </w:tcPr>
          <w:p w:rsidR="00A971CA" w:rsidRPr="001D5C31" w:rsidRDefault="00A971CA" w:rsidP="001D5C31">
            <w:pPr>
              <w:spacing w:after="160" w:line="259" w:lineRule="auto"/>
              <w:contextualSpacing/>
              <w:rPr>
                <w:lang w:val="ru-RU"/>
              </w:rPr>
            </w:pPr>
            <w:r w:rsidRPr="001D5C31">
              <w:rPr>
                <w:lang w:val="ru-RU"/>
              </w:rPr>
              <w:t>Лексико-грамматический тест по теме «Город».</w:t>
            </w:r>
          </w:p>
          <w:p w:rsidR="00A971CA" w:rsidRPr="001D5C31" w:rsidRDefault="00A971CA" w:rsidP="001D5C31">
            <w:pPr>
              <w:spacing w:after="160" w:line="259" w:lineRule="auto"/>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25</w:t>
            </w:r>
          </w:p>
        </w:tc>
        <w:tc>
          <w:tcPr>
            <w:tcW w:w="3718" w:type="dxa"/>
            <w:tcBorders>
              <w:top w:val="nil"/>
            </w:tcBorders>
            <w:tcMar>
              <w:top w:w="50" w:type="dxa"/>
              <w:left w:w="100" w:type="dxa"/>
            </w:tcMar>
          </w:tcPr>
          <w:p w:rsidR="00A971CA" w:rsidRPr="000B6E56" w:rsidRDefault="00A971CA" w:rsidP="001D5C31">
            <w:pPr>
              <w:spacing w:after="160" w:line="259" w:lineRule="auto"/>
              <w:contextualSpacing/>
              <w:rPr>
                <w:lang w:val="ru-RU"/>
              </w:rPr>
            </w:pPr>
            <w:r w:rsidRPr="000B6E56">
              <w:rPr>
                <w:lang w:val="ru-RU"/>
              </w:rPr>
              <w:t>Работа над ошибками.</w:t>
            </w:r>
          </w:p>
          <w:p w:rsidR="00A971CA" w:rsidRPr="001D5C31" w:rsidRDefault="00A971CA" w:rsidP="001D5C31">
            <w:pPr>
              <w:spacing w:after="160" w:line="259" w:lineRule="auto"/>
              <w:contextualSpacing/>
              <w:rPr>
                <w:lang w:val="ru-RU"/>
              </w:rPr>
            </w:pPr>
            <w:r w:rsidRPr="000B6E56">
              <w:rPr>
                <w:lang w:val="ru-RU"/>
              </w:rPr>
              <w:t>Повторительно-обобщающий урок.</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p>
        </w:tc>
        <w:tc>
          <w:tcPr>
            <w:tcW w:w="3718" w:type="dxa"/>
            <w:tcBorders>
              <w:top w:val="nil"/>
            </w:tcBorders>
            <w:tcMar>
              <w:top w:w="50" w:type="dxa"/>
              <w:left w:w="100" w:type="dxa"/>
            </w:tcMar>
          </w:tcPr>
          <w:p w:rsidR="00A971CA" w:rsidRPr="00A73B02" w:rsidRDefault="00A971CA" w:rsidP="001D5C31">
            <w:pPr>
              <w:rPr>
                <w:rFonts w:eastAsia="Times New Roman"/>
                <w:lang w:eastAsia="ru-RU"/>
              </w:rPr>
            </w:pPr>
            <w:r w:rsidRPr="00A73B02">
              <w:rPr>
                <w:rFonts w:eastAsia="Times New Roman"/>
                <w:lang w:eastAsia="ru-RU"/>
              </w:rPr>
              <w:t>Родной город/</w:t>
            </w:r>
          </w:p>
          <w:p w:rsidR="00A971CA" w:rsidRPr="00A73B02" w:rsidRDefault="00A971CA" w:rsidP="001D5C31">
            <w:pPr>
              <w:spacing w:after="160" w:line="259" w:lineRule="auto"/>
              <w:contextualSpacing/>
            </w:pPr>
            <w:r w:rsidRPr="00A73B02">
              <w:rPr>
                <w:rFonts w:eastAsia="Times New Roman"/>
                <w:lang w:eastAsia="ru-RU"/>
              </w:rPr>
              <w:t>село. Транспорт.</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24</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26</w:t>
            </w:r>
          </w:p>
        </w:tc>
        <w:tc>
          <w:tcPr>
            <w:tcW w:w="3718" w:type="dxa"/>
            <w:tcBorders>
              <w:top w:val="nil"/>
            </w:tcBorders>
            <w:tcMar>
              <w:top w:w="50" w:type="dxa"/>
              <w:left w:w="100" w:type="dxa"/>
            </w:tcMar>
          </w:tcPr>
          <w:p w:rsidR="00A971CA" w:rsidRPr="00A73B02" w:rsidRDefault="00A971CA" w:rsidP="001D5C31">
            <w:pPr>
              <w:tabs>
                <w:tab w:val="left" w:pos="460"/>
              </w:tabs>
              <w:contextualSpacing/>
            </w:pPr>
            <w:r w:rsidRPr="00A73B02">
              <w:t>Улицы города. Какие они?</w:t>
            </w:r>
          </w:p>
          <w:p w:rsidR="00A971CA" w:rsidRPr="00A73B02" w:rsidRDefault="00A971CA" w:rsidP="001D5C31">
            <w:pPr>
              <w:rPr>
                <w:rFonts w:eastAsia="Times New Roman"/>
                <w:lang w:eastAsia="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27</w:t>
            </w:r>
          </w:p>
        </w:tc>
        <w:tc>
          <w:tcPr>
            <w:tcW w:w="3718" w:type="dxa"/>
            <w:tcBorders>
              <w:top w:val="nil"/>
            </w:tcBorders>
            <w:tcMar>
              <w:top w:w="50" w:type="dxa"/>
              <w:left w:w="100" w:type="dxa"/>
            </w:tcMar>
          </w:tcPr>
          <w:p w:rsidR="00A971CA" w:rsidRPr="00A73B02" w:rsidRDefault="00A971CA" w:rsidP="001D5C31">
            <w:pPr>
              <w:tabs>
                <w:tab w:val="left" w:pos="460"/>
              </w:tabs>
              <w:contextualSpacing/>
            </w:pPr>
            <w:r w:rsidRPr="00A73B02">
              <w:t>Пешеходная зона.</w:t>
            </w:r>
          </w:p>
          <w:p w:rsidR="00A971CA" w:rsidRPr="00A73B02" w:rsidRDefault="00A971CA" w:rsidP="001D5C31">
            <w:pPr>
              <w:tabs>
                <w:tab w:val="left" w:pos="460"/>
              </w:tabs>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28</w:t>
            </w:r>
          </w:p>
        </w:tc>
        <w:tc>
          <w:tcPr>
            <w:tcW w:w="3718" w:type="dxa"/>
            <w:tcBorders>
              <w:top w:val="nil"/>
            </w:tcBorders>
            <w:tcMar>
              <w:top w:w="50" w:type="dxa"/>
              <w:left w:w="100" w:type="dxa"/>
            </w:tcMar>
          </w:tcPr>
          <w:p w:rsidR="00A971CA" w:rsidRPr="00A73B02" w:rsidRDefault="00A971CA" w:rsidP="001D5C31">
            <w:pPr>
              <w:tabs>
                <w:tab w:val="left" w:pos="460"/>
              </w:tabs>
              <w:contextualSpacing/>
            </w:pPr>
            <w:r w:rsidRPr="00A73B02">
              <w:t>Транспорт.</w:t>
            </w:r>
          </w:p>
          <w:p w:rsidR="00A971CA" w:rsidRPr="00A73B02" w:rsidRDefault="00A971CA" w:rsidP="001D5C31">
            <w:pPr>
              <w:tabs>
                <w:tab w:val="left" w:pos="460"/>
              </w:tabs>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29</w:t>
            </w:r>
          </w:p>
        </w:tc>
        <w:tc>
          <w:tcPr>
            <w:tcW w:w="3718" w:type="dxa"/>
            <w:tcBorders>
              <w:top w:val="nil"/>
            </w:tcBorders>
            <w:tcMar>
              <w:top w:w="50" w:type="dxa"/>
              <w:left w:w="100" w:type="dxa"/>
            </w:tcMar>
          </w:tcPr>
          <w:p w:rsidR="00A971CA" w:rsidRPr="00A73B02" w:rsidRDefault="00A971CA" w:rsidP="001D5C31">
            <w:pPr>
              <w:tabs>
                <w:tab w:val="left" w:pos="460"/>
              </w:tabs>
              <w:contextualSpacing/>
            </w:pPr>
            <w:r w:rsidRPr="00A73B02">
              <w:t>Правила для пешеходов.</w:t>
            </w:r>
          </w:p>
          <w:p w:rsidR="00A971CA" w:rsidRPr="00A73B02" w:rsidRDefault="00A971CA" w:rsidP="001D5C31">
            <w:pPr>
              <w:tabs>
                <w:tab w:val="left" w:pos="460"/>
              </w:tabs>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30</w:t>
            </w:r>
          </w:p>
        </w:tc>
        <w:tc>
          <w:tcPr>
            <w:tcW w:w="3718" w:type="dxa"/>
            <w:tcBorders>
              <w:top w:val="nil"/>
            </w:tcBorders>
            <w:tcMar>
              <w:top w:w="50" w:type="dxa"/>
              <w:left w:w="100" w:type="dxa"/>
            </w:tcMar>
          </w:tcPr>
          <w:p w:rsidR="00A971CA" w:rsidRPr="000B6E56" w:rsidRDefault="00A971CA" w:rsidP="001D5C31">
            <w:pPr>
              <w:tabs>
                <w:tab w:val="left" w:pos="460"/>
              </w:tabs>
              <w:contextualSpacing/>
              <w:rPr>
                <w:lang w:val="ru-RU"/>
              </w:rPr>
            </w:pPr>
            <w:r w:rsidRPr="000B6E56">
              <w:rPr>
                <w:lang w:val="ru-RU"/>
              </w:rPr>
              <w:t>У нас гости из космоса.</w:t>
            </w:r>
          </w:p>
          <w:p w:rsidR="00A971CA" w:rsidRPr="001D5C31" w:rsidRDefault="00A971CA" w:rsidP="001D5C31">
            <w:pPr>
              <w:tabs>
                <w:tab w:val="left" w:pos="460"/>
              </w:tabs>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31</w:t>
            </w:r>
          </w:p>
        </w:tc>
        <w:tc>
          <w:tcPr>
            <w:tcW w:w="3718" w:type="dxa"/>
            <w:tcBorders>
              <w:top w:val="nil"/>
            </w:tcBorders>
            <w:tcMar>
              <w:top w:w="50" w:type="dxa"/>
              <w:left w:w="100" w:type="dxa"/>
            </w:tcMar>
          </w:tcPr>
          <w:p w:rsidR="00A971CA" w:rsidRPr="001D5C31" w:rsidRDefault="00A971CA" w:rsidP="001D5C31">
            <w:pPr>
              <w:tabs>
                <w:tab w:val="left" w:pos="460"/>
              </w:tabs>
              <w:contextualSpacing/>
              <w:rPr>
                <w:lang w:val="ru-RU"/>
              </w:rPr>
            </w:pPr>
            <w:r w:rsidRPr="00A73B02">
              <w:t>Покажем Косми наш город</w:t>
            </w:r>
            <w:r>
              <w:rPr>
                <w:lang w:val="ru-RU"/>
              </w:rPr>
              <w:t>.</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32</w:t>
            </w:r>
          </w:p>
        </w:tc>
        <w:tc>
          <w:tcPr>
            <w:tcW w:w="3718" w:type="dxa"/>
            <w:tcBorders>
              <w:top w:val="nil"/>
            </w:tcBorders>
            <w:tcMar>
              <w:top w:w="50" w:type="dxa"/>
              <w:left w:w="100" w:type="dxa"/>
            </w:tcMar>
          </w:tcPr>
          <w:p w:rsidR="00A971CA" w:rsidRPr="000B6E56" w:rsidRDefault="00A971CA" w:rsidP="001D5C31">
            <w:pPr>
              <w:tabs>
                <w:tab w:val="left" w:pos="460"/>
              </w:tabs>
              <w:contextualSpacing/>
              <w:rPr>
                <w:lang w:val="ru-RU"/>
              </w:rPr>
            </w:pPr>
            <w:r w:rsidRPr="000B6E56">
              <w:rPr>
                <w:lang w:val="ru-RU"/>
              </w:rPr>
              <w:t>Повторение по теме «Улицы города».</w:t>
            </w:r>
          </w:p>
          <w:p w:rsidR="00A971CA" w:rsidRPr="001D5C31" w:rsidRDefault="00A971CA" w:rsidP="001D5C31">
            <w:pPr>
              <w:tabs>
                <w:tab w:val="left" w:pos="460"/>
              </w:tabs>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33</w:t>
            </w:r>
          </w:p>
        </w:tc>
        <w:tc>
          <w:tcPr>
            <w:tcW w:w="3718" w:type="dxa"/>
            <w:tcBorders>
              <w:top w:val="nil"/>
            </w:tcBorders>
            <w:tcMar>
              <w:top w:w="50" w:type="dxa"/>
              <w:left w:w="100" w:type="dxa"/>
            </w:tcMar>
          </w:tcPr>
          <w:p w:rsidR="00A971CA" w:rsidRPr="000B6E56" w:rsidRDefault="00A971CA" w:rsidP="001D5C31">
            <w:pPr>
              <w:tabs>
                <w:tab w:val="left" w:pos="460"/>
              </w:tabs>
              <w:contextualSpacing/>
              <w:rPr>
                <w:lang w:val="ru-RU"/>
              </w:rPr>
            </w:pPr>
            <w:r w:rsidRPr="000B6E56">
              <w:rPr>
                <w:lang w:val="ru-RU"/>
              </w:rPr>
              <w:t>Что делают люди в городе?</w:t>
            </w:r>
          </w:p>
          <w:p w:rsidR="00A971CA" w:rsidRPr="001D5C31" w:rsidRDefault="00A971CA" w:rsidP="001D5C31">
            <w:pPr>
              <w:tabs>
                <w:tab w:val="left" w:pos="460"/>
              </w:tabs>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34</w:t>
            </w:r>
          </w:p>
        </w:tc>
        <w:tc>
          <w:tcPr>
            <w:tcW w:w="3718" w:type="dxa"/>
            <w:tcBorders>
              <w:top w:val="nil"/>
            </w:tcBorders>
            <w:tcMar>
              <w:top w:w="50" w:type="dxa"/>
              <w:left w:w="100" w:type="dxa"/>
            </w:tcMar>
          </w:tcPr>
          <w:p w:rsidR="00A971CA" w:rsidRPr="00A73B02" w:rsidRDefault="00A971CA" w:rsidP="001D5C31">
            <w:pPr>
              <w:tabs>
                <w:tab w:val="left" w:pos="460"/>
              </w:tabs>
              <w:contextualSpacing/>
            </w:pPr>
            <w:r w:rsidRPr="00A73B02">
              <w:t>Знаменитые марки немецких машин.</w:t>
            </w:r>
          </w:p>
          <w:p w:rsidR="00A971CA" w:rsidRPr="00A73B02" w:rsidRDefault="00A971CA" w:rsidP="001D5C31">
            <w:pPr>
              <w:tabs>
                <w:tab w:val="left" w:pos="460"/>
              </w:tabs>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35</w:t>
            </w:r>
          </w:p>
        </w:tc>
        <w:tc>
          <w:tcPr>
            <w:tcW w:w="3718" w:type="dxa"/>
            <w:tcBorders>
              <w:top w:val="nil"/>
            </w:tcBorders>
            <w:tcMar>
              <w:top w:w="50" w:type="dxa"/>
              <w:left w:w="100" w:type="dxa"/>
            </w:tcMar>
          </w:tcPr>
          <w:p w:rsidR="00A971CA" w:rsidRPr="001D5C31" w:rsidRDefault="00A971CA" w:rsidP="001D5C31">
            <w:pPr>
              <w:contextualSpacing/>
              <w:rPr>
                <w:lang w:val="ru-RU"/>
              </w:rPr>
            </w:pPr>
            <w:r w:rsidRPr="001D5C31">
              <w:rPr>
                <w:lang w:val="ru-RU"/>
              </w:rPr>
              <w:t xml:space="preserve">Где и как живут люди? </w:t>
            </w:r>
          </w:p>
          <w:p w:rsidR="00A971CA" w:rsidRPr="001D5C31" w:rsidRDefault="00A971CA" w:rsidP="001D5C31">
            <w:pPr>
              <w:tabs>
                <w:tab w:val="left" w:pos="460"/>
              </w:tabs>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lastRenderedPageBreak/>
              <w:t>36</w:t>
            </w:r>
          </w:p>
        </w:tc>
        <w:tc>
          <w:tcPr>
            <w:tcW w:w="3718" w:type="dxa"/>
            <w:tcBorders>
              <w:top w:val="nil"/>
            </w:tcBorders>
            <w:tcMar>
              <w:top w:w="50" w:type="dxa"/>
              <w:left w:w="100" w:type="dxa"/>
            </w:tcMar>
          </w:tcPr>
          <w:p w:rsidR="00A971CA" w:rsidRPr="001D5C31" w:rsidRDefault="00A971CA" w:rsidP="001D5C31">
            <w:pPr>
              <w:contextualSpacing/>
              <w:rPr>
                <w:lang w:val="ru-RU"/>
              </w:rPr>
            </w:pPr>
            <w:r>
              <w:rPr>
                <w:lang w:val="ru-RU"/>
              </w:rPr>
              <w:t>Где что находится. Городские объекты.</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37</w:t>
            </w:r>
          </w:p>
        </w:tc>
        <w:tc>
          <w:tcPr>
            <w:tcW w:w="3718" w:type="dxa"/>
            <w:tcBorders>
              <w:top w:val="nil"/>
            </w:tcBorders>
            <w:tcMar>
              <w:top w:w="50" w:type="dxa"/>
              <w:left w:w="100" w:type="dxa"/>
            </w:tcMar>
          </w:tcPr>
          <w:p w:rsidR="00A971CA" w:rsidRPr="000B6E56" w:rsidRDefault="00A971CA" w:rsidP="001D5C31">
            <w:pPr>
              <w:contextualSpacing/>
              <w:rPr>
                <w:lang w:val="ru-RU"/>
              </w:rPr>
            </w:pPr>
            <w:r w:rsidRPr="000B6E56">
              <w:rPr>
                <w:lang w:val="ru-RU"/>
              </w:rPr>
              <w:t>Центр города и его окраина.</w:t>
            </w:r>
          </w:p>
          <w:p w:rsidR="00A971CA" w:rsidRDefault="00A971CA" w:rsidP="001D5C31">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38</w:t>
            </w:r>
          </w:p>
        </w:tc>
        <w:tc>
          <w:tcPr>
            <w:tcW w:w="3718" w:type="dxa"/>
            <w:tcBorders>
              <w:top w:val="nil"/>
            </w:tcBorders>
            <w:tcMar>
              <w:top w:w="50" w:type="dxa"/>
              <w:left w:w="100" w:type="dxa"/>
            </w:tcMar>
          </w:tcPr>
          <w:p w:rsidR="00A971CA" w:rsidRPr="001D5C31" w:rsidRDefault="00A971CA" w:rsidP="001D5C31">
            <w:pPr>
              <w:contextualSpacing/>
              <w:rPr>
                <w:lang w:val="ru-RU"/>
              </w:rPr>
            </w:pPr>
            <w:r w:rsidRPr="001D5C31">
              <w:rPr>
                <w:lang w:val="ru-RU"/>
              </w:rPr>
              <w:t>Маркус отвечает на вопросы Роби</w:t>
            </w:r>
            <w:r>
              <w:rPr>
                <w:lang w:val="ru-RU"/>
              </w:rPr>
              <w:t xml:space="preserve"> о городе.</w:t>
            </w:r>
          </w:p>
          <w:p w:rsidR="00A971CA" w:rsidRPr="001D5C31" w:rsidRDefault="00A971CA" w:rsidP="001D5C31">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39</w:t>
            </w:r>
          </w:p>
        </w:tc>
        <w:tc>
          <w:tcPr>
            <w:tcW w:w="3718" w:type="dxa"/>
            <w:tcBorders>
              <w:top w:val="nil"/>
            </w:tcBorders>
            <w:tcMar>
              <w:top w:w="50" w:type="dxa"/>
              <w:left w:w="100" w:type="dxa"/>
            </w:tcMar>
          </w:tcPr>
          <w:p w:rsidR="00A971CA" w:rsidRPr="001D5C31" w:rsidRDefault="00A971CA" w:rsidP="001D5C31">
            <w:pPr>
              <w:contextualSpacing/>
              <w:rPr>
                <w:lang w:val="ru-RU"/>
              </w:rPr>
            </w:pPr>
            <w:r w:rsidRPr="001D5C31">
              <w:rPr>
                <w:lang w:val="ru-RU"/>
              </w:rPr>
              <w:t xml:space="preserve"> Габи рассказывает Косми о своем городе</w:t>
            </w:r>
            <w:r>
              <w:rPr>
                <w:lang w:val="ru-RU"/>
              </w:rPr>
              <w:t>.</w:t>
            </w:r>
          </w:p>
          <w:p w:rsidR="00A971CA" w:rsidRPr="001D5C31" w:rsidRDefault="00A971CA" w:rsidP="001D5C31">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40</w:t>
            </w:r>
          </w:p>
        </w:tc>
        <w:tc>
          <w:tcPr>
            <w:tcW w:w="3718" w:type="dxa"/>
            <w:tcBorders>
              <w:top w:val="nil"/>
            </w:tcBorders>
            <w:tcMar>
              <w:top w:w="50" w:type="dxa"/>
              <w:left w:w="100" w:type="dxa"/>
            </w:tcMar>
          </w:tcPr>
          <w:p w:rsidR="00A971CA" w:rsidRPr="00A73B02" w:rsidRDefault="00A971CA" w:rsidP="001D5C31">
            <w:pPr>
              <w:contextualSpacing/>
            </w:pPr>
            <w:r w:rsidRPr="00A73B02">
              <w:t>Мы читаем план города.</w:t>
            </w:r>
          </w:p>
          <w:p w:rsidR="00A971CA" w:rsidRPr="001D5C31" w:rsidRDefault="00A971CA" w:rsidP="001D5C31">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41</w:t>
            </w:r>
          </w:p>
        </w:tc>
        <w:tc>
          <w:tcPr>
            <w:tcW w:w="3718" w:type="dxa"/>
            <w:tcBorders>
              <w:top w:val="nil"/>
            </w:tcBorders>
            <w:tcMar>
              <w:top w:w="50" w:type="dxa"/>
              <w:left w:w="100" w:type="dxa"/>
            </w:tcMar>
          </w:tcPr>
          <w:p w:rsidR="00A971CA" w:rsidRPr="00A73B02" w:rsidRDefault="00A971CA" w:rsidP="001D5C31">
            <w:pPr>
              <w:contextualSpacing/>
            </w:pPr>
            <w:r w:rsidRPr="00A73B02">
              <w:t>Как спросить дорогу?</w:t>
            </w:r>
          </w:p>
          <w:p w:rsidR="00A971CA" w:rsidRPr="00A73B02" w:rsidRDefault="00A971CA" w:rsidP="001D5C31">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42</w:t>
            </w:r>
          </w:p>
        </w:tc>
        <w:tc>
          <w:tcPr>
            <w:tcW w:w="3718" w:type="dxa"/>
            <w:tcBorders>
              <w:top w:val="nil"/>
            </w:tcBorders>
            <w:tcMar>
              <w:top w:w="50" w:type="dxa"/>
              <w:left w:w="100" w:type="dxa"/>
            </w:tcMar>
          </w:tcPr>
          <w:p w:rsidR="00A971CA" w:rsidRPr="000B6E56" w:rsidRDefault="00A971CA" w:rsidP="001D5C31">
            <w:pPr>
              <w:tabs>
                <w:tab w:val="left" w:pos="460"/>
              </w:tabs>
              <w:contextualSpacing/>
              <w:rPr>
                <w:lang w:val="ru-RU"/>
              </w:rPr>
            </w:pPr>
            <w:r w:rsidRPr="000B6E56">
              <w:rPr>
                <w:lang w:val="ru-RU"/>
              </w:rPr>
              <w:t>Как выглядит маленький немецкий город?</w:t>
            </w:r>
          </w:p>
          <w:p w:rsidR="00A971CA" w:rsidRPr="001D5C31" w:rsidRDefault="00A971CA" w:rsidP="001D5C31">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43</w:t>
            </w:r>
          </w:p>
        </w:tc>
        <w:tc>
          <w:tcPr>
            <w:tcW w:w="3718" w:type="dxa"/>
            <w:tcBorders>
              <w:top w:val="nil"/>
            </w:tcBorders>
            <w:tcMar>
              <w:top w:w="50" w:type="dxa"/>
              <w:left w:w="100" w:type="dxa"/>
            </w:tcMar>
          </w:tcPr>
          <w:p w:rsidR="00A971CA" w:rsidRPr="00A73B02" w:rsidRDefault="00A971CA" w:rsidP="001D5C31">
            <w:pPr>
              <w:spacing w:after="160" w:line="259" w:lineRule="auto"/>
              <w:ind w:right="33"/>
              <w:contextualSpacing/>
            </w:pPr>
            <w:r w:rsidRPr="00A73B02">
              <w:t>Проблемы нашего города.</w:t>
            </w:r>
          </w:p>
          <w:p w:rsidR="00A971CA" w:rsidRPr="00A73B02" w:rsidRDefault="00A971CA" w:rsidP="001D5C31">
            <w:pPr>
              <w:tabs>
                <w:tab w:val="left" w:pos="460"/>
              </w:tabs>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44</w:t>
            </w:r>
          </w:p>
        </w:tc>
        <w:tc>
          <w:tcPr>
            <w:tcW w:w="3718" w:type="dxa"/>
            <w:tcBorders>
              <w:top w:val="nil"/>
            </w:tcBorders>
            <w:tcMar>
              <w:top w:w="50" w:type="dxa"/>
              <w:left w:w="100" w:type="dxa"/>
            </w:tcMar>
          </w:tcPr>
          <w:p w:rsidR="00A971CA" w:rsidRPr="000B6E56" w:rsidRDefault="00A971CA" w:rsidP="009A00A2">
            <w:pPr>
              <w:spacing w:after="160" w:line="259" w:lineRule="auto"/>
              <w:ind w:right="33"/>
              <w:contextualSpacing/>
              <w:rPr>
                <w:lang w:val="ru-RU"/>
              </w:rPr>
            </w:pPr>
            <w:r w:rsidRPr="000B6E56">
              <w:rPr>
                <w:lang w:val="ru-RU"/>
              </w:rPr>
              <w:t>Как живут в городе, как живут в селе?</w:t>
            </w:r>
          </w:p>
          <w:p w:rsidR="00A971CA" w:rsidRPr="001D5C31" w:rsidRDefault="00A971CA" w:rsidP="001D5C31">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45</w:t>
            </w:r>
          </w:p>
        </w:tc>
        <w:tc>
          <w:tcPr>
            <w:tcW w:w="3718" w:type="dxa"/>
            <w:tcBorders>
              <w:top w:val="nil"/>
            </w:tcBorders>
            <w:tcMar>
              <w:top w:w="50" w:type="dxa"/>
              <w:left w:w="100" w:type="dxa"/>
            </w:tcMar>
          </w:tcPr>
          <w:p w:rsidR="00A971CA" w:rsidRPr="009A00A2" w:rsidRDefault="00A971CA" w:rsidP="009A00A2">
            <w:pPr>
              <w:spacing w:after="160" w:line="259" w:lineRule="auto"/>
              <w:ind w:right="33"/>
              <w:contextualSpacing/>
              <w:rPr>
                <w:lang w:val="ru-RU"/>
              </w:rPr>
            </w:pPr>
            <w:r w:rsidRPr="009A00A2">
              <w:rPr>
                <w:lang w:val="ru-RU"/>
              </w:rPr>
              <w:t>Расскажем о своем городе и о сел</w:t>
            </w:r>
            <w:r>
              <w:rPr>
                <w:lang w:val="ru-RU"/>
              </w:rPr>
              <w:t>ьской местности.</w:t>
            </w:r>
          </w:p>
          <w:p w:rsidR="00A971CA" w:rsidRPr="009A00A2" w:rsidRDefault="00A971CA" w:rsidP="009A00A2">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r w:rsidRPr="009A00A2">
              <w:rPr>
                <w:rStyle w:val="aff8"/>
                <w:lang w:val="ru-RU"/>
              </w:rPr>
              <w:t>https://resh.edu.ru/subject/lesson/7589/start/311594/</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46</w:t>
            </w:r>
          </w:p>
        </w:tc>
        <w:tc>
          <w:tcPr>
            <w:tcW w:w="3718" w:type="dxa"/>
            <w:tcBorders>
              <w:top w:val="nil"/>
            </w:tcBorders>
            <w:tcMar>
              <w:top w:w="50" w:type="dxa"/>
              <w:left w:w="100" w:type="dxa"/>
            </w:tcMar>
          </w:tcPr>
          <w:p w:rsidR="00A971CA" w:rsidRPr="00A73B02" w:rsidRDefault="00A971CA" w:rsidP="009A00A2">
            <w:pPr>
              <w:spacing w:after="160" w:line="259" w:lineRule="auto"/>
              <w:ind w:right="33"/>
              <w:contextualSpacing/>
            </w:pPr>
            <w:r w:rsidRPr="00A73B02">
              <w:t>Знаменитые здания Германии.</w:t>
            </w:r>
          </w:p>
          <w:p w:rsidR="00A971CA" w:rsidRPr="009A00A2" w:rsidRDefault="00A971CA" w:rsidP="009A00A2">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47</w:t>
            </w:r>
          </w:p>
        </w:tc>
        <w:tc>
          <w:tcPr>
            <w:tcW w:w="3718" w:type="dxa"/>
            <w:tcBorders>
              <w:top w:val="nil"/>
            </w:tcBorders>
            <w:tcMar>
              <w:top w:w="50" w:type="dxa"/>
              <w:left w:w="100" w:type="dxa"/>
            </w:tcMar>
          </w:tcPr>
          <w:p w:rsidR="00A971CA" w:rsidRPr="009A00A2" w:rsidRDefault="00A971CA" w:rsidP="009A00A2">
            <w:pPr>
              <w:spacing w:after="160" w:line="259" w:lineRule="auto"/>
              <w:ind w:right="33"/>
              <w:contextualSpacing/>
              <w:rPr>
                <w:lang w:val="ru-RU"/>
              </w:rPr>
            </w:pPr>
            <w:r>
              <w:rPr>
                <w:lang w:val="ru-RU"/>
              </w:rPr>
              <w:t>Знаменитые здания в родном городе.</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48</w:t>
            </w:r>
          </w:p>
        </w:tc>
        <w:tc>
          <w:tcPr>
            <w:tcW w:w="3718" w:type="dxa"/>
            <w:tcBorders>
              <w:top w:val="nil"/>
            </w:tcBorders>
            <w:tcMar>
              <w:top w:w="50" w:type="dxa"/>
              <w:left w:w="100" w:type="dxa"/>
            </w:tcMar>
          </w:tcPr>
          <w:p w:rsidR="00A971CA" w:rsidRPr="000B6E56" w:rsidRDefault="00A971CA" w:rsidP="009A00A2">
            <w:pPr>
              <w:spacing w:after="160" w:line="259" w:lineRule="auto"/>
              <w:ind w:right="33"/>
              <w:contextualSpacing/>
              <w:rPr>
                <w:lang w:val="ru-RU"/>
              </w:rPr>
            </w:pPr>
            <w:r w:rsidRPr="000B6E56">
              <w:rPr>
                <w:lang w:val="ru-RU"/>
              </w:rPr>
              <w:t>Лексико-грамматический тест по теме «Маленький немецкий город».</w:t>
            </w:r>
          </w:p>
          <w:p w:rsidR="00A971CA" w:rsidRDefault="00A971CA" w:rsidP="009A00A2">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49</w:t>
            </w:r>
          </w:p>
        </w:tc>
        <w:tc>
          <w:tcPr>
            <w:tcW w:w="3718" w:type="dxa"/>
            <w:tcBorders>
              <w:top w:val="nil"/>
            </w:tcBorders>
            <w:tcMar>
              <w:top w:w="50" w:type="dxa"/>
              <w:left w:w="100" w:type="dxa"/>
            </w:tcMar>
          </w:tcPr>
          <w:p w:rsidR="00A971CA" w:rsidRPr="000B6E56" w:rsidRDefault="00A971CA" w:rsidP="009A00A2">
            <w:pPr>
              <w:spacing w:after="160" w:line="259" w:lineRule="auto"/>
              <w:ind w:right="33"/>
              <w:contextualSpacing/>
              <w:rPr>
                <w:lang w:val="ru-RU"/>
              </w:rPr>
            </w:pPr>
            <w:r w:rsidRPr="000B6E56">
              <w:rPr>
                <w:lang w:val="ru-RU"/>
              </w:rPr>
              <w:t>Повторение по теме «Где и как живут люди?»</w:t>
            </w:r>
          </w:p>
          <w:p w:rsidR="00A971CA" w:rsidRPr="00A73B02" w:rsidRDefault="00A971CA" w:rsidP="009A00A2">
            <w:pPr>
              <w:spacing w:after="160" w:line="259" w:lineRule="auto"/>
              <w:ind w:right="33"/>
              <w:contextualSpacing/>
            </w:pPr>
            <w:r w:rsidRPr="00A73B02">
              <w:t>Работа над ошибками.</w:t>
            </w:r>
          </w:p>
          <w:p w:rsidR="00A971CA" w:rsidRDefault="00A971CA" w:rsidP="009A00A2">
            <w:pPr>
              <w:spacing w:after="160" w:line="259" w:lineRule="auto"/>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r w:rsidRPr="009A00A2">
              <w:rPr>
                <w:rStyle w:val="aff8"/>
                <w:lang w:val="ru-RU"/>
              </w:rPr>
              <w:t>https://catalog.prosv.ru/item/44274</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p>
        </w:tc>
        <w:tc>
          <w:tcPr>
            <w:tcW w:w="3718" w:type="dxa"/>
            <w:tcBorders>
              <w:top w:val="nil"/>
            </w:tcBorders>
            <w:tcMar>
              <w:top w:w="50" w:type="dxa"/>
              <w:left w:w="100" w:type="dxa"/>
            </w:tcMar>
          </w:tcPr>
          <w:p w:rsidR="00A971CA" w:rsidRPr="000B6E56" w:rsidRDefault="00A971CA" w:rsidP="009A00A2">
            <w:pPr>
              <w:rPr>
                <w:lang w:val="ru-RU"/>
              </w:rPr>
            </w:pPr>
            <w:r w:rsidRPr="000B6E56">
              <w:rPr>
                <w:rFonts w:eastAsia="Times New Roman"/>
                <w:lang w:val="ru-RU" w:eastAsia="ru-RU"/>
              </w:rPr>
              <w:t>Родной город/село.</w:t>
            </w:r>
          </w:p>
          <w:p w:rsidR="00A971CA" w:rsidRPr="000B6E56" w:rsidRDefault="00A971CA" w:rsidP="009A00A2">
            <w:pPr>
              <w:rPr>
                <w:lang w:val="ru-RU"/>
              </w:rPr>
            </w:pPr>
            <w:r w:rsidRPr="000B6E56">
              <w:rPr>
                <w:lang w:val="ru-RU"/>
              </w:rPr>
              <w:t xml:space="preserve">Моя семья. </w:t>
            </w:r>
          </w:p>
          <w:p w:rsidR="00A971CA" w:rsidRPr="00A73B02" w:rsidRDefault="00A971CA" w:rsidP="009A00A2">
            <w:r w:rsidRPr="00A73B02">
              <w:t xml:space="preserve">Мои друзья. </w:t>
            </w:r>
          </w:p>
          <w:p w:rsidR="00A971CA" w:rsidRPr="00A73B02" w:rsidRDefault="00A971CA" w:rsidP="009A00A2">
            <w:pPr>
              <w:spacing w:after="160" w:line="259" w:lineRule="auto"/>
              <w:ind w:right="33"/>
              <w:contextualSpacing/>
            </w:pPr>
            <w:r w:rsidRPr="00A73B02">
              <w:lastRenderedPageBreak/>
              <w:t>Семейные праздники.</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lastRenderedPageBreak/>
              <w:t>10</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50</w:t>
            </w:r>
          </w:p>
        </w:tc>
        <w:tc>
          <w:tcPr>
            <w:tcW w:w="3718" w:type="dxa"/>
            <w:tcBorders>
              <w:top w:val="nil"/>
            </w:tcBorders>
            <w:tcMar>
              <w:top w:w="50" w:type="dxa"/>
              <w:left w:w="100" w:type="dxa"/>
            </w:tcMar>
          </w:tcPr>
          <w:p w:rsidR="00A971CA" w:rsidRPr="00A73B02" w:rsidRDefault="00A971CA" w:rsidP="009A00A2">
            <w:pPr>
              <w:tabs>
                <w:tab w:val="left" w:pos="460"/>
              </w:tabs>
              <w:ind w:right="33"/>
              <w:contextualSpacing/>
            </w:pPr>
            <w:r w:rsidRPr="00A73B02">
              <w:t>В гостях у Габи.</w:t>
            </w:r>
          </w:p>
          <w:p w:rsidR="00A971CA" w:rsidRPr="00A73B02" w:rsidRDefault="00A971CA" w:rsidP="009A00A2">
            <w:pPr>
              <w:rPr>
                <w:rFonts w:eastAsia="Times New Roman"/>
                <w:lang w:eastAsia="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51</w:t>
            </w:r>
          </w:p>
        </w:tc>
        <w:tc>
          <w:tcPr>
            <w:tcW w:w="3718" w:type="dxa"/>
            <w:tcBorders>
              <w:top w:val="nil"/>
            </w:tcBorders>
            <w:tcMar>
              <w:top w:w="50" w:type="dxa"/>
              <w:left w:w="100" w:type="dxa"/>
            </w:tcMar>
          </w:tcPr>
          <w:p w:rsidR="00A971CA" w:rsidRPr="00A73B02" w:rsidRDefault="00A971CA" w:rsidP="009A00A2">
            <w:pPr>
              <w:tabs>
                <w:tab w:val="left" w:pos="460"/>
              </w:tabs>
              <w:ind w:right="33"/>
              <w:contextualSpacing/>
            </w:pPr>
            <w:r w:rsidRPr="00A73B02">
              <w:t>Дом Габи</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52</w:t>
            </w:r>
          </w:p>
        </w:tc>
        <w:tc>
          <w:tcPr>
            <w:tcW w:w="3718" w:type="dxa"/>
            <w:tcBorders>
              <w:top w:val="nil"/>
            </w:tcBorders>
            <w:tcMar>
              <w:top w:w="50" w:type="dxa"/>
              <w:left w:w="100" w:type="dxa"/>
            </w:tcMar>
          </w:tcPr>
          <w:p w:rsidR="00A971CA" w:rsidRPr="00A73B02" w:rsidRDefault="00A971CA" w:rsidP="009A00A2">
            <w:pPr>
              <w:tabs>
                <w:tab w:val="left" w:pos="460"/>
              </w:tabs>
              <w:ind w:right="33"/>
              <w:contextualSpacing/>
            </w:pPr>
            <w:r w:rsidRPr="00A73B02">
              <w:t>Гостиная, кабинет, спальня.</w:t>
            </w:r>
          </w:p>
          <w:p w:rsidR="00A971CA" w:rsidRPr="00A73B02" w:rsidRDefault="00A971CA" w:rsidP="009A00A2">
            <w:pPr>
              <w:tabs>
                <w:tab w:val="left" w:pos="460"/>
              </w:tabs>
              <w:ind w:right="33"/>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53</w:t>
            </w:r>
          </w:p>
        </w:tc>
        <w:tc>
          <w:tcPr>
            <w:tcW w:w="3718" w:type="dxa"/>
            <w:tcBorders>
              <w:top w:val="nil"/>
            </w:tcBorders>
            <w:tcMar>
              <w:top w:w="50" w:type="dxa"/>
              <w:left w:w="100" w:type="dxa"/>
            </w:tcMar>
          </w:tcPr>
          <w:p w:rsidR="00A971CA" w:rsidRPr="00A73B02" w:rsidRDefault="00A971CA" w:rsidP="009A00A2">
            <w:pPr>
              <w:tabs>
                <w:tab w:val="left" w:pos="460"/>
              </w:tabs>
              <w:ind w:right="33"/>
              <w:contextualSpacing/>
            </w:pPr>
            <w:r w:rsidRPr="00A73B02">
              <w:t>Мой дом, моя комната.</w:t>
            </w:r>
          </w:p>
          <w:p w:rsidR="00A971CA" w:rsidRPr="00A73B02" w:rsidRDefault="00A971CA" w:rsidP="009A00A2">
            <w:pPr>
              <w:tabs>
                <w:tab w:val="left" w:pos="460"/>
              </w:tabs>
              <w:ind w:right="33"/>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54</w:t>
            </w:r>
          </w:p>
        </w:tc>
        <w:tc>
          <w:tcPr>
            <w:tcW w:w="3718" w:type="dxa"/>
            <w:tcBorders>
              <w:top w:val="nil"/>
            </w:tcBorders>
            <w:tcMar>
              <w:top w:w="50" w:type="dxa"/>
              <w:left w:w="100" w:type="dxa"/>
            </w:tcMar>
          </w:tcPr>
          <w:p w:rsidR="00A971CA" w:rsidRPr="00A73B02" w:rsidRDefault="00A971CA" w:rsidP="009A00A2">
            <w:pPr>
              <w:tabs>
                <w:tab w:val="left" w:pos="460"/>
              </w:tabs>
              <w:ind w:right="33"/>
              <w:contextualSpacing/>
            </w:pPr>
            <w:r w:rsidRPr="00A73B02">
              <w:t>Семья Рихтер.</w:t>
            </w:r>
          </w:p>
          <w:p w:rsidR="00A971CA" w:rsidRPr="00A73B02" w:rsidRDefault="00A971CA" w:rsidP="009A00A2">
            <w:pPr>
              <w:tabs>
                <w:tab w:val="left" w:pos="460"/>
              </w:tabs>
              <w:ind w:right="33"/>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55</w:t>
            </w:r>
          </w:p>
        </w:tc>
        <w:tc>
          <w:tcPr>
            <w:tcW w:w="3718" w:type="dxa"/>
            <w:tcBorders>
              <w:top w:val="nil"/>
            </w:tcBorders>
            <w:tcMar>
              <w:top w:w="50" w:type="dxa"/>
              <w:left w:w="100" w:type="dxa"/>
            </w:tcMar>
          </w:tcPr>
          <w:p w:rsidR="00A971CA" w:rsidRPr="00A73B02" w:rsidRDefault="00A971CA" w:rsidP="009A00A2">
            <w:pPr>
              <w:tabs>
                <w:tab w:val="left" w:pos="460"/>
              </w:tabs>
              <w:ind w:right="33"/>
              <w:contextualSpacing/>
            </w:pPr>
            <w:r w:rsidRPr="00A73B02">
              <w:t>Кому мы помогаем дома?</w:t>
            </w:r>
          </w:p>
          <w:p w:rsidR="00A971CA" w:rsidRPr="00A73B02" w:rsidRDefault="00A971CA" w:rsidP="009A00A2">
            <w:pPr>
              <w:tabs>
                <w:tab w:val="left" w:pos="460"/>
              </w:tabs>
              <w:ind w:right="33"/>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56</w:t>
            </w:r>
          </w:p>
        </w:tc>
        <w:tc>
          <w:tcPr>
            <w:tcW w:w="3718" w:type="dxa"/>
            <w:tcBorders>
              <w:top w:val="nil"/>
            </w:tcBorders>
            <w:tcMar>
              <w:top w:w="50" w:type="dxa"/>
              <w:left w:w="100" w:type="dxa"/>
            </w:tcMar>
          </w:tcPr>
          <w:p w:rsidR="00A971CA" w:rsidRPr="009A00A2" w:rsidRDefault="00A971CA" w:rsidP="009A00A2">
            <w:pPr>
              <w:tabs>
                <w:tab w:val="left" w:pos="460"/>
              </w:tabs>
              <w:ind w:right="33"/>
              <w:contextualSpacing/>
              <w:rPr>
                <w:lang w:val="ru-RU"/>
              </w:rPr>
            </w:pPr>
            <w:r>
              <w:rPr>
                <w:lang w:val="ru-RU"/>
              </w:rPr>
              <w:t>Семейные фотографии.</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57</w:t>
            </w:r>
          </w:p>
        </w:tc>
        <w:tc>
          <w:tcPr>
            <w:tcW w:w="3718" w:type="dxa"/>
            <w:tcBorders>
              <w:top w:val="nil"/>
            </w:tcBorders>
            <w:tcMar>
              <w:top w:w="50" w:type="dxa"/>
              <w:left w:w="100" w:type="dxa"/>
            </w:tcMar>
          </w:tcPr>
          <w:p w:rsidR="00A971CA" w:rsidRDefault="00A971CA" w:rsidP="009A00A2">
            <w:pPr>
              <w:tabs>
                <w:tab w:val="left" w:pos="460"/>
              </w:tabs>
              <w:ind w:right="33"/>
              <w:contextualSpacing/>
              <w:rPr>
                <w:lang w:val="ru-RU"/>
              </w:rPr>
            </w:pPr>
            <w:r>
              <w:rPr>
                <w:lang w:val="ru-RU"/>
              </w:rPr>
              <w:t>Семейные празднки.</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r w:rsidRPr="00024B0A">
              <w:rPr>
                <w:rStyle w:val="aff8"/>
                <w:lang w:val="ru-RU"/>
              </w:rPr>
              <w:t>https://resh.edu.ru/subject/lesson/7620/start/243500/</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58</w:t>
            </w:r>
          </w:p>
        </w:tc>
        <w:tc>
          <w:tcPr>
            <w:tcW w:w="3718" w:type="dxa"/>
            <w:tcBorders>
              <w:top w:val="nil"/>
            </w:tcBorders>
            <w:tcMar>
              <w:top w:w="50" w:type="dxa"/>
              <w:left w:w="100" w:type="dxa"/>
            </w:tcMar>
          </w:tcPr>
          <w:p w:rsidR="00A971CA" w:rsidRPr="00A73B02" w:rsidRDefault="00A971CA" w:rsidP="009A00A2">
            <w:pPr>
              <w:tabs>
                <w:tab w:val="left" w:pos="460"/>
              </w:tabs>
              <w:ind w:right="33"/>
              <w:contextualSpacing/>
            </w:pPr>
            <w:r w:rsidRPr="00A73B02">
              <w:t>Повторение по теме «Дом».</w:t>
            </w:r>
          </w:p>
          <w:p w:rsidR="00A971CA" w:rsidRDefault="00A971CA" w:rsidP="009A00A2">
            <w:pPr>
              <w:tabs>
                <w:tab w:val="left" w:pos="460"/>
              </w:tabs>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59</w:t>
            </w:r>
          </w:p>
        </w:tc>
        <w:tc>
          <w:tcPr>
            <w:tcW w:w="3718" w:type="dxa"/>
            <w:tcBorders>
              <w:top w:val="nil"/>
            </w:tcBorders>
            <w:tcMar>
              <w:top w:w="50" w:type="dxa"/>
              <w:left w:w="100" w:type="dxa"/>
            </w:tcMar>
          </w:tcPr>
          <w:p w:rsidR="00A971CA" w:rsidRPr="00024B0A" w:rsidRDefault="00A971CA" w:rsidP="009A00A2">
            <w:pPr>
              <w:tabs>
                <w:tab w:val="left" w:pos="460"/>
              </w:tabs>
              <w:ind w:right="33"/>
              <w:contextualSpacing/>
              <w:rPr>
                <w:lang w:val="ru-RU"/>
              </w:rPr>
            </w:pPr>
            <w:r w:rsidRPr="00A73B02">
              <w:t>Повторение по теме «Семья</w:t>
            </w:r>
            <w:r>
              <w:rPr>
                <w:lang w:val="ru-RU"/>
              </w:rPr>
              <w:t>»</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1D5C31" w:rsidRDefault="00A971CA" w:rsidP="00E728F2">
            <w:pPr>
              <w:rPr>
                <w:rStyle w:val="aff8"/>
                <w:lang w:val="ru-RU"/>
              </w:rPr>
            </w:pPr>
            <w:r w:rsidRPr="00024B0A">
              <w:rPr>
                <w:rStyle w:val="aff8"/>
                <w:lang w:val="ru-RU"/>
              </w:rPr>
              <w:t>https://resh.edu.ru/subject/lesson/6809/start/242570/</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p>
        </w:tc>
        <w:tc>
          <w:tcPr>
            <w:tcW w:w="3718" w:type="dxa"/>
            <w:tcBorders>
              <w:top w:val="nil"/>
            </w:tcBorders>
            <w:tcMar>
              <w:top w:w="50" w:type="dxa"/>
              <w:left w:w="100" w:type="dxa"/>
            </w:tcMar>
          </w:tcPr>
          <w:p w:rsidR="00A971CA" w:rsidRPr="000B6E56" w:rsidRDefault="00A971CA" w:rsidP="00024B0A">
            <w:pPr>
              <w:rPr>
                <w:lang w:val="ru-RU"/>
              </w:rPr>
            </w:pPr>
            <w:r w:rsidRPr="000B6E56">
              <w:rPr>
                <w:lang w:val="ru-RU"/>
              </w:rPr>
              <w:t>Природа. Погода.</w:t>
            </w:r>
          </w:p>
          <w:p w:rsidR="00A971CA" w:rsidRDefault="00A971CA" w:rsidP="00024B0A">
            <w:pPr>
              <w:rPr>
                <w:rFonts w:eastAsia="Times New Roman"/>
                <w:lang w:val="ru-RU" w:eastAsia="ru-RU"/>
              </w:rPr>
            </w:pPr>
            <w:r w:rsidRPr="00024B0A">
              <w:rPr>
                <w:rFonts w:eastAsia="Times New Roman"/>
                <w:lang w:val="ru-RU" w:eastAsia="ru-RU"/>
              </w:rPr>
              <w:t>Культурные особенности, национальные праздники, традиции</w:t>
            </w:r>
            <w:r>
              <w:rPr>
                <w:rFonts w:eastAsia="Times New Roman"/>
                <w:lang w:val="ru-RU" w:eastAsia="ru-RU"/>
              </w:rPr>
              <w:t>.</w:t>
            </w:r>
          </w:p>
          <w:p w:rsidR="00A971CA" w:rsidRPr="00024B0A" w:rsidRDefault="00A971CA" w:rsidP="00024B0A">
            <w:pPr>
              <w:rPr>
                <w:rFonts w:eastAsia="Times New Roman"/>
                <w:lang w:val="ru-RU" w:eastAsia="ru-RU"/>
              </w:rPr>
            </w:pPr>
            <w:r w:rsidRPr="00024B0A">
              <w:rPr>
                <w:rFonts w:eastAsia="Times New Roman"/>
                <w:lang w:val="ru-RU" w:eastAsia="ru-RU"/>
              </w:rPr>
              <w:t>Здоровый образ жизни: режим труда и отдыха. Здоровое питание</w:t>
            </w:r>
          </w:p>
          <w:p w:rsidR="00A971CA" w:rsidRPr="00024B0A" w:rsidRDefault="00A971CA" w:rsidP="009A00A2">
            <w:pPr>
              <w:tabs>
                <w:tab w:val="left" w:pos="460"/>
              </w:tabs>
              <w:ind w:right="33"/>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16</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60</w:t>
            </w:r>
          </w:p>
        </w:tc>
        <w:tc>
          <w:tcPr>
            <w:tcW w:w="3718" w:type="dxa"/>
            <w:tcBorders>
              <w:top w:val="nil"/>
            </w:tcBorders>
            <w:tcMar>
              <w:top w:w="50" w:type="dxa"/>
              <w:left w:w="100" w:type="dxa"/>
            </w:tcMar>
          </w:tcPr>
          <w:p w:rsidR="00A971CA" w:rsidRPr="00A73B02" w:rsidRDefault="00A971CA" w:rsidP="00024B0A">
            <w:pPr>
              <w:contextualSpacing/>
            </w:pPr>
            <w:r w:rsidRPr="00A73B02">
              <w:t>Что предлагает Косми?</w:t>
            </w:r>
          </w:p>
          <w:p w:rsidR="00A971CA" w:rsidRPr="00A73B02" w:rsidRDefault="00A971CA" w:rsidP="00024B0A"/>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61</w:t>
            </w:r>
          </w:p>
        </w:tc>
        <w:tc>
          <w:tcPr>
            <w:tcW w:w="3718" w:type="dxa"/>
            <w:tcBorders>
              <w:top w:val="nil"/>
            </w:tcBorders>
            <w:tcMar>
              <w:top w:w="50" w:type="dxa"/>
              <w:left w:w="100" w:type="dxa"/>
            </w:tcMar>
          </w:tcPr>
          <w:p w:rsidR="00A971CA" w:rsidRPr="00024B0A" w:rsidRDefault="00A971CA" w:rsidP="00024B0A">
            <w:pPr>
              <w:contextualSpacing/>
              <w:rPr>
                <w:lang w:val="ru-RU"/>
              </w:rPr>
            </w:pPr>
            <w:r>
              <w:rPr>
                <w:lang w:val="ru-RU"/>
              </w:rPr>
              <w:t>Мой распорядок дня.</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4B550F">
              <w:rPr>
                <w:rStyle w:val="aff8"/>
                <w:lang w:val="ru-RU"/>
              </w:rPr>
              <w:t>https://resh.edu.ru/subject/lesson/7612/start/243965/</w:t>
            </w: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62</w:t>
            </w:r>
          </w:p>
        </w:tc>
        <w:tc>
          <w:tcPr>
            <w:tcW w:w="3718" w:type="dxa"/>
            <w:tcBorders>
              <w:top w:val="nil"/>
            </w:tcBorders>
            <w:tcMar>
              <w:top w:w="50" w:type="dxa"/>
              <w:left w:w="100" w:type="dxa"/>
            </w:tcMar>
          </w:tcPr>
          <w:p w:rsidR="00A971CA" w:rsidRPr="000B6E56" w:rsidRDefault="00A971CA" w:rsidP="00024B0A">
            <w:pPr>
              <w:contextualSpacing/>
              <w:rPr>
                <w:lang w:val="ru-RU"/>
              </w:rPr>
            </w:pPr>
            <w:r w:rsidRPr="000B6E56">
              <w:rPr>
                <w:lang w:val="ru-RU"/>
              </w:rPr>
              <w:t>Как выглядит детская комната у немцев?</w:t>
            </w:r>
          </w:p>
          <w:p w:rsidR="00A971CA" w:rsidRDefault="00A971CA" w:rsidP="00024B0A">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lastRenderedPageBreak/>
              <w:t>63</w:t>
            </w:r>
          </w:p>
        </w:tc>
        <w:tc>
          <w:tcPr>
            <w:tcW w:w="3718" w:type="dxa"/>
            <w:tcBorders>
              <w:top w:val="nil"/>
            </w:tcBorders>
            <w:tcMar>
              <w:top w:w="50" w:type="dxa"/>
              <w:left w:w="100" w:type="dxa"/>
            </w:tcMar>
          </w:tcPr>
          <w:p w:rsidR="00A971CA" w:rsidRPr="00A73B02" w:rsidRDefault="00A971CA" w:rsidP="00024B0A">
            <w:pPr>
              <w:contextualSpacing/>
            </w:pPr>
            <w:r w:rsidRPr="00A73B02">
              <w:t>Времена года.</w:t>
            </w:r>
          </w:p>
          <w:p w:rsidR="00A971CA" w:rsidRPr="00A73B02" w:rsidRDefault="00A971CA" w:rsidP="00024B0A">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024B0A">
              <w:rPr>
                <w:rStyle w:val="aff8"/>
                <w:lang w:val="ru-RU"/>
              </w:rPr>
              <w:t>https://resh.edu.ru/subject/lesson/7600/start/243593/</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64</w:t>
            </w:r>
          </w:p>
        </w:tc>
        <w:tc>
          <w:tcPr>
            <w:tcW w:w="3718" w:type="dxa"/>
            <w:tcBorders>
              <w:top w:val="nil"/>
            </w:tcBorders>
            <w:tcMar>
              <w:top w:w="50" w:type="dxa"/>
              <w:left w:w="100" w:type="dxa"/>
            </w:tcMar>
          </w:tcPr>
          <w:p w:rsidR="00A971CA" w:rsidRPr="00024B0A" w:rsidRDefault="00A971CA" w:rsidP="00024B0A">
            <w:pPr>
              <w:contextualSpacing/>
              <w:rPr>
                <w:lang w:val="ru-RU"/>
              </w:rPr>
            </w:pPr>
            <w:r>
              <w:rPr>
                <w:lang w:val="ru-RU"/>
              </w:rPr>
              <w:t>Моё любимое время года.</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65</w:t>
            </w:r>
          </w:p>
        </w:tc>
        <w:tc>
          <w:tcPr>
            <w:tcW w:w="3718" w:type="dxa"/>
            <w:tcBorders>
              <w:top w:val="nil"/>
            </w:tcBorders>
            <w:tcMar>
              <w:top w:w="50" w:type="dxa"/>
              <w:left w:w="100" w:type="dxa"/>
            </w:tcMar>
          </w:tcPr>
          <w:p w:rsidR="00A971CA" w:rsidRPr="00024B0A" w:rsidRDefault="00A971CA" w:rsidP="00024B0A">
            <w:pPr>
              <w:contextualSpacing/>
              <w:rPr>
                <w:lang w:val="ru-RU"/>
              </w:rPr>
            </w:pPr>
            <w:r w:rsidRPr="00024B0A">
              <w:rPr>
                <w:lang w:val="ru-RU"/>
              </w:rPr>
              <w:t>Наша планета действительно в опасности?</w:t>
            </w:r>
          </w:p>
          <w:p w:rsidR="00A971CA" w:rsidRPr="00024B0A" w:rsidRDefault="00A971CA" w:rsidP="00024B0A">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4B550F">
              <w:rPr>
                <w:rStyle w:val="aff8"/>
                <w:lang w:val="ru-RU"/>
              </w:rPr>
              <w:t>https://resh.edu.ru/subject/lesson/7616/start/243686/</w:t>
            </w: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66</w:t>
            </w:r>
          </w:p>
        </w:tc>
        <w:tc>
          <w:tcPr>
            <w:tcW w:w="3718" w:type="dxa"/>
            <w:tcBorders>
              <w:top w:val="nil"/>
            </w:tcBorders>
            <w:tcMar>
              <w:top w:w="50" w:type="dxa"/>
              <w:left w:w="100" w:type="dxa"/>
            </w:tcMar>
          </w:tcPr>
          <w:p w:rsidR="00A971CA" w:rsidRPr="000B6E56" w:rsidRDefault="00A971CA" w:rsidP="00024B0A">
            <w:pPr>
              <w:contextualSpacing/>
              <w:rPr>
                <w:lang w:val="ru-RU"/>
              </w:rPr>
            </w:pPr>
            <w:r w:rsidRPr="000B6E56">
              <w:rPr>
                <w:lang w:val="ru-RU"/>
              </w:rPr>
              <w:t>Как выглядит город Габи в разные времена года?</w:t>
            </w:r>
          </w:p>
          <w:p w:rsidR="00A971CA" w:rsidRPr="00024B0A" w:rsidRDefault="00A971CA" w:rsidP="00024B0A">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67</w:t>
            </w:r>
          </w:p>
        </w:tc>
        <w:tc>
          <w:tcPr>
            <w:tcW w:w="3718" w:type="dxa"/>
            <w:tcBorders>
              <w:top w:val="nil"/>
            </w:tcBorders>
            <w:tcMar>
              <w:top w:w="50" w:type="dxa"/>
              <w:left w:w="100" w:type="dxa"/>
            </w:tcMar>
          </w:tcPr>
          <w:p w:rsidR="00A971CA" w:rsidRPr="00024B0A" w:rsidRDefault="00A971CA" w:rsidP="00024B0A">
            <w:pPr>
              <w:contextualSpacing/>
              <w:rPr>
                <w:lang w:val="ru-RU"/>
              </w:rPr>
            </w:pPr>
            <w:r w:rsidRPr="00024B0A">
              <w:rPr>
                <w:lang w:val="ru-RU"/>
              </w:rPr>
              <w:t>Что мы делаем в разную погоду?</w:t>
            </w:r>
          </w:p>
          <w:p w:rsidR="00A971CA" w:rsidRPr="00024B0A" w:rsidRDefault="00A971CA" w:rsidP="00024B0A">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68</w:t>
            </w:r>
          </w:p>
        </w:tc>
        <w:tc>
          <w:tcPr>
            <w:tcW w:w="3718" w:type="dxa"/>
            <w:tcBorders>
              <w:top w:val="nil"/>
            </w:tcBorders>
            <w:tcMar>
              <w:top w:w="50" w:type="dxa"/>
              <w:left w:w="100" w:type="dxa"/>
            </w:tcMar>
          </w:tcPr>
          <w:p w:rsidR="00A971CA" w:rsidRPr="00A73B02" w:rsidRDefault="00A971CA" w:rsidP="00024B0A">
            <w:pPr>
              <w:contextualSpacing/>
            </w:pPr>
            <w:r w:rsidRPr="00A73B02">
              <w:t>Праздники в Германии. Подарки.</w:t>
            </w:r>
          </w:p>
          <w:p w:rsidR="00A971CA" w:rsidRPr="00A73B02" w:rsidRDefault="00A971CA" w:rsidP="00024B0A">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4B550F">
              <w:rPr>
                <w:rStyle w:val="aff8"/>
                <w:lang w:val="ru-RU"/>
              </w:rPr>
              <w:t>https://resh.edu.ru/subject/lesson/7598/start/244089/</w:t>
            </w: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69</w:t>
            </w:r>
          </w:p>
        </w:tc>
        <w:tc>
          <w:tcPr>
            <w:tcW w:w="3718" w:type="dxa"/>
            <w:tcBorders>
              <w:top w:val="nil"/>
            </w:tcBorders>
            <w:tcMar>
              <w:top w:w="50" w:type="dxa"/>
              <w:left w:w="100" w:type="dxa"/>
            </w:tcMar>
          </w:tcPr>
          <w:p w:rsidR="00A971CA" w:rsidRPr="000B6E56" w:rsidRDefault="00A971CA" w:rsidP="00024B0A">
            <w:pPr>
              <w:contextualSpacing/>
              <w:rPr>
                <w:lang w:val="ru-RU"/>
              </w:rPr>
            </w:pPr>
            <w:r w:rsidRPr="000B6E56">
              <w:rPr>
                <w:lang w:val="ru-RU"/>
              </w:rPr>
              <w:t>Праздники в России. Подпишем поздравительные открытки.</w:t>
            </w:r>
          </w:p>
          <w:p w:rsidR="00A971CA" w:rsidRPr="000B6E56" w:rsidRDefault="00A971CA" w:rsidP="00024B0A">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70</w:t>
            </w:r>
          </w:p>
        </w:tc>
        <w:tc>
          <w:tcPr>
            <w:tcW w:w="3718" w:type="dxa"/>
            <w:tcBorders>
              <w:top w:val="nil"/>
            </w:tcBorders>
            <w:tcMar>
              <w:top w:w="50" w:type="dxa"/>
              <w:left w:w="100" w:type="dxa"/>
            </w:tcMar>
          </w:tcPr>
          <w:p w:rsidR="00A971CA" w:rsidRPr="00024B0A" w:rsidRDefault="00A971CA" w:rsidP="00024B0A">
            <w:pPr>
              <w:contextualSpacing/>
              <w:rPr>
                <w:lang w:val="ru-RU"/>
              </w:rPr>
            </w:pPr>
            <w:r w:rsidRPr="00024B0A">
              <w:rPr>
                <w:lang w:val="ru-RU"/>
              </w:rPr>
              <w:t>Защита окружающей среды – международная проблема</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71</w:t>
            </w:r>
          </w:p>
        </w:tc>
        <w:tc>
          <w:tcPr>
            <w:tcW w:w="3718" w:type="dxa"/>
            <w:tcBorders>
              <w:top w:val="nil"/>
            </w:tcBorders>
            <w:tcMar>
              <w:top w:w="50" w:type="dxa"/>
              <w:left w:w="100" w:type="dxa"/>
            </w:tcMar>
          </w:tcPr>
          <w:p w:rsidR="00A971CA" w:rsidRPr="00024B0A" w:rsidRDefault="00A971CA" w:rsidP="00024B0A">
            <w:pPr>
              <w:ind w:right="-108"/>
              <w:contextualSpacing/>
              <w:rPr>
                <w:lang w:val="ru-RU"/>
              </w:rPr>
            </w:pPr>
            <w:r w:rsidRPr="00024B0A">
              <w:rPr>
                <w:lang w:val="ru-RU"/>
              </w:rPr>
              <w:t xml:space="preserve">Как мы можем заботиться о чистоте окружающей среды? </w:t>
            </w:r>
          </w:p>
          <w:p w:rsidR="00A971CA" w:rsidRPr="00024B0A" w:rsidRDefault="00A971CA" w:rsidP="00024B0A">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4B550F">
              <w:rPr>
                <w:rStyle w:val="aff8"/>
                <w:lang w:val="ru-RU"/>
              </w:rPr>
              <w:t>https://resh.edu.ru/subject/lesson/7614/start/303019/</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72</w:t>
            </w:r>
          </w:p>
        </w:tc>
        <w:tc>
          <w:tcPr>
            <w:tcW w:w="3718" w:type="dxa"/>
            <w:tcBorders>
              <w:top w:val="nil"/>
            </w:tcBorders>
            <w:tcMar>
              <w:top w:w="50" w:type="dxa"/>
              <w:left w:w="100" w:type="dxa"/>
            </w:tcMar>
          </w:tcPr>
          <w:p w:rsidR="00A971CA" w:rsidRPr="00A73B02" w:rsidRDefault="00A971CA" w:rsidP="00024B0A">
            <w:pPr>
              <w:ind w:right="-108"/>
              <w:contextualSpacing/>
            </w:pPr>
            <w:r>
              <w:rPr>
                <w:lang w:val="ru-RU"/>
              </w:rPr>
              <w:t xml:space="preserve">Рисуем </w:t>
            </w:r>
            <w:r w:rsidRPr="00A73B02">
              <w:t>свой собственный город.</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73</w:t>
            </w:r>
          </w:p>
        </w:tc>
        <w:tc>
          <w:tcPr>
            <w:tcW w:w="3718" w:type="dxa"/>
            <w:tcBorders>
              <w:top w:val="nil"/>
            </w:tcBorders>
            <w:tcMar>
              <w:top w:w="50" w:type="dxa"/>
              <w:left w:w="100" w:type="dxa"/>
            </w:tcMar>
          </w:tcPr>
          <w:p w:rsidR="00A971CA" w:rsidRPr="00024B0A" w:rsidRDefault="00A971CA" w:rsidP="00024B0A">
            <w:pPr>
              <w:ind w:right="-108"/>
              <w:contextualSpacing/>
              <w:rPr>
                <w:lang w:val="ru-RU"/>
              </w:rPr>
            </w:pPr>
            <w:r w:rsidRPr="00024B0A">
              <w:rPr>
                <w:lang w:val="ru-RU"/>
              </w:rPr>
              <w:t>Повторение по теме «Защита окружающей среды.</w:t>
            </w:r>
          </w:p>
          <w:p w:rsidR="00A971CA" w:rsidRDefault="00A971CA" w:rsidP="00024B0A">
            <w:pPr>
              <w:ind w:right="-108"/>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4B550F">
              <w:rPr>
                <w:rStyle w:val="aff8"/>
                <w:lang w:val="ru-RU"/>
              </w:rPr>
              <w:t>https://resh.edu.ru/subject/lesson/7610/start/243810/</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74</w:t>
            </w:r>
          </w:p>
        </w:tc>
        <w:tc>
          <w:tcPr>
            <w:tcW w:w="3718" w:type="dxa"/>
            <w:tcBorders>
              <w:top w:val="nil"/>
            </w:tcBorders>
            <w:tcMar>
              <w:top w:w="50" w:type="dxa"/>
              <w:left w:w="100" w:type="dxa"/>
            </w:tcMar>
          </w:tcPr>
          <w:p w:rsidR="00A971CA" w:rsidRPr="00A73B02" w:rsidRDefault="00A971CA" w:rsidP="00024B0A">
            <w:pPr>
              <w:ind w:right="-108"/>
              <w:contextualSpacing/>
            </w:pPr>
            <w:r w:rsidRPr="00A73B02">
              <w:t>Лексико-грамматический тест.</w:t>
            </w:r>
          </w:p>
          <w:p w:rsidR="00A971CA" w:rsidRPr="00A73B02" w:rsidRDefault="00A971CA" w:rsidP="00024B0A">
            <w:pPr>
              <w:ind w:right="-108"/>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75</w:t>
            </w:r>
          </w:p>
        </w:tc>
        <w:tc>
          <w:tcPr>
            <w:tcW w:w="3718" w:type="dxa"/>
            <w:tcBorders>
              <w:top w:val="nil"/>
            </w:tcBorders>
            <w:tcMar>
              <w:top w:w="50" w:type="dxa"/>
              <w:left w:w="100" w:type="dxa"/>
            </w:tcMar>
          </w:tcPr>
          <w:p w:rsidR="00A971CA" w:rsidRPr="00024B0A" w:rsidRDefault="00A971CA" w:rsidP="00024B0A">
            <w:pPr>
              <w:ind w:right="-249"/>
              <w:contextualSpacing/>
              <w:rPr>
                <w:lang w:val="ru-RU"/>
              </w:rPr>
            </w:pPr>
            <w:r w:rsidRPr="00024B0A">
              <w:rPr>
                <w:lang w:val="ru-RU"/>
              </w:rPr>
              <w:t>Работа над ошибками</w:t>
            </w:r>
          </w:p>
          <w:p w:rsidR="00A971CA" w:rsidRPr="00024B0A" w:rsidRDefault="00A971CA" w:rsidP="00024B0A">
            <w:pPr>
              <w:ind w:right="-108"/>
              <w:contextualSpacing/>
              <w:rPr>
                <w:lang w:val="ru-RU"/>
              </w:rPr>
            </w:pPr>
            <w:r w:rsidRPr="00024B0A">
              <w:rPr>
                <w:lang w:val="ru-RU"/>
              </w:rPr>
              <w:t>Повторительно-обобщающий урок.</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p>
        </w:tc>
        <w:tc>
          <w:tcPr>
            <w:tcW w:w="3718" w:type="dxa"/>
            <w:tcBorders>
              <w:top w:val="nil"/>
            </w:tcBorders>
            <w:tcMar>
              <w:top w:w="50" w:type="dxa"/>
              <w:left w:w="100" w:type="dxa"/>
            </w:tcMar>
          </w:tcPr>
          <w:p w:rsidR="00A971CA" w:rsidRPr="000B6E56" w:rsidRDefault="00A971CA" w:rsidP="004B550F">
            <w:pPr>
              <w:rPr>
                <w:lang w:val="ru-RU"/>
              </w:rPr>
            </w:pPr>
            <w:r w:rsidRPr="000B6E56">
              <w:rPr>
                <w:rFonts w:eastAsia="Times New Roman"/>
                <w:lang w:val="ru-RU" w:eastAsia="ru-RU"/>
              </w:rPr>
              <w:t>Школа, школьная жизнь, учебные предметы, школьная форма</w:t>
            </w:r>
          </w:p>
          <w:p w:rsidR="00A971CA" w:rsidRPr="000B6E56" w:rsidRDefault="00A971CA" w:rsidP="004B550F">
            <w:pPr>
              <w:rPr>
                <w:lang w:val="ru-RU"/>
              </w:rPr>
            </w:pPr>
            <w:r w:rsidRPr="000B6E56">
              <w:rPr>
                <w:lang w:val="ru-RU"/>
              </w:rPr>
              <w:t>Внешность и характер человека/литературного персонажа</w:t>
            </w:r>
          </w:p>
          <w:p w:rsidR="00A971CA" w:rsidRPr="000B6E56" w:rsidRDefault="00A971CA" w:rsidP="004B550F">
            <w:pPr>
              <w:rPr>
                <w:lang w:val="ru-RU"/>
              </w:rPr>
            </w:pPr>
            <w:r w:rsidRPr="000B6E56">
              <w:rPr>
                <w:lang w:val="ru-RU"/>
              </w:rPr>
              <w:t>Мои друзья.</w:t>
            </w:r>
          </w:p>
          <w:p w:rsidR="00A971CA" w:rsidRPr="00024B0A" w:rsidRDefault="00A971CA" w:rsidP="004B550F">
            <w:pPr>
              <w:ind w:right="-249"/>
              <w:contextualSpacing/>
              <w:rPr>
                <w:lang w:val="ru-RU"/>
              </w:rPr>
            </w:pPr>
            <w:r w:rsidRPr="000B6E56">
              <w:rPr>
                <w:rFonts w:eastAsia="Times New Roman"/>
                <w:lang w:val="ru-RU" w:eastAsia="ru-RU"/>
              </w:rPr>
              <w:t>Покупки: продукты питания</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23</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lastRenderedPageBreak/>
              <w:t>76</w:t>
            </w:r>
          </w:p>
        </w:tc>
        <w:tc>
          <w:tcPr>
            <w:tcW w:w="3718" w:type="dxa"/>
            <w:tcBorders>
              <w:top w:val="nil"/>
            </w:tcBorders>
            <w:tcMar>
              <w:top w:w="50" w:type="dxa"/>
              <w:left w:w="100" w:type="dxa"/>
            </w:tcMar>
          </w:tcPr>
          <w:p w:rsidR="00A971CA" w:rsidRPr="00A73B02" w:rsidRDefault="00A971CA" w:rsidP="004B550F">
            <w:pPr>
              <w:contextualSpacing/>
            </w:pPr>
            <w:r w:rsidRPr="00A73B02">
              <w:t>Снова в городе гости.</w:t>
            </w:r>
          </w:p>
          <w:p w:rsidR="00A971CA" w:rsidRPr="00A73B02" w:rsidRDefault="00A971CA" w:rsidP="004B550F">
            <w:pPr>
              <w:rPr>
                <w:rFonts w:eastAsia="Times New Roman"/>
                <w:lang w:eastAsia="ru-RU"/>
              </w:rPr>
            </w:pPr>
          </w:p>
        </w:tc>
        <w:tc>
          <w:tcPr>
            <w:tcW w:w="1134" w:type="dxa"/>
            <w:tcMar>
              <w:top w:w="50" w:type="dxa"/>
              <w:left w:w="100" w:type="dxa"/>
            </w:tcMar>
            <w:vAlign w:val="center"/>
          </w:tcPr>
          <w:p w:rsidR="00A971CA" w:rsidRPr="00E728F2" w:rsidRDefault="00A971CA" w:rsidP="00E728F2">
            <w:pPr>
              <w:spacing w:after="0"/>
              <w:ind w:left="135"/>
              <w:rPr>
                <w:lang w:val="ru-RU"/>
              </w:rPr>
            </w:pP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77</w:t>
            </w:r>
          </w:p>
        </w:tc>
        <w:tc>
          <w:tcPr>
            <w:tcW w:w="3718" w:type="dxa"/>
            <w:tcBorders>
              <w:top w:val="nil"/>
            </w:tcBorders>
            <w:tcMar>
              <w:top w:w="50" w:type="dxa"/>
              <w:left w:w="100" w:type="dxa"/>
            </w:tcMar>
          </w:tcPr>
          <w:p w:rsidR="00A971CA" w:rsidRPr="004B550F" w:rsidRDefault="00A971CA" w:rsidP="004B550F">
            <w:pPr>
              <w:contextualSpacing/>
              <w:rPr>
                <w:lang w:val="ru-RU"/>
              </w:rPr>
            </w:pPr>
            <w:r w:rsidRPr="004B550F">
              <w:rPr>
                <w:lang w:val="ru-RU"/>
              </w:rPr>
              <w:t>Мы строим свой собственный город.</w:t>
            </w:r>
          </w:p>
          <w:p w:rsidR="00A971CA" w:rsidRPr="004B550F" w:rsidRDefault="00A971CA" w:rsidP="004B550F">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78</w:t>
            </w:r>
          </w:p>
        </w:tc>
        <w:tc>
          <w:tcPr>
            <w:tcW w:w="3718" w:type="dxa"/>
            <w:tcBorders>
              <w:top w:val="nil"/>
            </w:tcBorders>
            <w:tcMar>
              <w:top w:w="50" w:type="dxa"/>
              <w:left w:w="100" w:type="dxa"/>
            </w:tcMar>
          </w:tcPr>
          <w:p w:rsidR="00A971CA" w:rsidRPr="00083773" w:rsidRDefault="00A971CA" w:rsidP="004B550F">
            <w:pPr>
              <w:contextualSpacing/>
              <w:rPr>
                <w:lang w:val="ru-RU"/>
              </w:rPr>
            </w:pPr>
            <w:r w:rsidRPr="00083773">
              <w:rPr>
                <w:lang w:val="ru-RU"/>
              </w:rPr>
              <w:t>В кружке юных архитекторов и натуралистов</w:t>
            </w:r>
            <w:r>
              <w:rPr>
                <w:lang w:val="ru-RU"/>
              </w:rPr>
              <w:t>.</w:t>
            </w:r>
          </w:p>
          <w:p w:rsidR="00A971CA" w:rsidRPr="004B550F" w:rsidRDefault="00A971CA" w:rsidP="004B550F">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79</w:t>
            </w:r>
          </w:p>
        </w:tc>
        <w:tc>
          <w:tcPr>
            <w:tcW w:w="3718" w:type="dxa"/>
            <w:tcBorders>
              <w:top w:val="nil"/>
            </w:tcBorders>
            <w:tcMar>
              <w:top w:w="50" w:type="dxa"/>
              <w:left w:w="100" w:type="dxa"/>
            </w:tcMar>
          </w:tcPr>
          <w:p w:rsidR="00A971CA" w:rsidRPr="00083773" w:rsidRDefault="00A971CA" w:rsidP="004B550F">
            <w:pPr>
              <w:contextualSpacing/>
              <w:rPr>
                <w:lang w:val="ru-RU"/>
              </w:rPr>
            </w:pPr>
            <w:r w:rsidRPr="00A73B02">
              <w:t>Как выглядит Роби</w:t>
            </w:r>
            <w:r>
              <w:rPr>
                <w:lang w:val="ru-RU"/>
              </w:rPr>
              <w:t>.</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80</w:t>
            </w:r>
          </w:p>
        </w:tc>
        <w:tc>
          <w:tcPr>
            <w:tcW w:w="3718" w:type="dxa"/>
            <w:tcBorders>
              <w:top w:val="nil"/>
            </w:tcBorders>
            <w:tcMar>
              <w:top w:w="50" w:type="dxa"/>
              <w:left w:w="100" w:type="dxa"/>
            </w:tcMar>
          </w:tcPr>
          <w:p w:rsidR="00A971CA" w:rsidRPr="00A73B02" w:rsidRDefault="00A971CA" w:rsidP="004B550F">
            <w:pPr>
              <w:contextualSpacing/>
            </w:pPr>
            <w:r w:rsidRPr="00A73B02">
              <w:t>Друзья. Дружба</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81</w:t>
            </w:r>
          </w:p>
        </w:tc>
        <w:tc>
          <w:tcPr>
            <w:tcW w:w="3718" w:type="dxa"/>
            <w:tcBorders>
              <w:top w:val="nil"/>
            </w:tcBorders>
            <w:tcMar>
              <w:top w:w="50" w:type="dxa"/>
              <w:left w:w="100" w:type="dxa"/>
            </w:tcMar>
          </w:tcPr>
          <w:p w:rsidR="00A971CA" w:rsidRPr="004B550F" w:rsidRDefault="00A971CA" w:rsidP="004B550F">
            <w:pPr>
              <w:contextualSpacing/>
              <w:rPr>
                <w:lang w:val="ru-RU"/>
              </w:rPr>
            </w:pPr>
            <w:r>
              <w:rPr>
                <w:lang w:val="ru-RU"/>
              </w:rPr>
              <w:t>Описываем фотографии людей.</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82</w:t>
            </w:r>
          </w:p>
        </w:tc>
        <w:tc>
          <w:tcPr>
            <w:tcW w:w="3718" w:type="dxa"/>
            <w:tcBorders>
              <w:top w:val="nil"/>
            </w:tcBorders>
            <w:tcMar>
              <w:top w:w="50" w:type="dxa"/>
              <w:left w:w="100" w:type="dxa"/>
            </w:tcMar>
          </w:tcPr>
          <w:p w:rsidR="00A971CA" w:rsidRPr="00A73B02" w:rsidRDefault="00A971CA" w:rsidP="004B550F">
            <w:pPr>
              <w:contextualSpacing/>
            </w:pPr>
            <w:r w:rsidRPr="00A73B02">
              <w:t>Покажем туристам достопримечательности нашего города</w:t>
            </w:r>
          </w:p>
          <w:p w:rsidR="00A971CA" w:rsidRPr="004B550F" w:rsidRDefault="00A971CA" w:rsidP="004B550F">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83</w:t>
            </w:r>
          </w:p>
        </w:tc>
        <w:tc>
          <w:tcPr>
            <w:tcW w:w="3718" w:type="dxa"/>
            <w:tcBorders>
              <w:top w:val="nil"/>
            </w:tcBorders>
            <w:tcMar>
              <w:top w:w="50" w:type="dxa"/>
              <w:left w:w="100" w:type="dxa"/>
            </w:tcMar>
          </w:tcPr>
          <w:p w:rsidR="00A971CA" w:rsidRPr="000B6E56" w:rsidRDefault="00A971CA" w:rsidP="004B550F">
            <w:pPr>
              <w:ind w:right="-108"/>
              <w:contextualSpacing/>
              <w:rPr>
                <w:lang w:val="ru-RU"/>
              </w:rPr>
            </w:pPr>
            <w:r w:rsidRPr="000B6E56">
              <w:rPr>
                <w:lang w:val="ru-RU"/>
              </w:rPr>
              <w:t>Повторение по теме «Друзья», «Достопримечательности города»</w:t>
            </w:r>
          </w:p>
          <w:p w:rsidR="00A971CA" w:rsidRPr="004B550F" w:rsidRDefault="00A971CA" w:rsidP="004B550F">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84</w:t>
            </w:r>
          </w:p>
        </w:tc>
        <w:tc>
          <w:tcPr>
            <w:tcW w:w="3718" w:type="dxa"/>
            <w:tcBorders>
              <w:top w:val="nil"/>
            </w:tcBorders>
            <w:tcMar>
              <w:top w:w="50" w:type="dxa"/>
              <w:left w:w="100" w:type="dxa"/>
            </w:tcMar>
          </w:tcPr>
          <w:p w:rsidR="00A971CA" w:rsidRPr="00A73B02" w:rsidRDefault="00A971CA" w:rsidP="004B550F">
            <w:pPr>
              <w:contextualSpacing/>
            </w:pPr>
            <w:r w:rsidRPr="00A73B02">
              <w:t>Экскурсия по городу Габи.</w:t>
            </w:r>
          </w:p>
          <w:p w:rsidR="00A971CA" w:rsidRPr="00A73B02" w:rsidRDefault="00A971CA" w:rsidP="004B550F">
            <w:pPr>
              <w:ind w:right="-108"/>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85</w:t>
            </w:r>
          </w:p>
        </w:tc>
        <w:tc>
          <w:tcPr>
            <w:tcW w:w="3718" w:type="dxa"/>
            <w:tcBorders>
              <w:top w:val="nil"/>
            </w:tcBorders>
            <w:tcMar>
              <w:top w:w="50" w:type="dxa"/>
              <w:left w:w="100" w:type="dxa"/>
            </w:tcMar>
          </w:tcPr>
          <w:p w:rsidR="00A971CA" w:rsidRPr="00083773" w:rsidRDefault="00A971CA" w:rsidP="004B550F">
            <w:pPr>
              <w:contextualSpacing/>
              <w:rPr>
                <w:lang w:val="ru-RU"/>
              </w:rPr>
            </w:pPr>
            <w:r>
              <w:rPr>
                <w:lang w:val="ru-RU"/>
              </w:rPr>
              <w:t>Магазины города.</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083773">
              <w:rPr>
                <w:rStyle w:val="aff8"/>
                <w:lang w:val="ru-RU"/>
              </w:rPr>
              <w:t>https://resh.edu.ru/subject/lesson/7595/start/243531/</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86</w:t>
            </w:r>
          </w:p>
        </w:tc>
        <w:tc>
          <w:tcPr>
            <w:tcW w:w="3718" w:type="dxa"/>
            <w:tcBorders>
              <w:top w:val="nil"/>
            </w:tcBorders>
            <w:tcMar>
              <w:top w:w="50" w:type="dxa"/>
              <w:left w:w="100" w:type="dxa"/>
            </w:tcMar>
          </w:tcPr>
          <w:p w:rsidR="00A971CA" w:rsidRPr="00A73B02" w:rsidRDefault="00A971CA" w:rsidP="004B550F">
            <w:pPr>
              <w:contextualSpacing/>
            </w:pPr>
            <w:r w:rsidRPr="00A73B02">
              <w:t>Большая уборка в городе.</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87</w:t>
            </w:r>
          </w:p>
        </w:tc>
        <w:tc>
          <w:tcPr>
            <w:tcW w:w="3718" w:type="dxa"/>
            <w:tcBorders>
              <w:top w:val="nil"/>
            </w:tcBorders>
            <w:tcMar>
              <w:top w:w="50" w:type="dxa"/>
              <w:left w:w="100" w:type="dxa"/>
            </w:tcMar>
          </w:tcPr>
          <w:p w:rsidR="00A971CA" w:rsidRPr="00A73B02" w:rsidRDefault="00A971CA" w:rsidP="004B550F">
            <w:pPr>
              <w:contextualSpacing/>
            </w:pPr>
            <w:r w:rsidRPr="00A73B02">
              <w:t>Немецкие деньги.</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083773">
              <w:rPr>
                <w:rStyle w:val="aff8"/>
                <w:lang w:val="ru-RU"/>
              </w:rPr>
              <w:t>https://resh.edu.ru/subject/lesson/7596/start/243345/</w:t>
            </w: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88</w:t>
            </w:r>
          </w:p>
        </w:tc>
        <w:tc>
          <w:tcPr>
            <w:tcW w:w="3718" w:type="dxa"/>
            <w:tcBorders>
              <w:top w:val="nil"/>
            </w:tcBorders>
            <w:tcMar>
              <w:top w:w="50" w:type="dxa"/>
              <w:left w:w="100" w:type="dxa"/>
            </w:tcMar>
          </w:tcPr>
          <w:p w:rsidR="00A971CA" w:rsidRPr="004B550F" w:rsidRDefault="00A971CA" w:rsidP="004B550F">
            <w:pPr>
              <w:contextualSpacing/>
              <w:rPr>
                <w:lang w:val="ru-RU"/>
              </w:rPr>
            </w:pPr>
            <w:r w:rsidRPr="00A73B02">
              <w:t>Косми показывает свой город</w:t>
            </w:r>
            <w:r>
              <w:rPr>
                <w:lang w:val="ru-RU"/>
              </w:rPr>
              <w:t>.</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4B550F">
              <w:rPr>
                <w:rStyle w:val="aff8"/>
                <w:lang w:val="ru-RU"/>
              </w:rPr>
              <w:t>https://resh.edu.ru/subject/lesson/7619/start/243407/</w:t>
            </w: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89</w:t>
            </w:r>
          </w:p>
        </w:tc>
        <w:tc>
          <w:tcPr>
            <w:tcW w:w="3718" w:type="dxa"/>
            <w:tcBorders>
              <w:top w:val="nil"/>
            </w:tcBorders>
            <w:tcMar>
              <w:top w:w="50" w:type="dxa"/>
              <w:left w:w="100" w:type="dxa"/>
            </w:tcMar>
          </w:tcPr>
          <w:p w:rsidR="00A971CA" w:rsidRPr="004B550F" w:rsidRDefault="00A971CA" w:rsidP="004B550F">
            <w:pPr>
              <w:contextualSpacing/>
              <w:rPr>
                <w:lang w:val="ru-RU"/>
              </w:rPr>
            </w:pPr>
            <w:r>
              <w:rPr>
                <w:lang w:val="ru-RU"/>
              </w:rPr>
              <w:t xml:space="preserve">Подготовка </w:t>
            </w:r>
            <w:r w:rsidRPr="004B550F">
              <w:rPr>
                <w:lang w:val="ru-RU"/>
              </w:rPr>
              <w:t>к прощальному празднику наши друзья?</w:t>
            </w:r>
          </w:p>
          <w:p w:rsidR="00A971CA" w:rsidRPr="004B550F" w:rsidRDefault="00A971CA" w:rsidP="004B550F">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90</w:t>
            </w:r>
          </w:p>
        </w:tc>
        <w:tc>
          <w:tcPr>
            <w:tcW w:w="3718" w:type="dxa"/>
            <w:tcBorders>
              <w:top w:val="nil"/>
            </w:tcBorders>
            <w:tcMar>
              <w:top w:w="50" w:type="dxa"/>
              <w:left w:w="100" w:type="dxa"/>
            </w:tcMar>
          </w:tcPr>
          <w:p w:rsidR="00A971CA" w:rsidRPr="00A73B02" w:rsidRDefault="00A971CA" w:rsidP="004B550F">
            <w:pPr>
              <w:contextualSpacing/>
            </w:pPr>
            <w:r w:rsidRPr="00A73B02">
              <w:t>Прощальная прогулка по городу.</w:t>
            </w:r>
          </w:p>
          <w:p w:rsidR="00A971CA" w:rsidRDefault="00A971CA" w:rsidP="004B550F">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91</w:t>
            </w:r>
          </w:p>
        </w:tc>
        <w:tc>
          <w:tcPr>
            <w:tcW w:w="3718" w:type="dxa"/>
            <w:tcBorders>
              <w:top w:val="nil"/>
            </w:tcBorders>
            <w:tcMar>
              <w:top w:w="50" w:type="dxa"/>
              <w:left w:w="100" w:type="dxa"/>
            </w:tcMar>
          </w:tcPr>
          <w:p w:rsidR="00A971CA" w:rsidRPr="000B6E56" w:rsidRDefault="00A971CA" w:rsidP="004B550F">
            <w:pPr>
              <w:contextualSpacing/>
              <w:rPr>
                <w:lang w:val="ru-RU"/>
              </w:rPr>
            </w:pPr>
            <w:r w:rsidRPr="000B6E56">
              <w:rPr>
                <w:lang w:val="ru-RU"/>
              </w:rPr>
              <w:t>Мы пишем приглашения на праздник.</w:t>
            </w:r>
          </w:p>
          <w:p w:rsidR="00A971CA" w:rsidRPr="004B550F" w:rsidRDefault="00A971CA" w:rsidP="004B550F">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lastRenderedPageBreak/>
              <w:t>92</w:t>
            </w:r>
          </w:p>
        </w:tc>
        <w:tc>
          <w:tcPr>
            <w:tcW w:w="3718" w:type="dxa"/>
            <w:tcBorders>
              <w:top w:val="nil"/>
            </w:tcBorders>
            <w:tcMar>
              <w:top w:w="50" w:type="dxa"/>
              <w:left w:w="100" w:type="dxa"/>
            </w:tcMar>
          </w:tcPr>
          <w:p w:rsidR="00A971CA" w:rsidRPr="00A73B02" w:rsidRDefault="00A971CA" w:rsidP="004B550F">
            <w:pPr>
              <w:contextualSpacing/>
            </w:pPr>
            <w:r w:rsidRPr="00A73B02">
              <w:rPr>
                <w:rFonts w:eastAsia="Times New Roman"/>
                <w:lang w:eastAsia="ru-RU"/>
              </w:rPr>
              <w:t>Покупки: продукты питания</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4B550F">
              <w:rPr>
                <w:rStyle w:val="aff8"/>
                <w:lang w:val="ru-RU"/>
              </w:rPr>
              <w:t>https://resh.edu.ru/subject/lesson/7597/start/308428/</w:t>
            </w: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93</w:t>
            </w:r>
          </w:p>
        </w:tc>
        <w:tc>
          <w:tcPr>
            <w:tcW w:w="3718" w:type="dxa"/>
            <w:tcBorders>
              <w:top w:val="nil"/>
            </w:tcBorders>
            <w:tcMar>
              <w:top w:w="50" w:type="dxa"/>
              <w:left w:w="100" w:type="dxa"/>
            </w:tcMar>
          </w:tcPr>
          <w:p w:rsidR="00A971CA" w:rsidRPr="00A73B02" w:rsidRDefault="00A971CA" w:rsidP="004B550F">
            <w:pPr>
              <w:contextualSpacing/>
            </w:pPr>
            <w:r w:rsidRPr="00A73B02">
              <w:t>Накрываем праздничный стол.</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r w:rsidRPr="00083773">
              <w:rPr>
                <w:rStyle w:val="aff8"/>
                <w:lang w:val="ru-RU"/>
              </w:rPr>
              <w:t>https://resh.edu.ru/subject/lesson/7594/start/243438/</w:t>
            </w: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94</w:t>
            </w:r>
          </w:p>
        </w:tc>
        <w:tc>
          <w:tcPr>
            <w:tcW w:w="3718" w:type="dxa"/>
            <w:tcBorders>
              <w:top w:val="nil"/>
            </w:tcBorders>
            <w:tcMar>
              <w:top w:w="50" w:type="dxa"/>
              <w:left w:w="100" w:type="dxa"/>
            </w:tcMar>
          </w:tcPr>
          <w:p w:rsidR="00A971CA" w:rsidRPr="00A73B02" w:rsidRDefault="00A971CA" w:rsidP="004B550F">
            <w:pPr>
              <w:contextualSpacing/>
            </w:pPr>
            <w:r w:rsidRPr="00A73B02">
              <w:t>Прощальный праздник.</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95</w:t>
            </w:r>
          </w:p>
        </w:tc>
        <w:tc>
          <w:tcPr>
            <w:tcW w:w="3718" w:type="dxa"/>
            <w:tcBorders>
              <w:top w:val="nil"/>
            </w:tcBorders>
            <w:tcMar>
              <w:top w:w="50" w:type="dxa"/>
              <w:left w:w="100" w:type="dxa"/>
            </w:tcMar>
          </w:tcPr>
          <w:p w:rsidR="00A971CA" w:rsidRPr="00A73B02" w:rsidRDefault="00A971CA" w:rsidP="00083773">
            <w:pPr>
              <w:contextualSpacing/>
            </w:pPr>
            <w:r w:rsidRPr="00A73B02">
              <w:t>Повторение по теме «Праздник»</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96</w:t>
            </w:r>
          </w:p>
        </w:tc>
        <w:tc>
          <w:tcPr>
            <w:tcW w:w="3718" w:type="dxa"/>
            <w:tcBorders>
              <w:top w:val="nil"/>
            </w:tcBorders>
            <w:tcMar>
              <w:top w:w="50" w:type="dxa"/>
              <w:left w:w="100" w:type="dxa"/>
            </w:tcMar>
          </w:tcPr>
          <w:p w:rsidR="00A971CA" w:rsidRPr="00A73B02" w:rsidRDefault="00A971CA" w:rsidP="00083773">
            <w:pPr>
              <w:contextualSpacing/>
            </w:pPr>
            <w:r w:rsidRPr="00A73B02">
              <w:t>Повторение по теме «Город»</w:t>
            </w:r>
          </w:p>
          <w:p w:rsidR="00A971CA" w:rsidRPr="00A73B02" w:rsidRDefault="00A971CA" w:rsidP="004B550F">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97</w:t>
            </w:r>
          </w:p>
        </w:tc>
        <w:tc>
          <w:tcPr>
            <w:tcW w:w="3718" w:type="dxa"/>
            <w:tcBorders>
              <w:top w:val="nil"/>
            </w:tcBorders>
            <w:tcMar>
              <w:top w:w="50" w:type="dxa"/>
              <w:left w:w="100" w:type="dxa"/>
            </w:tcMar>
          </w:tcPr>
          <w:p w:rsidR="00A971CA" w:rsidRPr="00A73B02" w:rsidRDefault="00A971CA" w:rsidP="00083773">
            <w:pPr>
              <w:contextualSpacing/>
            </w:pPr>
            <w:r w:rsidRPr="00A73B02">
              <w:t xml:space="preserve">Лексико-грамматический тест </w:t>
            </w:r>
          </w:p>
          <w:p w:rsidR="00A971CA" w:rsidRPr="00A73B02" w:rsidRDefault="00A971CA" w:rsidP="00083773">
            <w:pPr>
              <w:contextualSpacing/>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98</w:t>
            </w:r>
          </w:p>
        </w:tc>
        <w:tc>
          <w:tcPr>
            <w:tcW w:w="3718" w:type="dxa"/>
            <w:tcBorders>
              <w:top w:val="nil"/>
            </w:tcBorders>
            <w:tcMar>
              <w:top w:w="50" w:type="dxa"/>
              <w:left w:w="100" w:type="dxa"/>
            </w:tcMar>
          </w:tcPr>
          <w:p w:rsidR="00A971CA" w:rsidRPr="000B6E56" w:rsidRDefault="00A971CA" w:rsidP="00083773">
            <w:pPr>
              <w:contextualSpacing/>
              <w:rPr>
                <w:lang w:val="ru-RU"/>
              </w:rPr>
            </w:pPr>
            <w:r w:rsidRPr="000B6E56">
              <w:rPr>
                <w:lang w:val="ru-RU"/>
              </w:rPr>
              <w:t>Работа над ошибками</w:t>
            </w:r>
          </w:p>
          <w:p w:rsidR="00A971CA" w:rsidRPr="000B6E56" w:rsidRDefault="00A971CA" w:rsidP="00083773">
            <w:pPr>
              <w:contextualSpacing/>
              <w:rPr>
                <w:lang w:val="ru-RU"/>
              </w:rPr>
            </w:pPr>
            <w:r w:rsidRPr="000B6E56">
              <w:rPr>
                <w:lang w:val="ru-RU"/>
              </w:rPr>
              <w:t>Повторительно-обобщающий урок.</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255357"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p>
        </w:tc>
        <w:tc>
          <w:tcPr>
            <w:tcW w:w="3718" w:type="dxa"/>
            <w:tcBorders>
              <w:top w:val="nil"/>
            </w:tcBorders>
            <w:tcMar>
              <w:top w:w="50" w:type="dxa"/>
              <w:left w:w="100" w:type="dxa"/>
            </w:tcMar>
          </w:tcPr>
          <w:p w:rsidR="00A971CA" w:rsidRPr="00B81EED" w:rsidRDefault="00A971CA" w:rsidP="00083773">
            <w:pPr>
              <w:contextualSpacing/>
              <w:rPr>
                <w:lang w:val="ru-RU"/>
              </w:rPr>
            </w:pPr>
            <w:r w:rsidRPr="00B81EED">
              <w:rPr>
                <w:lang w:val="ru-RU"/>
              </w:rPr>
              <w:t>Выдающиеся люди родной страны и страны (стран) изучаемого языка: писатели, поэты</w:t>
            </w:r>
          </w:p>
        </w:tc>
        <w:tc>
          <w:tcPr>
            <w:tcW w:w="1134" w:type="dxa"/>
            <w:tcMar>
              <w:top w:w="50" w:type="dxa"/>
              <w:left w:w="100" w:type="dxa"/>
            </w:tcMar>
            <w:vAlign w:val="center"/>
          </w:tcPr>
          <w:p w:rsidR="00A971CA" w:rsidRDefault="00A971CA" w:rsidP="00E728F2">
            <w:pPr>
              <w:spacing w:after="0"/>
              <w:ind w:left="135"/>
              <w:rPr>
                <w:lang w:val="ru-RU"/>
              </w:rPr>
            </w:pP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E728F2"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99</w:t>
            </w:r>
          </w:p>
        </w:tc>
        <w:tc>
          <w:tcPr>
            <w:tcW w:w="3718" w:type="dxa"/>
            <w:tcBorders>
              <w:top w:val="nil"/>
            </w:tcBorders>
            <w:tcMar>
              <w:top w:w="50" w:type="dxa"/>
              <w:left w:w="100" w:type="dxa"/>
            </w:tcMar>
          </w:tcPr>
          <w:p w:rsidR="00A971CA" w:rsidRPr="00083773" w:rsidRDefault="00A971CA" w:rsidP="00083773">
            <w:pPr>
              <w:contextualSpacing/>
              <w:rPr>
                <w:lang w:val="ru-RU"/>
              </w:rPr>
            </w:pPr>
            <w:r w:rsidRPr="00B81EED">
              <w:rPr>
                <w:lang w:val="ru-RU"/>
              </w:rPr>
              <w:t>Выдающиеся люди родной страны и страны (стран) изучаемого языка: писатели, поэты</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100</w:t>
            </w:r>
          </w:p>
        </w:tc>
        <w:tc>
          <w:tcPr>
            <w:tcW w:w="3718" w:type="dxa"/>
            <w:tcBorders>
              <w:top w:val="nil"/>
            </w:tcBorders>
            <w:tcMar>
              <w:top w:w="50" w:type="dxa"/>
              <w:left w:w="100" w:type="dxa"/>
            </w:tcMar>
          </w:tcPr>
          <w:p w:rsidR="00A971CA" w:rsidRPr="00B81EED" w:rsidRDefault="00A971CA" w:rsidP="00083773">
            <w:pPr>
              <w:contextualSpacing/>
              <w:rPr>
                <w:lang w:val="ru-RU"/>
              </w:rPr>
            </w:pPr>
            <w:r w:rsidRPr="00B81EED">
              <w:rPr>
                <w:lang w:val="ru-RU"/>
              </w:rPr>
              <w:t>Выдающиеся люди родной страны и страны (стран) изучаемого языка: писатели, поэты</w:t>
            </w: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101</w:t>
            </w:r>
          </w:p>
        </w:tc>
        <w:tc>
          <w:tcPr>
            <w:tcW w:w="3718" w:type="dxa"/>
            <w:tcBorders>
              <w:top w:val="nil"/>
            </w:tcBorders>
            <w:tcMar>
              <w:top w:w="50" w:type="dxa"/>
              <w:left w:w="100" w:type="dxa"/>
            </w:tcMar>
          </w:tcPr>
          <w:p w:rsidR="00A971CA" w:rsidRPr="00083773" w:rsidRDefault="00A971CA" w:rsidP="00083773">
            <w:pPr>
              <w:spacing w:after="160" w:line="259" w:lineRule="auto"/>
              <w:contextualSpacing/>
              <w:rPr>
                <w:lang w:val="ru-RU"/>
              </w:rPr>
            </w:pPr>
            <w:r w:rsidRPr="00083773">
              <w:rPr>
                <w:lang w:val="ru-RU"/>
              </w:rPr>
              <w:t>Великие немецкие писатели-сказочники, известные ученые и изобретатели.</w:t>
            </w:r>
          </w:p>
          <w:p w:rsidR="00A971CA" w:rsidRPr="00B81EED" w:rsidRDefault="00A971CA" w:rsidP="00083773">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tr w:rsidR="00A971CA" w:rsidRPr="00CB33CB" w:rsidTr="00A971CA">
        <w:trPr>
          <w:trHeight w:val="144"/>
          <w:tblCellSpacing w:w="20" w:type="nil"/>
        </w:trPr>
        <w:tc>
          <w:tcPr>
            <w:tcW w:w="677" w:type="dxa"/>
            <w:tcBorders>
              <w:top w:val="nil"/>
            </w:tcBorders>
            <w:tcMar>
              <w:top w:w="50" w:type="dxa"/>
              <w:left w:w="100" w:type="dxa"/>
            </w:tcMar>
          </w:tcPr>
          <w:p w:rsidR="00A971CA" w:rsidRDefault="00A971CA" w:rsidP="00E728F2">
            <w:pPr>
              <w:rPr>
                <w:lang w:val="ru-RU"/>
              </w:rPr>
            </w:pPr>
            <w:r>
              <w:rPr>
                <w:lang w:val="ru-RU"/>
              </w:rPr>
              <w:t>102</w:t>
            </w:r>
          </w:p>
        </w:tc>
        <w:tc>
          <w:tcPr>
            <w:tcW w:w="3718" w:type="dxa"/>
            <w:tcBorders>
              <w:top w:val="nil"/>
            </w:tcBorders>
            <w:tcMar>
              <w:top w:w="50" w:type="dxa"/>
              <w:left w:w="100" w:type="dxa"/>
            </w:tcMar>
          </w:tcPr>
          <w:p w:rsidR="00A971CA" w:rsidRPr="00083773" w:rsidRDefault="00A971CA" w:rsidP="00083773">
            <w:pPr>
              <w:spacing w:after="160" w:line="259" w:lineRule="auto"/>
              <w:contextualSpacing/>
              <w:rPr>
                <w:lang w:val="ru-RU"/>
              </w:rPr>
            </w:pPr>
            <w:r w:rsidRPr="00083773">
              <w:rPr>
                <w:lang w:val="ru-RU"/>
              </w:rPr>
              <w:t>Великие немецкие писатели-сказочники, известные ученые и изобретатели.</w:t>
            </w:r>
          </w:p>
          <w:p w:rsidR="00A971CA" w:rsidRPr="00B81EED" w:rsidRDefault="00A971CA" w:rsidP="00083773">
            <w:pPr>
              <w:contextualSpacing/>
              <w:rPr>
                <w:lang w:val="ru-RU"/>
              </w:rPr>
            </w:pPr>
          </w:p>
        </w:tc>
        <w:tc>
          <w:tcPr>
            <w:tcW w:w="1134" w:type="dxa"/>
            <w:tcMar>
              <w:top w:w="50" w:type="dxa"/>
              <w:left w:w="100" w:type="dxa"/>
            </w:tcMar>
            <w:vAlign w:val="center"/>
          </w:tcPr>
          <w:p w:rsidR="00A971CA" w:rsidRPr="00E728F2" w:rsidRDefault="00A971CA" w:rsidP="00E728F2">
            <w:pPr>
              <w:spacing w:after="0"/>
              <w:ind w:left="135"/>
              <w:rPr>
                <w:lang w:val="ru-RU"/>
              </w:rPr>
            </w:pPr>
            <w:r>
              <w:rPr>
                <w:lang w:val="ru-RU"/>
              </w:rPr>
              <w:t>1</w:t>
            </w:r>
          </w:p>
        </w:tc>
        <w:tc>
          <w:tcPr>
            <w:tcW w:w="4110" w:type="dxa"/>
            <w:tcBorders>
              <w:top w:val="nil"/>
            </w:tcBorders>
            <w:tcMar>
              <w:top w:w="50" w:type="dxa"/>
              <w:left w:w="100" w:type="dxa"/>
            </w:tcMar>
          </w:tcPr>
          <w:p w:rsidR="00A971CA" w:rsidRPr="00024B0A" w:rsidRDefault="00A971CA" w:rsidP="00E728F2">
            <w:pPr>
              <w:rPr>
                <w:rStyle w:val="aff8"/>
                <w:lang w:val="ru-RU"/>
              </w:rPr>
            </w:pPr>
          </w:p>
        </w:tc>
      </w:tr>
      <w:bookmarkEnd w:id="5"/>
    </w:tbl>
    <w:p w:rsidR="00A308E7" w:rsidRPr="00A73B02" w:rsidRDefault="00A308E7" w:rsidP="00440B2B">
      <w:pPr>
        <w:tabs>
          <w:tab w:val="left" w:pos="284"/>
        </w:tabs>
        <w:autoSpaceDE w:val="0"/>
        <w:autoSpaceDN w:val="0"/>
        <w:spacing w:after="78" w:line="240" w:lineRule="auto"/>
        <w:rPr>
          <w:w w:val="100"/>
          <w:lang w:val="ru-RU"/>
        </w:rPr>
      </w:pPr>
    </w:p>
    <w:p w:rsidR="00A308E7" w:rsidRPr="00A73B02" w:rsidRDefault="00A308E7" w:rsidP="00440B2B">
      <w:pPr>
        <w:tabs>
          <w:tab w:val="left" w:pos="284"/>
        </w:tabs>
        <w:autoSpaceDE w:val="0"/>
        <w:autoSpaceDN w:val="0"/>
        <w:spacing w:after="78" w:line="240" w:lineRule="auto"/>
        <w:rPr>
          <w:w w:val="100"/>
          <w:lang w:val="ru-RU"/>
        </w:rPr>
      </w:pPr>
    </w:p>
    <w:p w:rsidR="00A308E7" w:rsidRDefault="00A308E7" w:rsidP="00440B2B">
      <w:pPr>
        <w:tabs>
          <w:tab w:val="left" w:pos="284"/>
        </w:tabs>
        <w:autoSpaceDE w:val="0"/>
        <w:autoSpaceDN w:val="0"/>
        <w:spacing w:after="78" w:line="240" w:lineRule="auto"/>
        <w:rPr>
          <w:w w:val="100"/>
          <w:lang w:val="ru-RU"/>
        </w:rPr>
      </w:pPr>
    </w:p>
    <w:p w:rsidR="00B5289F" w:rsidRDefault="00B5289F" w:rsidP="00440B2B">
      <w:pPr>
        <w:tabs>
          <w:tab w:val="left" w:pos="284"/>
        </w:tabs>
        <w:autoSpaceDE w:val="0"/>
        <w:autoSpaceDN w:val="0"/>
        <w:spacing w:after="78" w:line="240" w:lineRule="auto"/>
        <w:rPr>
          <w:w w:val="100"/>
          <w:lang w:val="ru-RU"/>
        </w:rPr>
      </w:pPr>
    </w:p>
    <w:p w:rsidR="00B5289F" w:rsidRDefault="00B5289F" w:rsidP="00440B2B">
      <w:pPr>
        <w:tabs>
          <w:tab w:val="left" w:pos="284"/>
        </w:tabs>
        <w:autoSpaceDE w:val="0"/>
        <w:autoSpaceDN w:val="0"/>
        <w:spacing w:after="78" w:line="240" w:lineRule="auto"/>
        <w:rPr>
          <w:w w:val="100"/>
          <w:lang w:val="ru-RU"/>
        </w:rPr>
      </w:pPr>
    </w:p>
    <w:p w:rsidR="00B5289F" w:rsidRDefault="00B5289F" w:rsidP="00440B2B">
      <w:pPr>
        <w:tabs>
          <w:tab w:val="left" w:pos="284"/>
        </w:tabs>
        <w:autoSpaceDE w:val="0"/>
        <w:autoSpaceDN w:val="0"/>
        <w:spacing w:after="78" w:line="240" w:lineRule="auto"/>
        <w:rPr>
          <w:w w:val="100"/>
          <w:lang w:val="ru-RU"/>
        </w:rPr>
      </w:pPr>
    </w:p>
    <w:p w:rsidR="00B5289F" w:rsidRPr="00A73B02" w:rsidRDefault="00B5289F" w:rsidP="00440B2B">
      <w:pPr>
        <w:tabs>
          <w:tab w:val="left" w:pos="284"/>
        </w:tabs>
        <w:autoSpaceDE w:val="0"/>
        <w:autoSpaceDN w:val="0"/>
        <w:spacing w:after="78" w:line="240" w:lineRule="auto"/>
        <w:rPr>
          <w:w w:val="100"/>
          <w:lang w:val="ru-RU"/>
        </w:rPr>
      </w:pPr>
    </w:p>
    <w:p w:rsidR="00BB1F30" w:rsidRDefault="00BB1F30" w:rsidP="00BB1F30">
      <w:pPr>
        <w:tabs>
          <w:tab w:val="left" w:pos="142"/>
        </w:tabs>
        <w:autoSpaceDE w:val="0"/>
        <w:autoSpaceDN w:val="0"/>
        <w:spacing w:after="92" w:line="240" w:lineRule="auto"/>
        <w:ind w:left="142"/>
        <w:rPr>
          <w:rFonts w:eastAsia="Times New Roman"/>
          <w:b/>
          <w:w w:val="100"/>
          <w:lang w:val="ru-RU"/>
        </w:rPr>
      </w:pPr>
    </w:p>
    <w:p w:rsidR="00BB1F30" w:rsidRPr="00A73B02" w:rsidRDefault="00BB1F30" w:rsidP="00BB1F30">
      <w:pPr>
        <w:tabs>
          <w:tab w:val="left" w:pos="142"/>
        </w:tabs>
        <w:autoSpaceDE w:val="0"/>
        <w:autoSpaceDN w:val="0"/>
        <w:spacing w:after="92" w:line="240" w:lineRule="auto"/>
        <w:ind w:left="142"/>
        <w:rPr>
          <w:rFonts w:eastAsia="Times New Roman"/>
          <w:b/>
          <w:w w:val="100"/>
          <w:lang w:val="ru-RU"/>
        </w:rPr>
      </w:pPr>
      <w:r>
        <w:rPr>
          <w:rFonts w:eastAsia="Times New Roman"/>
          <w:b/>
          <w:w w:val="100"/>
          <w:lang w:val="ru-RU"/>
        </w:rPr>
        <w:lastRenderedPageBreak/>
        <w:t xml:space="preserve">ПОУРОЧНОЕ </w:t>
      </w:r>
      <w:r w:rsidRPr="002F4693">
        <w:rPr>
          <w:rFonts w:eastAsia="Times New Roman"/>
          <w:b/>
          <w:w w:val="100"/>
          <w:lang w:val="ru-RU"/>
        </w:rPr>
        <w:t xml:space="preserve">ТЕМАТИЧЕСКОЕ </w:t>
      </w:r>
      <w:r w:rsidRPr="00A73B02">
        <w:rPr>
          <w:rFonts w:eastAsia="Times New Roman"/>
          <w:b/>
          <w:w w:val="100"/>
          <w:lang w:val="ru-RU"/>
        </w:rPr>
        <w:t>ПЛАНИРОВАНИЕ</w:t>
      </w:r>
    </w:p>
    <w:p w:rsidR="00BB1F30" w:rsidRPr="002F4693" w:rsidRDefault="00D6037F" w:rsidP="00BB1F30">
      <w:pPr>
        <w:tabs>
          <w:tab w:val="left" w:pos="142"/>
        </w:tabs>
        <w:autoSpaceDE w:val="0"/>
        <w:autoSpaceDN w:val="0"/>
        <w:spacing w:after="92" w:line="240" w:lineRule="auto"/>
        <w:ind w:left="142" w:right="-239" w:firstLine="142"/>
        <w:jc w:val="both"/>
        <w:rPr>
          <w:rFonts w:eastAsia="Times New Roman"/>
          <w:b/>
          <w:w w:val="100"/>
          <w:lang w:val="ru-RU"/>
        </w:rPr>
      </w:pPr>
      <w:r>
        <w:rPr>
          <w:rFonts w:eastAsia="Times New Roman"/>
          <w:b/>
          <w:w w:val="100"/>
          <w:lang w:val="ru-RU"/>
        </w:rPr>
        <w:t>6</w:t>
      </w:r>
      <w:r w:rsidR="00BB1F30" w:rsidRPr="002F4693">
        <w:rPr>
          <w:rFonts w:eastAsia="Times New Roman"/>
          <w:b/>
          <w:w w:val="100"/>
          <w:lang w:val="ru-RU"/>
        </w:rPr>
        <w:t xml:space="preserve"> КЛАСС</w:t>
      </w:r>
    </w:p>
    <w:p w:rsidR="00860318" w:rsidRPr="00A73B02" w:rsidRDefault="00860318" w:rsidP="00440B2B">
      <w:pPr>
        <w:tabs>
          <w:tab w:val="left" w:pos="284"/>
        </w:tabs>
        <w:autoSpaceDE w:val="0"/>
        <w:autoSpaceDN w:val="0"/>
        <w:spacing w:after="78" w:line="240" w:lineRule="auto"/>
        <w:rPr>
          <w:w w:val="100"/>
          <w:lang w:val="ru-RU"/>
        </w:rPr>
      </w:pPr>
    </w:p>
    <w:p w:rsidR="00BB1F30" w:rsidRPr="00011845" w:rsidRDefault="00BB1F30" w:rsidP="00BB1F30">
      <w:pPr>
        <w:spacing w:after="0"/>
        <w:ind w:left="142"/>
      </w:pPr>
    </w:p>
    <w:tbl>
      <w:tblPr>
        <w:tblW w:w="9965" w:type="dxa"/>
        <w:tblCellSpacing w:w="20" w:type="nil"/>
        <w:tblInd w:w="10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1"/>
        <w:gridCol w:w="3827"/>
        <w:gridCol w:w="1559"/>
        <w:gridCol w:w="3828"/>
      </w:tblGrid>
      <w:tr w:rsidR="00A971CA" w:rsidRPr="00011845" w:rsidTr="00A971CA">
        <w:trPr>
          <w:trHeight w:val="1469"/>
          <w:tblCellSpacing w:w="20" w:type="nil"/>
        </w:trPr>
        <w:tc>
          <w:tcPr>
            <w:tcW w:w="751" w:type="dxa"/>
            <w:tcBorders>
              <w:top w:val="single" w:sz="4" w:space="0" w:color="auto"/>
            </w:tcBorders>
          </w:tcPr>
          <w:p w:rsidR="00A971CA" w:rsidRPr="00D6037F" w:rsidRDefault="00A971CA" w:rsidP="00BB1F30">
            <w:pPr>
              <w:ind w:left="41"/>
              <w:jc w:val="center"/>
              <w:rPr>
                <w:rFonts w:eastAsia="Times New Roman"/>
                <w:b/>
                <w:lang w:val="ru-RU" w:eastAsia="ru-RU"/>
              </w:rPr>
            </w:pPr>
            <w:r w:rsidRPr="00D6037F">
              <w:rPr>
                <w:rFonts w:eastAsia="Times New Roman"/>
                <w:b/>
                <w:lang w:val="ru-RU" w:eastAsia="ru-RU"/>
              </w:rPr>
              <w:t>№</w:t>
            </w:r>
          </w:p>
          <w:p w:rsidR="00A971CA" w:rsidRPr="00D6037F" w:rsidRDefault="00A971CA" w:rsidP="00BB1F30">
            <w:pPr>
              <w:ind w:left="41"/>
              <w:jc w:val="center"/>
              <w:rPr>
                <w:rFonts w:eastAsia="Times New Roman"/>
                <w:b/>
                <w:lang w:val="ru-RU" w:eastAsia="ru-RU"/>
              </w:rPr>
            </w:pPr>
            <w:r w:rsidRPr="00D6037F">
              <w:rPr>
                <w:rFonts w:eastAsia="Times New Roman"/>
                <w:b/>
                <w:lang w:val="ru-RU" w:eastAsia="ru-RU"/>
              </w:rPr>
              <w:t>п/п</w:t>
            </w:r>
          </w:p>
        </w:tc>
        <w:tc>
          <w:tcPr>
            <w:tcW w:w="3827" w:type="dxa"/>
            <w:tcMar>
              <w:top w:w="50" w:type="dxa"/>
              <w:left w:w="100" w:type="dxa"/>
            </w:tcMar>
          </w:tcPr>
          <w:p w:rsidR="00A971CA" w:rsidRPr="00D6037F" w:rsidRDefault="00A971CA" w:rsidP="00BB1F30">
            <w:pPr>
              <w:tabs>
                <w:tab w:val="left" w:pos="295"/>
              </w:tabs>
              <w:ind w:hanging="284"/>
              <w:jc w:val="center"/>
              <w:rPr>
                <w:b/>
                <w:lang w:val="ru-RU"/>
              </w:rPr>
            </w:pPr>
            <w:r w:rsidRPr="00D6037F">
              <w:rPr>
                <w:b/>
                <w:lang w:val="ru-RU"/>
              </w:rPr>
              <w:t xml:space="preserve">      Тема урока</w:t>
            </w:r>
          </w:p>
        </w:tc>
        <w:tc>
          <w:tcPr>
            <w:tcW w:w="1559" w:type="dxa"/>
          </w:tcPr>
          <w:p w:rsidR="00A971CA" w:rsidRPr="00D6037F" w:rsidRDefault="00A971CA" w:rsidP="00BB1F30">
            <w:pPr>
              <w:jc w:val="center"/>
              <w:rPr>
                <w:b/>
                <w:lang w:val="ru-RU"/>
              </w:rPr>
            </w:pPr>
            <w:r w:rsidRPr="00D6037F">
              <w:rPr>
                <w:b/>
                <w:lang w:val="ru-RU"/>
              </w:rPr>
              <w:t>Количество часов</w:t>
            </w:r>
          </w:p>
        </w:tc>
        <w:tc>
          <w:tcPr>
            <w:tcW w:w="3828" w:type="dxa"/>
            <w:tcMar>
              <w:top w:w="50" w:type="dxa"/>
              <w:left w:w="100" w:type="dxa"/>
            </w:tcMar>
          </w:tcPr>
          <w:p w:rsidR="00A971CA" w:rsidRPr="00D6037F" w:rsidRDefault="00A971CA" w:rsidP="00BB1F30">
            <w:pPr>
              <w:jc w:val="center"/>
              <w:rPr>
                <w:b/>
              </w:rPr>
            </w:pPr>
            <w:r w:rsidRPr="00D6037F">
              <w:rPr>
                <w:b/>
              </w:rPr>
              <w:t>Электронные (цифровые) образовательные ресурсы</w:t>
            </w:r>
          </w:p>
        </w:tc>
      </w:tr>
      <w:tr w:rsidR="00A971CA" w:rsidRPr="00A971CA" w:rsidTr="00A971CA">
        <w:trPr>
          <w:trHeight w:val="1390"/>
          <w:tblCellSpacing w:w="20" w:type="nil"/>
        </w:trPr>
        <w:tc>
          <w:tcPr>
            <w:tcW w:w="751" w:type="dxa"/>
          </w:tcPr>
          <w:p w:rsidR="00A971CA" w:rsidRPr="00011845" w:rsidRDefault="00A971CA" w:rsidP="00BB1F30">
            <w:pPr>
              <w:pStyle w:val="TableParagraph"/>
              <w:ind w:left="0"/>
              <w:jc w:val="both"/>
              <w:rPr>
                <w:sz w:val="24"/>
                <w:szCs w:val="24"/>
                <w:lang w:eastAsia="ru-RU"/>
              </w:rPr>
            </w:pPr>
            <w:r>
              <w:rPr>
                <w:sz w:val="24"/>
                <w:szCs w:val="24"/>
                <w:lang w:eastAsia="ru-RU"/>
              </w:rPr>
              <w:t>1.</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lang w:val="ru-RU"/>
              </w:rPr>
            </w:pPr>
            <w:r w:rsidRPr="00BB1F30">
              <w:rPr>
                <w:rFonts w:eastAsia="Times New Roman"/>
                <w:color w:val="000000" w:themeColor="text1"/>
                <w:lang w:val="ru-RU" w:eastAsia="ru-RU"/>
              </w:rPr>
              <w:t>Вводный урок. Знакомство с новым</w:t>
            </w:r>
            <w:r w:rsidRPr="00BB1F30">
              <w:rPr>
                <w:rFonts w:eastAsia="Times New Roman"/>
                <w:color w:val="000000" w:themeColor="text1"/>
                <w:lang w:val="ru-RU" w:eastAsia="ru-RU"/>
              </w:rPr>
              <w:br/>
              <w:t>персонажем</w:t>
            </w:r>
            <w:r w:rsidRPr="00BB1F30">
              <w:rPr>
                <w:lang w:val="ru-RU"/>
              </w:rPr>
              <w:t>.</w:t>
            </w:r>
          </w:p>
          <w:p w:rsidR="00A971CA" w:rsidRPr="00BB1F30" w:rsidRDefault="00A971CA" w:rsidP="00BB1F30">
            <w:pPr>
              <w:pStyle w:val="ae"/>
              <w:tabs>
                <w:tab w:val="left" w:pos="467"/>
              </w:tabs>
              <w:spacing w:after="0" w:line="240" w:lineRule="auto"/>
              <w:ind w:left="466"/>
              <w:jc w:val="both"/>
              <w:rPr>
                <w:rFonts w:eastAsia="Times New Roman"/>
                <w:color w:val="000000" w:themeColor="text1"/>
                <w:lang w:val="ru-RU" w:eastAsia="ru-RU"/>
              </w:rPr>
            </w:pPr>
          </w:p>
        </w:tc>
        <w:tc>
          <w:tcPr>
            <w:tcW w:w="1559" w:type="dxa"/>
          </w:tcPr>
          <w:p w:rsidR="00A971CA" w:rsidRPr="00BB1F30" w:rsidRDefault="00A971CA" w:rsidP="00BB1F30">
            <w:pPr>
              <w:spacing w:after="0"/>
              <w:rPr>
                <w:lang w:val="ru-RU"/>
              </w:rPr>
            </w:pPr>
            <w:r>
              <w:rPr>
                <w:lang w:val="ru-RU"/>
              </w:rPr>
              <w:t>1</w:t>
            </w:r>
          </w:p>
        </w:tc>
        <w:tc>
          <w:tcPr>
            <w:tcW w:w="3828" w:type="dxa"/>
            <w:tcMar>
              <w:top w:w="50" w:type="dxa"/>
              <w:left w:w="100" w:type="dxa"/>
            </w:tcMar>
          </w:tcPr>
          <w:p w:rsidR="00A971CA" w:rsidRPr="00BB1F30" w:rsidRDefault="00A971CA" w:rsidP="00BB1F30">
            <w:pPr>
              <w:spacing w:after="0"/>
              <w:rPr>
                <w:lang w:val="ru-RU"/>
              </w:rPr>
            </w:pPr>
          </w:p>
        </w:tc>
      </w:tr>
      <w:tr w:rsidR="00A971CA" w:rsidRPr="00011845" w:rsidTr="00A971CA">
        <w:trPr>
          <w:trHeight w:val="1390"/>
          <w:tblCellSpacing w:w="20" w:type="nil"/>
        </w:trPr>
        <w:tc>
          <w:tcPr>
            <w:tcW w:w="751" w:type="dxa"/>
          </w:tcPr>
          <w:p w:rsidR="00A971CA" w:rsidRPr="00011845" w:rsidRDefault="00A971CA" w:rsidP="00BB1F30">
            <w:pPr>
              <w:pStyle w:val="TableParagraph"/>
              <w:ind w:left="0"/>
              <w:jc w:val="both"/>
              <w:rPr>
                <w:sz w:val="24"/>
                <w:szCs w:val="24"/>
                <w:lang w:eastAsia="ru-RU"/>
              </w:rPr>
            </w:pPr>
            <w:r>
              <w:rPr>
                <w:sz w:val="24"/>
                <w:szCs w:val="24"/>
                <w:lang w:eastAsia="ru-RU"/>
              </w:rPr>
              <w:t>2.</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lang w:eastAsia="ru-RU"/>
              </w:rPr>
              <w:t>Описываем фотографии нашего города.</w:t>
            </w:r>
          </w:p>
        </w:tc>
        <w:tc>
          <w:tcPr>
            <w:tcW w:w="1559" w:type="dxa"/>
          </w:tcPr>
          <w:p w:rsidR="00A971CA" w:rsidRPr="00A971CA" w:rsidRDefault="00A971CA" w:rsidP="00BB1F30">
            <w:pPr>
              <w:spacing w:after="0"/>
              <w:rPr>
                <w:lang w:val="ru-RU"/>
              </w:rPr>
            </w:pPr>
            <w:r>
              <w:rPr>
                <w:lang w:val="ru-RU"/>
              </w:rPr>
              <w:t>1</w:t>
            </w:r>
          </w:p>
        </w:tc>
        <w:tc>
          <w:tcPr>
            <w:tcW w:w="3828" w:type="dxa"/>
            <w:tcMar>
              <w:top w:w="50" w:type="dxa"/>
              <w:left w:w="100" w:type="dxa"/>
            </w:tcMar>
          </w:tcPr>
          <w:p w:rsidR="00A971CA" w:rsidRPr="00011845" w:rsidRDefault="00A971CA" w:rsidP="00BB1F30">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lang w:val="ru-RU" w:eastAsia="ru-RU"/>
              </w:rPr>
            </w:pPr>
            <w:r w:rsidRPr="00BB1F30">
              <w:rPr>
                <w:rFonts w:eastAsia="Times New Roman"/>
                <w:lang w:val="ru-RU" w:eastAsia="ru-RU"/>
              </w:rPr>
              <w:t>Повторение темы</w:t>
            </w:r>
            <w:r w:rsidRPr="00BB1F30">
              <w:rPr>
                <w:rFonts w:eastAsia="Times New Roman"/>
                <w:lang w:val="ru-RU" w:eastAsia="ru-RU"/>
              </w:rPr>
              <w:br/>
              <w:t>„Кто живёт в городе“</w:t>
            </w:r>
            <w:r w:rsidRPr="00BB1F30">
              <w:rPr>
                <w:rFonts w:eastAsia="Times New Roman"/>
                <w:lang w:val="ru-RU" w:eastAsia="ru-RU"/>
              </w:rPr>
              <w:br/>
              <w:t>Люди и их профессии.</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198"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/7589/</w:t>
              </w:r>
              <w:r w:rsidR="00A971CA" w:rsidRPr="00011845">
                <w:rPr>
                  <w:rStyle w:val="aff8"/>
                </w:rPr>
                <w:t>start</w:t>
              </w:r>
              <w:r w:rsidR="00A971CA" w:rsidRPr="00BB1F30">
                <w:rPr>
                  <w:rStyle w:val="aff8"/>
                  <w:lang w:val="ru-RU"/>
                </w:rPr>
                <w:t>/311593/</w:t>
              </w:r>
            </w:hyperlink>
          </w:p>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rPr>
            </w:pPr>
            <w:r>
              <w:rPr>
                <w:sz w:val="24"/>
                <w:szCs w:val="24"/>
              </w:rPr>
              <w:t>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pPr>
            <w:r w:rsidRPr="00011845">
              <w:rPr>
                <w:rFonts w:eastAsia="Times New Roman"/>
                <w:lang w:eastAsia="ru-RU"/>
              </w:rPr>
              <w:t>Расположение городских объектов.</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5.</w:t>
            </w:r>
          </w:p>
        </w:tc>
        <w:tc>
          <w:tcPr>
            <w:tcW w:w="3827" w:type="dxa"/>
            <w:tcMar>
              <w:top w:w="50" w:type="dxa"/>
              <w:left w:w="100" w:type="dxa"/>
            </w:tcMar>
          </w:tcPr>
          <w:p w:rsidR="00A971CA" w:rsidRDefault="00A971CA" w:rsidP="00155D6B">
            <w:pPr>
              <w:pStyle w:val="ae"/>
              <w:tabs>
                <w:tab w:val="left" w:pos="467"/>
              </w:tabs>
              <w:spacing w:after="0" w:line="240" w:lineRule="auto"/>
              <w:ind w:left="466"/>
              <w:jc w:val="both"/>
              <w:rPr>
                <w:rFonts w:eastAsia="Times New Roman"/>
                <w:color w:val="000000" w:themeColor="text1"/>
                <w:lang w:val="ru-RU" w:eastAsia="ru-RU"/>
              </w:rPr>
            </w:pPr>
            <w:r>
              <w:rPr>
                <w:rFonts w:eastAsia="Times New Roman"/>
                <w:color w:val="000000" w:themeColor="text1"/>
                <w:lang w:val="ru-RU" w:eastAsia="ru-RU"/>
              </w:rPr>
              <w:t>Стартовая диагностика.</w:t>
            </w:r>
          </w:p>
          <w:p w:rsidR="00A971CA" w:rsidRPr="00BB1F30" w:rsidRDefault="00255357" w:rsidP="00155D6B">
            <w:pPr>
              <w:pStyle w:val="ae"/>
              <w:tabs>
                <w:tab w:val="left" w:pos="467"/>
              </w:tabs>
              <w:spacing w:after="0" w:line="240" w:lineRule="auto"/>
              <w:ind w:left="466"/>
              <w:jc w:val="both"/>
              <w:rPr>
                <w:rFonts w:eastAsia="Times New Roman"/>
                <w:color w:val="000000" w:themeColor="text1"/>
                <w:lang w:val="ru-RU" w:eastAsia="ru-RU"/>
              </w:rPr>
            </w:pPr>
            <w:r>
              <w:rPr>
                <w:rFonts w:eastAsia="Times New Roman"/>
                <w:color w:val="000000" w:themeColor="text1"/>
                <w:lang w:val="ru-RU" w:eastAsia="ru-RU"/>
              </w:rPr>
              <w:t xml:space="preserve">Везде ли </w:t>
            </w:r>
            <w:r w:rsidR="00A971CA" w:rsidRPr="00BB1F30">
              <w:rPr>
                <w:rFonts w:eastAsia="Times New Roman"/>
                <w:color w:val="000000" w:themeColor="text1"/>
                <w:lang w:val="ru-RU" w:eastAsia="ru-RU"/>
              </w:rPr>
              <w:t xml:space="preserve">одинаково начало  учебного года? </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199"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/7593/</w:t>
              </w:r>
              <w:r w:rsidR="00A971CA" w:rsidRPr="00011845">
                <w:rPr>
                  <w:rStyle w:val="aff8"/>
                </w:rPr>
                <w:t>start</w:t>
              </w:r>
              <w:r w:rsidR="00A971CA" w:rsidRPr="00BB1F30">
                <w:rPr>
                  <w:rStyle w:val="aff8"/>
                  <w:lang w:val="ru-RU"/>
                </w:rPr>
                <w:t>/244213/</w:t>
              </w:r>
            </w:hyperlink>
          </w:p>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Поздравляем с началом нового учебного года. Начало учебного года в Германии и </w:t>
            </w:r>
            <w:r w:rsidRPr="00BB1F30">
              <w:rPr>
                <w:rFonts w:eastAsia="Times New Roman"/>
                <w:color w:val="000000" w:themeColor="text1"/>
                <w:lang w:val="ru-RU" w:eastAsia="ru-RU"/>
              </w:rPr>
              <w:br/>
              <w:t>других странах.</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7.</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Начало учебного года в России.</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lastRenderedPageBreak/>
              <w:t>8.</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Начало учебного года в Германии.</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Начало учебного года в других странах.</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10.</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Чему радуются дети в новом учебном году?</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11.</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BB1F30">
              <w:rPr>
                <w:rFonts w:eastAsia="Times New Roman"/>
                <w:color w:val="000000" w:themeColor="text1"/>
                <w:lang w:val="ru-RU" w:eastAsia="ru-RU"/>
              </w:rPr>
              <w:t xml:space="preserve">Составляем тематический словарь по теме «Школа». </w:t>
            </w:r>
            <w:r w:rsidRPr="00011845">
              <w:rPr>
                <w:rFonts w:eastAsia="Times New Roman"/>
                <w:color w:val="000000" w:themeColor="text1"/>
                <w:lang w:eastAsia="ru-RU"/>
              </w:rPr>
              <w:t>Составные существительные.</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12.</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Работа с текстом „Гномики“</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13.</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Работа с текстом „Гномики“</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14.</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Что мы делали летом? Урок повторения </w:t>
            </w:r>
            <w:r w:rsidRPr="00011845">
              <w:rPr>
                <w:rFonts w:eastAsia="Times New Roman"/>
                <w:color w:val="000000" w:themeColor="text1"/>
                <w:lang w:eastAsia="ru-RU"/>
              </w:rPr>
              <w:t>Perfekt</w:t>
            </w:r>
            <w:r w:rsidRPr="00BB1F30">
              <w:rPr>
                <w:rFonts w:eastAsia="Times New Roman"/>
                <w:color w:val="000000" w:themeColor="text1"/>
                <w:lang w:val="ru-RU" w:eastAsia="ru-RU"/>
              </w:rPr>
              <w:t>.</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15.</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Что делали ученики в первый учебный день?</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16.</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BB1F30">
              <w:rPr>
                <w:rFonts w:eastAsia="Times New Roman"/>
                <w:color w:val="000000" w:themeColor="text1"/>
                <w:lang w:val="ru-RU" w:eastAsia="ru-RU"/>
              </w:rPr>
              <w:t xml:space="preserve">Расположение предметов в классной комнате. </w:t>
            </w:r>
            <w:r w:rsidRPr="00011845">
              <w:rPr>
                <w:rFonts w:eastAsia="Times New Roman"/>
                <w:color w:val="000000" w:themeColor="text1"/>
                <w:lang w:eastAsia="ru-RU"/>
              </w:rPr>
              <w:t>Глаголы: класть, ставить, вешать.</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lastRenderedPageBreak/>
              <w:t>17.</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Диалоги о школе.</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18.</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По дороге в школу.</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19.</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Что приносит нам школа? Развитие навыков аудирования.</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20.</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 xml:space="preserve">Школа животных. </w:t>
            </w:r>
          </w:p>
        </w:tc>
        <w:tc>
          <w:tcPr>
            <w:tcW w:w="1559" w:type="dxa"/>
          </w:tcPr>
          <w:p w:rsidR="00A971CA" w:rsidRDefault="00A971CA" w:rsidP="00D6037F">
            <w:pPr>
              <w:spacing w:after="0"/>
              <w:rPr>
                <w:rStyle w:val="aff8"/>
                <w:lang w:val="ru-RU"/>
              </w:rPr>
            </w:pPr>
            <w:r>
              <w:rPr>
                <w:rStyle w:val="aff8"/>
                <w:lang w:val="ru-RU"/>
              </w:rPr>
              <w:t>1</w:t>
            </w:r>
          </w:p>
          <w:p w:rsidR="00A971CA" w:rsidRPr="00A971CA" w:rsidRDefault="00A971CA" w:rsidP="00D6037F">
            <w:pPr>
              <w:spacing w:after="0"/>
              <w:rPr>
                <w:rStyle w:val="aff8"/>
                <w:lang w:val="ru-RU"/>
              </w:rPr>
            </w:pPr>
          </w:p>
        </w:tc>
        <w:tc>
          <w:tcPr>
            <w:tcW w:w="3828" w:type="dxa"/>
            <w:tcMar>
              <w:top w:w="50" w:type="dxa"/>
              <w:left w:w="100" w:type="dxa"/>
            </w:tcMar>
          </w:tcPr>
          <w:p w:rsidR="00A971CA" w:rsidRPr="00A971CA" w:rsidRDefault="00167A11" w:rsidP="00D6037F">
            <w:pPr>
              <w:spacing w:after="0"/>
              <w:rPr>
                <w:lang w:val="ru-RU"/>
              </w:rPr>
            </w:pPr>
            <w:hyperlink r:id="rId200" w:history="1">
              <w:r w:rsidR="00A971CA" w:rsidRPr="00011845">
                <w:rPr>
                  <w:rStyle w:val="aff8"/>
                </w:rPr>
                <w:t>https</w:t>
              </w:r>
              <w:r w:rsidR="00A971CA" w:rsidRPr="00A971CA">
                <w:rPr>
                  <w:rStyle w:val="aff8"/>
                  <w:lang w:val="ru-RU"/>
                </w:rPr>
                <w:t>://</w:t>
              </w:r>
              <w:r w:rsidR="00A971CA" w:rsidRPr="00011845">
                <w:rPr>
                  <w:rStyle w:val="aff8"/>
                </w:rPr>
                <w:t>resh</w:t>
              </w:r>
              <w:r w:rsidR="00A971CA" w:rsidRPr="00A971CA">
                <w:rPr>
                  <w:rStyle w:val="aff8"/>
                  <w:lang w:val="ru-RU"/>
                </w:rPr>
                <w:t>.</w:t>
              </w:r>
              <w:r w:rsidR="00A971CA" w:rsidRPr="00011845">
                <w:rPr>
                  <w:rStyle w:val="aff8"/>
                </w:rPr>
                <w:t>edu</w:t>
              </w:r>
              <w:r w:rsidR="00A971CA" w:rsidRPr="00A971CA">
                <w:rPr>
                  <w:rStyle w:val="aff8"/>
                  <w:lang w:val="ru-RU"/>
                </w:rPr>
                <w:t>.</w:t>
              </w:r>
              <w:r w:rsidR="00A971CA" w:rsidRPr="00011845">
                <w:rPr>
                  <w:rStyle w:val="aff8"/>
                </w:rPr>
                <w:t>ru</w:t>
              </w:r>
              <w:r w:rsidR="00A971CA" w:rsidRPr="00A971CA">
                <w:rPr>
                  <w:rStyle w:val="aff8"/>
                  <w:lang w:val="ru-RU"/>
                </w:rPr>
                <w:t>/</w:t>
              </w:r>
              <w:r w:rsidR="00A971CA" w:rsidRPr="00011845">
                <w:rPr>
                  <w:rStyle w:val="aff8"/>
                </w:rPr>
                <w:t>subject</w:t>
              </w:r>
              <w:r w:rsidR="00A971CA" w:rsidRPr="00A971CA">
                <w:rPr>
                  <w:rStyle w:val="aff8"/>
                  <w:lang w:val="ru-RU"/>
                </w:rPr>
                <w:t>/</w:t>
              </w:r>
              <w:r w:rsidR="00A971CA" w:rsidRPr="00011845">
                <w:rPr>
                  <w:rStyle w:val="aff8"/>
                </w:rPr>
                <w:t>lesson</w:t>
              </w:r>
              <w:r w:rsidR="00A971CA" w:rsidRPr="00A971CA">
                <w:rPr>
                  <w:rStyle w:val="aff8"/>
                  <w:lang w:val="ru-RU"/>
                </w:rPr>
                <w:t>/6832/</w:t>
              </w:r>
              <w:r w:rsidR="00A971CA" w:rsidRPr="00011845">
                <w:rPr>
                  <w:rStyle w:val="aff8"/>
                </w:rPr>
                <w:t>start</w:t>
              </w:r>
              <w:r w:rsidR="00A971CA" w:rsidRPr="00A971CA">
                <w:rPr>
                  <w:rStyle w:val="aff8"/>
                  <w:lang w:val="ru-RU"/>
                </w:rPr>
                <w:t>/242756/</w:t>
              </w:r>
            </w:hyperlink>
          </w:p>
          <w:p w:rsidR="00A971CA" w:rsidRPr="00A971CA" w:rsidRDefault="00A971CA" w:rsidP="00D6037F">
            <w:pPr>
              <w:spacing w:after="0"/>
              <w:rPr>
                <w:lang w:val="ru-RU"/>
              </w:rPr>
            </w:pPr>
          </w:p>
        </w:tc>
      </w:tr>
      <w:tr w:rsidR="00A971CA" w:rsidRPr="00011845" w:rsidTr="00A971CA">
        <w:trPr>
          <w:trHeight w:val="1390"/>
          <w:tblCellSpacing w:w="20" w:type="nil"/>
        </w:trPr>
        <w:tc>
          <w:tcPr>
            <w:tcW w:w="751" w:type="dxa"/>
          </w:tcPr>
          <w:p w:rsidR="00A971CA" w:rsidRPr="00D6037F" w:rsidRDefault="00A971CA" w:rsidP="00D6037F">
            <w:pPr>
              <w:pStyle w:val="TableParagraph"/>
              <w:ind w:left="0"/>
              <w:jc w:val="both"/>
              <w:rPr>
                <w:sz w:val="24"/>
                <w:szCs w:val="24"/>
                <w:lang w:eastAsia="ru-RU"/>
              </w:rPr>
            </w:pPr>
            <w:r>
              <w:rPr>
                <w:sz w:val="24"/>
                <w:szCs w:val="24"/>
                <w:lang w:eastAsia="ru-RU"/>
              </w:rPr>
              <w:t>21.</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Повторение пройденного грамматического материала.</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22.</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Лексико-грамматический контроль.</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23.</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 Учить немецкий язык -знакомиться со страной.</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01"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/7588/</w:t>
              </w:r>
              <w:r w:rsidR="00A971CA" w:rsidRPr="00011845">
                <w:rPr>
                  <w:rStyle w:val="aff8"/>
                </w:rPr>
                <w:t>start</w:t>
              </w:r>
              <w:r w:rsidR="00A971CA" w:rsidRPr="00BB1F30">
                <w:rPr>
                  <w:rStyle w:val="aff8"/>
                  <w:lang w:val="ru-RU"/>
                </w:rPr>
                <w:t>/311624/</w:t>
              </w:r>
            </w:hyperlink>
          </w:p>
          <w:p w:rsidR="00A971CA" w:rsidRPr="00BB1F30" w:rsidRDefault="00167A11" w:rsidP="00D6037F">
            <w:pPr>
              <w:spacing w:after="0"/>
              <w:rPr>
                <w:lang w:val="ru-RU"/>
              </w:rPr>
            </w:pPr>
            <w:hyperlink r:id="rId202"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/7587/</w:t>
              </w:r>
              <w:r w:rsidR="00A971CA" w:rsidRPr="00011845">
                <w:rPr>
                  <w:rStyle w:val="aff8"/>
                </w:rPr>
                <w:t>start</w:t>
              </w:r>
              <w:r w:rsidR="00A971CA" w:rsidRPr="00BB1F30">
                <w:rPr>
                  <w:rStyle w:val="aff8"/>
                  <w:lang w:val="ru-RU"/>
                </w:rPr>
                <w:t>/243624/</w:t>
              </w:r>
            </w:hyperlink>
          </w:p>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24.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Федеративная республика Германии.</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25.</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Осенний листопад. Погода.</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03"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/6813/</w:t>
              </w:r>
              <w:r w:rsidR="00A971CA" w:rsidRPr="00011845">
                <w:rPr>
                  <w:rStyle w:val="aff8"/>
                </w:rPr>
                <w:t>start</w:t>
              </w:r>
              <w:r w:rsidR="00A971CA" w:rsidRPr="00255357">
                <w:rPr>
                  <w:rStyle w:val="aff8"/>
                  <w:lang w:val="ru-RU"/>
                </w:rPr>
                <w:t>/243128/</w:t>
              </w:r>
            </w:hyperlink>
          </w:p>
          <w:p w:rsidR="00A971CA" w:rsidRPr="00255357" w:rsidRDefault="00A971CA" w:rsidP="00D6037F">
            <w:pPr>
              <w:spacing w:after="0"/>
              <w:rPr>
                <w:lang w:val="ru-RU"/>
              </w:rPr>
            </w:pPr>
          </w:p>
        </w:tc>
      </w:tr>
      <w:tr w:rsidR="00A971CA" w:rsidRPr="00011845" w:rsidTr="00A971CA">
        <w:trPr>
          <w:trHeight w:val="1390"/>
          <w:tblCellSpacing w:w="20" w:type="nil"/>
        </w:trPr>
        <w:tc>
          <w:tcPr>
            <w:tcW w:w="751" w:type="dxa"/>
          </w:tcPr>
          <w:p w:rsidR="00A971CA" w:rsidRPr="00D6037F" w:rsidRDefault="00A971CA" w:rsidP="00D6037F">
            <w:pPr>
              <w:pStyle w:val="TableParagraph"/>
              <w:ind w:left="0"/>
              <w:jc w:val="both"/>
              <w:rPr>
                <w:sz w:val="24"/>
                <w:szCs w:val="24"/>
                <w:lang w:eastAsia="ru-RU"/>
              </w:rPr>
            </w:pPr>
            <w:r>
              <w:rPr>
                <w:sz w:val="24"/>
                <w:szCs w:val="24"/>
                <w:lang w:eastAsia="ru-RU"/>
              </w:rPr>
              <w:lastRenderedPageBreak/>
              <w:t>26.</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Осенняя погода.</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27.</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Осенний урожай.</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04"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/6812/</w:t>
              </w:r>
              <w:r w:rsidR="00A971CA" w:rsidRPr="00011845">
                <w:rPr>
                  <w:rStyle w:val="aff8"/>
                </w:rPr>
                <w:t>start</w:t>
              </w:r>
              <w:r w:rsidR="00A971CA" w:rsidRPr="00255357">
                <w:rPr>
                  <w:rStyle w:val="aff8"/>
                  <w:lang w:val="ru-RU"/>
                </w:rPr>
                <w:t>/243097/</w:t>
              </w:r>
            </w:hyperlink>
          </w:p>
          <w:p w:rsidR="00A971CA" w:rsidRPr="00255357" w:rsidRDefault="00A971CA" w:rsidP="00D6037F">
            <w:pPr>
              <w:spacing w:after="0"/>
              <w:rPr>
                <w:lang w:val="ru-RU"/>
              </w:rPr>
            </w:pPr>
          </w:p>
        </w:tc>
      </w:tr>
      <w:tr w:rsidR="00A971CA" w:rsidRPr="00011845" w:rsidTr="00A971CA">
        <w:trPr>
          <w:trHeight w:val="1390"/>
          <w:tblCellSpacing w:w="20" w:type="nil"/>
        </w:trPr>
        <w:tc>
          <w:tcPr>
            <w:tcW w:w="751" w:type="dxa"/>
          </w:tcPr>
          <w:p w:rsidR="00A971CA" w:rsidRPr="00D6037F" w:rsidRDefault="00A971CA" w:rsidP="00D6037F">
            <w:pPr>
              <w:pStyle w:val="TableParagraph"/>
              <w:ind w:left="0"/>
              <w:jc w:val="both"/>
              <w:rPr>
                <w:sz w:val="24"/>
                <w:szCs w:val="24"/>
                <w:lang w:eastAsia="ru-RU"/>
              </w:rPr>
            </w:pPr>
            <w:r>
              <w:rPr>
                <w:sz w:val="24"/>
                <w:szCs w:val="24"/>
                <w:lang w:eastAsia="ru-RU"/>
              </w:rPr>
              <w:t>28.</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Часы времён года.</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29.</w:t>
            </w:r>
          </w:p>
        </w:tc>
        <w:tc>
          <w:tcPr>
            <w:tcW w:w="3827" w:type="dxa"/>
            <w:tcMar>
              <w:top w:w="50" w:type="dxa"/>
              <w:left w:w="100" w:type="dxa"/>
            </w:tcMar>
          </w:tcPr>
          <w:p w:rsidR="00A971CA" w:rsidRPr="00155D6B" w:rsidRDefault="00A971CA" w:rsidP="00155D6B">
            <w:pPr>
              <w:tabs>
                <w:tab w:val="left" w:pos="467"/>
              </w:tabs>
              <w:spacing w:after="0" w:line="240" w:lineRule="auto"/>
              <w:ind w:left="360"/>
              <w:jc w:val="both"/>
              <w:rPr>
                <w:rFonts w:eastAsia="Times New Roman"/>
                <w:color w:val="000000" w:themeColor="text1"/>
                <w:lang w:eastAsia="ru-RU"/>
              </w:rPr>
            </w:pPr>
            <w:r w:rsidRPr="00155D6B">
              <w:rPr>
                <w:rFonts w:eastAsia="Times New Roman"/>
                <w:color w:val="000000" w:themeColor="text1"/>
                <w:lang w:eastAsia="ru-RU"/>
              </w:rPr>
              <w:t>Природа осенью.</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30.</w:t>
            </w:r>
          </w:p>
        </w:tc>
        <w:tc>
          <w:tcPr>
            <w:tcW w:w="3827" w:type="dxa"/>
            <w:tcMar>
              <w:top w:w="50" w:type="dxa"/>
              <w:left w:w="100" w:type="dxa"/>
            </w:tcMar>
          </w:tcPr>
          <w:p w:rsidR="00A971CA" w:rsidRPr="00155D6B" w:rsidRDefault="00A971CA" w:rsidP="00155D6B">
            <w:pPr>
              <w:tabs>
                <w:tab w:val="left" w:pos="467"/>
              </w:tabs>
              <w:spacing w:after="0" w:line="240" w:lineRule="auto"/>
              <w:ind w:left="360"/>
              <w:jc w:val="both"/>
              <w:rPr>
                <w:rFonts w:eastAsia="Times New Roman"/>
                <w:color w:val="000000" w:themeColor="text1"/>
                <w:lang w:val="ru-RU" w:eastAsia="ru-RU"/>
              </w:rPr>
            </w:pPr>
            <w:r w:rsidRPr="00155D6B">
              <w:rPr>
                <w:rFonts w:eastAsia="Times New Roman"/>
                <w:color w:val="000000" w:themeColor="text1"/>
                <w:lang w:val="ru-RU" w:eastAsia="ru-RU"/>
              </w:rPr>
              <w:t xml:space="preserve">Занятия осенью. Урок повторения </w:t>
            </w:r>
            <w:r w:rsidRPr="00155D6B">
              <w:rPr>
                <w:rFonts w:eastAsia="Times New Roman"/>
                <w:color w:val="000000" w:themeColor="text1"/>
                <w:lang w:eastAsia="ru-RU"/>
              </w:rPr>
              <w:t>Perfekt</w:t>
            </w:r>
            <w:r w:rsidRPr="00155D6B">
              <w:rPr>
                <w:rFonts w:eastAsia="Times New Roman"/>
                <w:color w:val="000000" w:themeColor="text1"/>
                <w:lang w:val="ru-RU" w:eastAsia="ru-RU"/>
              </w:rPr>
              <w:t xml:space="preserve"> слабых глаголов и введения </w:t>
            </w:r>
            <w:r w:rsidRPr="00155D6B">
              <w:rPr>
                <w:rFonts w:eastAsia="Times New Roman"/>
                <w:color w:val="000000" w:themeColor="text1"/>
                <w:lang w:eastAsia="ru-RU"/>
              </w:rPr>
              <w:t>Perfekt</w:t>
            </w:r>
            <w:r w:rsidRPr="00155D6B">
              <w:rPr>
                <w:rFonts w:eastAsia="Times New Roman"/>
                <w:color w:val="000000" w:themeColor="text1"/>
                <w:lang w:val="ru-RU" w:eastAsia="ru-RU"/>
              </w:rPr>
              <w:t xml:space="preserve"> сильных глаголов.</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05"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/6818/</w:t>
              </w:r>
              <w:r w:rsidR="00A971CA" w:rsidRPr="00011845">
                <w:rPr>
                  <w:rStyle w:val="aff8"/>
                </w:rPr>
                <w:t>start</w:t>
              </w:r>
              <w:r w:rsidR="00A971CA" w:rsidRPr="00BB1F30">
                <w:rPr>
                  <w:rStyle w:val="aff8"/>
                  <w:lang w:val="ru-RU"/>
                </w:rPr>
                <w:t>/303901/</w:t>
              </w:r>
            </w:hyperlink>
          </w:p>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31.</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Какая погода была летом. Претеритум.</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32.</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Кто любит осень? Развитие навыков аудирования.</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06"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/6810/</w:t>
              </w:r>
              <w:r w:rsidR="00A971CA" w:rsidRPr="00011845">
                <w:rPr>
                  <w:rStyle w:val="aff8"/>
                </w:rPr>
                <w:t>start</w:t>
              </w:r>
              <w:r w:rsidR="00A971CA" w:rsidRPr="00BB1F30">
                <w:rPr>
                  <w:rStyle w:val="aff8"/>
                  <w:lang w:val="ru-RU"/>
                </w:rPr>
                <w:t>/243035/</w:t>
              </w:r>
            </w:hyperlink>
          </w:p>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33.</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На овощном рынке.</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07"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/7597/</w:t>
              </w:r>
              <w:r w:rsidR="00A971CA" w:rsidRPr="00011845">
                <w:rPr>
                  <w:rStyle w:val="aff8"/>
                </w:rPr>
                <w:t>start</w:t>
              </w:r>
              <w:r w:rsidR="00A971CA" w:rsidRPr="00255357">
                <w:rPr>
                  <w:rStyle w:val="aff8"/>
                  <w:lang w:val="ru-RU"/>
                </w:rPr>
                <w:t>/308428/</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D6037F" w:rsidRDefault="00A971CA" w:rsidP="00D6037F">
            <w:pPr>
              <w:pStyle w:val="TableParagraph"/>
              <w:ind w:left="0"/>
              <w:jc w:val="both"/>
              <w:rPr>
                <w:sz w:val="24"/>
                <w:szCs w:val="24"/>
                <w:lang w:eastAsia="ru-RU"/>
              </w:rPr>
            </w:pPr>
            <w:r>
              <w:rPr>
                <w:sz w:val="24"/>
                <w:szCs w:val="24"/>
                <w:lang w:eastAsia="ru-RU"/>
              </w:rPr>
              <w:t>34.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Времена года.</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08"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/6811/</w:t>
              </w:r>
              <w:r w:rsidR="00A971CA" w:rsidRPr="00011845">
                <w:rPr>
                  <w:rStyle w:val="aff8"/>
                </w:rPr>
                <w:t>start</w:t>
              </w:r>
              <w:r w:rsidR="00A971CA" w:rsidRPr="00255357">
                <w:rPr>
                  <w:rStyle w:val="aff8"/>
                  <w:lang w:val="ru-RU"/>
                </w:rPr>
                <w:t>/243066/</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D6037F" w:rsidRDefault="00A971CA" w:rsidP="00D6037F">
            <w:pPr>
              <w:pStyle w:val="TableParagraph"/>
              <w:ind w:left="0"/>
              <w:jc w:val="both"/>
              <w:rPr>
                <w:sz w:val="24"/>
                <w:szCs w:val="24"/>
                <w:lang w:eastAsia="ru-RU"/>
              </w:rPr>
            </w:pPr>
            <w:r>
              <w:rPr>
                <w:sz w:val="24"/>
                <w:szCs w:val="24"/>
                <w:lang w:eastAsia="ru-RU"/>
              </w:rPr>
              <w:lastRenderedPageBreak/>
              <w:t>35.</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Сравниваем времена года. Степени сравнения прилагательных.</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09"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/7600/</w:t>
              </w:r>
              <w:r w:rsidR="00A971CA" w:rsidRPr="00011845">
                <w:rPr>
                  <w:rStyle w:val="aff8"/>
                </w:rPr>
                <w:t>start</w:t>
              </w:r>
              <w:r w:rsidR="00A971CA" w:rsidRPr="00BB1F30">
                <w:rPr>
                  <w:rStyle w:val="aff8"/>
                  <w:lang w:val="ru-RU"/>
                </w:rPr>
                <w:t>/243593/</w:t>
              </w:r>
            </w:hyperlink>
          </w:p>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36.</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Сказка «Год»</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37.</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Повторение пройденного материала по теме «Климат, погода осенью»</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10"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/6817/</w:t>
              </w:r>
              <w:r w:rsidR="00A971CA" w:rsidRPr="00011845">
                <w:rPr>
                  <w:rStyle w:val="aff8"/>
                </w:rPr>
                <w:t>start</w:t>
              </w:r>
              <w:r w:rsidR="00A971CA" w:rsidRPr="00BB1F30">
                <w:rPr>
                  <w:rStyle w:val="aff8"/>
                  <w:lang w:val="ru-RU"/>
                </w:rPr>
                <w:t>/303081/</w:t>
              </w:r>
            </w:hyperlink>
          </w:p>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38.</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Школьное здание.</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1"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/6814/</w:t>
              </w:r>
              <w:r w:rsidR="00A971CA" w:rsidRPr="00011845">
                <w:rPr>
                  <w:rStyle w:val="aff8"/>
                </w:rPr>
                <w:t>start</w:t>
              </w:r>
              <w:r w:rsidR="00A971CA" w:rsidRPr="00255357">
                <w:rPr>
                  <w:rStyle w:val="aff8"/>
                  <w:lang w:val="ru-RU"/>
                </w:rPr>
                <w:t>/242446/</w:t>
              </w:r>
            </w:hyperlink>
          </w:p>
          <w:p w:rsidR="00A971CA" w:rsidRPr="00255357" w:rsidRDefault="00A971CA" w:rsidP="00D6037F">
            <w:pPr>
              <w:spacing w:after="0"/>
              <w:rPr>
                <w:lang w:val="ru-RU"/>
              </w:rPr>
            </w:pPr>
          </w:p>
        </w:tc>
      </w:tr>
      <w:tr w:rsidR="00A971CA" w:rsidRPr="00A971CA" w:rsidTr="00A971CA">
        <w:trPr>
          <w:trHeight w:val="1390"/>
          <w:tblCellSpacing w:w="20" w:type="nil"/>
        </w:trPr>
        <w:tc>
          <w:tcPr>
            <w:tcW w:w="751" w:type="dxa"/>
          </w:tcPr>
          <w:p w:rsidR="00A971CA" w:rsidRPr="00D6037F" w:rsidRDefault="00A971CA" w:rsidP="00D6037F">
            <w:pPr>
              <w:pStyle w:val="TableParagraph"/>
              <w:ind w:left="0"/>
              <w:jc w:val="both"/>
              <w:rPr>
                <w:sz w:val="24"/>
                <w:szCs w:val="24"/>
                <w:lang w:eastAsia="ru-RU"/>
              </w:rPr>
            </w:pPr>
            <w:r>
              <w:rPr>
                <w:sz w:val="24"/>
                <w:szCs w:val="24"/>
                <w:lang w:eastAsia="ru-RU"/>
              </w:rPr>
              <w:t>39.</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Школьные помещения. Оборудование классной комнаты.</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40.</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Типы немецких школ.</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41.</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Мнения немецких сверстников о школе.</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42.</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Город хочет построить новую школу.</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12"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/6830/</w:t>
              </w:r>
              <w:r w:rsidR="00A971CA" w:rsidRPr="00011845">
                <w:rPr>
                  <w:rStyle w:val="aff8"/>
                </w:rPr>
                <w:t>start</w:t>
              </w:r>
              <w:r w:rsidR="00A971CA" w:rsidRPr="00BB1F30">
                <w:rPr>
                  <w:rStyle w:val="aff8"/>
                  <w:lang w:val="ru-RU"/>
                </w:rPr>
                <w:t>/242663/</w:t>
              </w:r>
            </w:hyperlink>
          </w:p>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43.</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Школа мечты.</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lastRenderedPageBreak/>
              <w:t>44.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Наша школа.</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45.</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Желания про школу и её оборудование.</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46.</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Истории про школу. Развитие навыков аудирования.</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47.</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Лексико-грамматический контроль по материалу </w:t>
            </w:r>
            <w:r w:rsidRPr="00011845">
              <w:rPr>
                <w:rFonts w:eastAsia="Times New Roman"/>
                <w:color w:val="000000" w:themeColor="text1"/>
                <w:lang w:val="en-GB" w:eastAsia="ru-RU"/>
              </w:rPr>
              <w:t>II</w:t>
            </w:r>
            <w:r w:rsidRPr="00BB1F30">
              <w:rPr>
                <w:rFonts w:eastAsia="Times New Roman"/>
                <w:color w:val="000000" w:themeColor="text1"/>
                <w:lang w:val="ru-RU" w:eastAsia="ru-RU"/>
              </w:rPr>
              <w:t xml:space="preserve"> четверти.</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48.</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Детский немецкий фольклор.</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3"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/6822/</w:t>
              </w:r>
              <w:r w:rsidR="00A971CA" w:rsidRPr="00011845">
                <w:rPr>
                  <w:rStyle w:val="aff8"/>
                </w:rPr>
                <w:t>start</w:t>
              </w:r>
              <w:r w:rsidR="00A971CA" w:rsidRPr="00255357">
                <w:rPr>
                  <w:rStyle w:val="aff8"/>
                  <w:lang w:val="ru-RU"/>
                </w:rPr>
                <w:t>/242198/</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49.</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Покупка подарков к празднику.</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4"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/6821/</w:t>
              </w:r>
              <w:r w:rsidR="00A971CA" w:rsidRPr="00011845">
                <w:rPr>
                  <w:rStyle w:val="aff8"/>
                </w:rPr>
                <w:t>start</w:t>
              </w:r>
              <w:r w:rsidR="00A971CA" w:rsidRPr="00255357">
                <w:rPr>
                  <w:rStyle w:val="aff8"/>
                  <w:lang w:val="ru-RU"/>
                </w:rPr>
                <w:t>/242322/</w:t>
              </w:r>
            </w:hyperlink>
          </w:p>
          <w:p w:rsidR="00A971CA" w:rsidRPr="00255357" w:rsidRDefault="00A971CA" w:rsidP="00D6037F">
            <w:pPr>
              <w:spacing w:after="0"/>
              <w:rPr>
                <w:lang w:val="ru-RU"/>
              </w:rPr>
            </w:pPr>
          </w:p>
        </w:tc>
      </w:tr>
      <w:tr w:rsidR="00A971CA" w:rsidRPr="00011845"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50.</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Расписание уроков.</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51.</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Который час?</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52.</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Классная комната Йорга. Предлоги с </w:t>
            </w:r>
            <w:r w:rsidRPr="00011845">
              <w:rPr>
                <w:rFonts w:eastAsia="Times New Roman"/>
                <w:color w:val="000000" w:themeColor="text1"/>
                <w:lang w:eastAsia="ru-RU"/>
              </w:rPr>
              <w:t>Dativ</w:t>
            </w:r>
            <w:r w:rsidRPr="00BB1F30">
              <w:rPr>
                <w:rFonts w:eastAsia="Times New Roman"/>
                <w:color w:val="000000" w:themeColor="text1"/>
                <w:lang w:val="ru-RU" w:eastAsia="ru-RU"/>
              </w:rPr>
              <w:t xml:space="preserve"> и </w:t>
            </w:r>
            <w:r w:rsidRPr="00011845">
              <w:rPr>
                <w:rFonts w:eastAsia="Times New Roman"/>
                <w:color w:val="000000" w:themeColor="text1"/>
                <w:lang w:eastAsia="ru-RU"/>
              </w:rPr>
              <w:t>Akkusativ</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lastRenderedPageBreak/>
              <w:t>53.</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Комната ученика Йорга.</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5"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/6825/</w:t>
              </w:r>
              <w:r w:rsidR="00A971CA" w:rsidRPr="00011845">
                <w:rPr>
                  <w:rStyle w:val="aff8"/>
                </w:rPr>
                <w:t>start</w:t>
              </w:r>
              <w:r w:rsidR="00A971CA" w:rsidRPr="00255357">
                <w:rPr>
                  <w:rStyle w:val="aff8"/>
                  <w:lang w:val="ru-RU"/>
                </w:rPr>
                <w:t>/242973/</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54.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Классная комната Йорга.</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6"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/6815/</w:t>
              </w:r>
              <w:r w:rsidR="00A971CA" w:rsidRPr="00011845">
                <w:rPr>
                  <w:rStyle w:val="aff8"/>
                </w:rPr>
                <w:t>start</w:t>
              </w:r>
              <w:r w:rsidR="00A971CA" w:rsidRPr="00255357">
                <w:rPr>
                  <w:rStyle w:val="aff8"/>
                  <w:lang w:val="ru-RU"/>
                </w:rPr>
                <w:t>/242477/</w:t>
              </w:r>
            </w:hyperlink>
          </w:p>
          <w:p w:rsidR="00A971CA" w:rsidRPr="00255357" w:rsidRDefault="00A971CA" w:rsidP="00D6037F">
            <w:pPr>
              <w:spacing w:after="0"/>
              <w:rPr>
                <w:lang w:val="ru-RU"/>
              </w:rPr>
            </w:pPr>
          </w:p>
        </w:tc>
      </w:tr>
      <w:tr w:rsidR="00A971CA" w:rsidRPr="00A971CA"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55.</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Поэтические глаголы. </w:t>
            </w:r>
            <w:r w:rsidRPr="00011845">
              <w:rPr>
                <w:rFonts w:eastAsia="Times New Roman"/>
                <w:color w:val="000000" w:themeColor="text1"/>
                <w:lang w:eastAsia="ru-RU"/>
              </w:rPr>
              <w:t>Pr</w:t>
            </w:r>
            <w:r w:rsidRPr="00BB1F30">
              <w:rPr>
                <w:rFonts w:eastAsia="Times New Roman"/>
                <w:color w:val="000000" w:themeColor="text1"/>
                <w:lang w:val="ru-RU" w:eastAsia="ru-RU"/>
              </w:rPr>
              <w:t>ä</w:t>
            </w:r>
            <w:r w:rsidRPr="00011845">
              <w:rPr>
                <w:rFonts w:eastAsia="Times New Roman"/>
                <w:color w:val="000000" w:themeColor="text1"/>
                <w:lang w:eastAsia="ru-RU"/>
              </w:rPr>
              <w:t>teritum</w:t>
            </w:r>
            <w:r w:rsidRPr="00BB1F30">
              <w:rPr>
                <w:rFonts w:eastAsia="Times New Roman"/>
                <w:color w:val="000000" w:themeColor="text1"/>
                <w:lang w:val="ru-RU" w:eastAsia="ru-RU"/>
              </w:rPr>
              <w:t xml:space="preserve"> слабых глаголов.</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56.</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 xml:space="preserve">Записи из дневника Эльки. </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7"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/6829/</w:t>
              </w:r>
              <w:r w:rsidR="00A971CA" w:rsidRPr="00011845">
                <w:rPr>
                  <w:rStyle w:val="aff8"/>
                </w:rPr>
                <w:t>start</w:t>
              </w:r>
              <w:r w:rsidR="00A971CA" w:rsidRPr="00255357">
                <w:rPr>
                  <w:rStyle w:val="aff8"/>
                  <w:lang w:val="ru-RU"/>
                </w:rPr>
                <w:t>/242942/</w:t>
              </w:r>
            </w:hyperlink>
          </w:p>
          <w:p w:rsidR="00A971CA" w:rsidRPr="00255357" w:rsidRDefault="00A971CA" w:rsidP="00D6037F">
            <w:pPr>
              <w:spacing w:after="0"/>
              <w:rPr>
                <w:lang w:val="ru-RU"/>
              </w:rPr>
            </w:pPr>
          </w:p>
        </w:tc>
      </w:tr>
      <w:tr w:rsidR="00A971CA" w:rsidRPr="00A971CA"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57.</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Нам нужно каждый день учиться.</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58.</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Первое дело комиссара Книпеля.</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59.</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Записи из ежедневника Эльки.</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60.</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 xml:space="preserve"> Мы любим нашу школу.</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61.</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Шутки про школу. Аудирование.</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lastRenderedPageBreak/>
              <w:t>62.</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 Загадки и кроссворды про школьную жизнь.</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63.</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Любимый предмет.</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64.</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 Предложения и советы от школы в Диксилэнде.</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65.</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BB1F30">
              <w:rPr>
                <w:rFonts w:eastAsia="Times New Roman"/>
                <w:color w:val="000000" w:themeColor="text1"/>
                <w:lang w:val="ru-RU" w:eastAsia="ru-RU"/>
              </w:rPr>
              <w:t xml:space="preserve"> Повторение материала по теме «</w:t>
            </w:r>
            <w:r w:rsidRPr="00BB1F30">
              <w:rPr>
                <w:rFonts w:eastAsia="Times New Roman"/>
                <w:lang w:val="ru-RU" w:eastAsia="ru-RU"/>
              </w:rPr>
              <w:t>Школа, школьная жизнь, изучаемые предметы,</w:t>
            </w:r>
            <w:r w:rsidRPr="00011845">
              <w:rPr>
                <w:rFonts w:eastAsia="Times New Roman"/>
                <w:lang w:eastAsia="ru-RU"/>
              </w:rPr>
              <w:t> </w:t>
            </w:r>
            <w:r w:rsidRPr="00BB1F30">
              <w:rPr>
                <w:rFonts w:eastAsia="Times New Roman"/>
                <w:lang w:val="ru-RU" w:eastAsia="ru-RU"/>
              </w:rPr>
              <w:t>любимый предмет, правила поведения</w:t>
            </w:r>
            <w:r w:rsidRPr="00BB1F30">
              <w:rPr>
                <w:rFonts w:eastAsia="Times New Roman"/>
                <w:lang w:val="ru-RU" w:eastAsia="ru-RU"/>
              </w:rPr>
              <w:br/>
              <w:t xml:space="preserve">в школе. </w:t>
            </w:r>
            <w:r w:rsidRPr="00011845">
              <w:rPr>
                <w:rFonts w:eastAsia="Times New Roman"/>
                <w:lang w:eastAsia="ru-RU"/>
              </w:rPr>
              <w:t>Переписка с зарубежными сверстниками»</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881"/>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66.</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 xml:space="preserve"> Немецкие детские писатели.</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67.</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BB1F30">
              <w:rPr>
                <w:rFonts w:eastAsia="Times New Roman"/>
                <w:color w:val="000000" w:themeColor="text1"/>
                <w:lang w:val="ru-RU" w:eastAsia="ru-RU"/>
              </w:rPr>
              <w:t xml:space="preserve">Один день из нашей жизни. </w:t>
            </w:r>
            <w:r w:rsidRPr="00011845">
              <w:rPr>
                <w:rFonts w:eastAsia="Times New Roman"/>
                <w:color w:val="000000" w:themeColor="text1"/>
                <w:lang w:eastAsia="ru-RU"/>
              </w:rPr>
              <w:t>Какой он?</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8"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/6826/</w:t>
              </w:r>
              <w:r w:rsidR="00A971CA" w:rsidRPr="00011845">
                <w:rPr>
                  <w:rStyle w:val="aff8"/>
                </w:rPr>
                <w:t>start</w:t>
              </w:r>
              <w:r w:rsidR="00A971CA" w:rsidRPr="00255357">
                <w:rPr>
                  <w:rStyle w:val="aff8"/>
                  <w:lang w:val="ru-RU"/>
                </w:rPr>
                <w:t>/242911/</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68.</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Режим дня.</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19"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/6816/</w:t>
              </w:r>
              <w:r w:rsidR="00A971CA" w:rsidRPr="00011845">
                <w:rPr>
                  <w:rStyle w:val="aff8"/>
                </w:rPr>
                <w:t>start</w:t>
              </w:r>
              <w:r w:rsidR="00A971CA" w:rsidRPr="00255357">
                <w:rPr>
                  <w:rStyle w:val="aff8"/>
                  <w:lang w:val="ru-RU"/>
                </w:rPr>
                <w:t>/242415/</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69.</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Письмо Эльки о её интересах и хобби.</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20"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/6831/</w:t>
              </w:r>
              <w:r w:rsidR="00A971CA" w:rsidRPr="00011845">
                <w:rPr>
                  <w:rStyle w:val="aff8"/>
                </w:rPr>
                <w:t>start</w:t>
              </w:r>
              <w:r w:rsidR="00A971CA" w:rsidRPr="00BB1F30">
                <w:rPr>
                  <w:rStyle w:val="aff8"/>
                  <w:lang w:val="ru-RU"/>
                </w:rPr>
                <w:t>/242725/</w:t>
              </w:r>
            </w:hyperlink>
          </w:p>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70.</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BB1F30">
              <w:rPr>
                <w:rFonts w:eastAsia="Times New Roman"/>
                <w:color w:val="000000" w:themeColor="text1"/>
                <w:lang w:val="ru-RU" w:eastAsia="ru-RU"/>
              </w:rPr>
              <w:t xml:space="preserve">Свободное время. Инфинитивный оборот </w:t>
            </w:r>
            <w:r w:rsidRPr="00011845">
              <w:rPr>
                <w:rFonts w:eastAsia="Times New Roman"/>
                <w:color w:val="000000" w:themeColor="text1"/>
                <w:lang w:eastAsia="ru-RU"/>
              </w:rPr>
              <w:t>um</w:t>
            </w:r>
            <w:r w:rsidRPr="00BB1F30">
              <w:rPr>
                <w:rFonts w:eastAsia="Times New Roman"/>
                <w:color w:val="000000" w:themeColor="text1"/>
                <w:lang w:val="ru-RU" w:eastAsia="ru-RU"/>
              </w:rPr>
              <w:t>...</w:t>
            </w:r>
            <w:r w:rsidRPr="00011845">
              <w:rPr>
                <w:rFonts w:eastAsia="Times New Roman"/>
                <w:color w:val="000000" w:themeColor="text1"/>
                <w:lang w:eastAsia="ru-RU"/>
              </w:rPr>
              <w:t>zu</w:t>
            </w:r>
            <w:r w:rsidRPr="00BB1F30">
              <w:rPr>
                <w:rFonts w:eastAsia="Times New Roman"/>
                <w:color w:val="000000" w:themeColor="text1"/>
                <w:lang w:val="ru-RU" w:eastAsia="ru-RU"/>
              </w:rPr>
              <w:t xml:space="preserve"> + </w:t>
            </w:r>
            <w:r w:rsidRPr="00011845">
              <w:rPr>
                <w:rFonts w:eastAsia="Times New Roman"/>
                <w:color w:val="000000" w:themeColor="text1"/>
                <w:lang w:eastAsia="ru-RU"/>
              </w:rPr>
              <w:t>Infinitiv</w:t>
            </w:r>
            <w:r w:rsidRPr="00BB1F30">
              <w:rPr>
                <w:rFonts w:eastAsia="Times New Roman"/>
                <w:color w:val="000000" w:themeColor="text1"/>
                <w:lang w:val="ru-RU" w:eastAsia="ru-RU"/>
              </w:rPr>
              <w:t>.</w:t>
            </w:r>
            <w:r w:rsidRPr="00BB1F30">
              <w:rPr>
                <w:rFonts w:eastAsia="Times New Roman"/>
                <w:color w:val="000000" w:themeColor="text1"/>
                <w:lang w:val="ru-RU" w:eastAsia="ru-RU"/>
              </w:rPr>
              <w:br/>
            </w:r>
            <w:r w:rsidRPr="00011845">
              <w:rPr>
                <w:rFonts w:eastAsia="Times New Roman"/>
                <w:color w:val="000000" w:themeColor="text1"/>
                <w:lang w:eastAsia="ru-RU"/>
              </w:rPr>
              <w:t>Предлоги с Dativ</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21"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/6808/</w:t>
              </w:r>
              <w:r w:rsidR="00A971CA" w:rsidRPr="00011845">
                <w:rPr>
                  <w:rStyle w:val="aff8"/>
                </w:rPr>
                <w:t>start</w:t>
              </w:r>
              <w:r w:rsidR="00A971CA" w:rsidRPr="00255357">
                <w:rPr>
                  <w:rStyle w:val="aff8"/>
                  <w:lang w:val="ru-RU"/>
                </w:rPr>
                <w:t>/243190/</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lastRenderedPageBreak/>
              <w:t>71.</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BB1F30">
              <w:rPr>
                <w:rFonts w:eastAsia="Times New Roman"/>
                <w:color w:val="000000" w:themeColor="text1"/>
                <w:lang w:val="ru-RU" w:eastAsia="ru-RU"/>
              </w:rPr>
              <w:t xml:space="preserve">Любовь к животным –это хобби? </w:t>
            </w:r>
            <w:r w:rsidRPr="00011845">
              <w:rPr>
                <w:rFonts w:eastAsia="Times New Roman"/>
                <w:color w:val="000000" w:themeColor="text1"/>
                <w:lang w:eastAsia="ru-RU"/>
              </w:rPr>
              <w:t>Склонение существительных</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22"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/6823/</w:t>
              </w:r>
              <w:r w:rsidR="00A971CA" w:rsidRPr="00011845">
                <w:rPr>
                  <w:rStyle w:val="aff8"/>
                </w:rPr>
                <w:t>start</w:t>
              </w:r>
              <w:r w:rsidR="00A971CA" w:rsidRPr="00255357">
                <w:rPr>
                  <w:rStyle w:val="aff8"/>
                  <w:lang w:val="ru-RU"/>
                </w:rPr>
                <w:t>/242849/</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72.</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Как Элька распределяет своё время?</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23"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/6824/</w:t>
              </w:r>
              <w:r w:rsidR="00A971CA" w:rsidRPr="00011845">
                <w:rPr>
                  <w:rStyle w:val="aff8"/>
                </w:rPr>
                <w:t>start</w:t>
              </w:r>
              <w:r w:rsidR="00A971CA" w:rsidRPr="00BB1F30">
                <w:rPr>
                  <w:rStyle w:val="aff8"/>
                  <w:lang w:val="ru-RU"/>
                </w:rPr>
                <w:t>/243004/</w:t>
              </w:r>
            </w:hyperlink>
          </w:p>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73.</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Радость от посещения зоопарка.</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24"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/6834/</w:t>
              </w:r>
              <w:r w:rsidR="00A971CA" w:rsidRPr="00011845">
                <w:rPr>
                  <w:rStyle w:val="aff8"/>
                </w:rPr>
                <w:t>start</w:t>
              </w:r>
              <w:r w:rsidR="00A971CA" w:rsidRPr="00255357">
                <w:rPr>
                  <w:rStyle w:val="aff8"/>
                  <w:lang w:val="ru-RU"/>
                </w:rPr>
                <w:t>/296333/</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74.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Утро школьника Дирка.</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25"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/6809/</w:t>
              </w:r>
              <w:r w:rsidR="00A971CA" w:rsidRPr="00011845">
                <w:rPr>
                  <w:rStyle w:val="aff8"/>
                </w:rPr>
                <w:t>start</w:t>
              </w:r>
              <w:r w:rsidR="00A971CA" w:rsidRPr="00255357">
                <w:rPr>
                  <w:rStyle w:val="aff8"/>
                  <w:lang w:val="ru-RU"/>
                </w:rPr>
                <w:t>/242570/</w:t>
              </w:r>
            </w:hyperlink>
          </w:p>
          <w:p w:rsidR="00A971CA" w:rsidRPr="00255357" w:rsidRDefault="00A971CA" w:rsidP="00D6037F">
            <w:pPr>
              <w:spacing w:after="0"/>
              <w:rPr>
                <w:lang w:val="ru-RU"/>
              </w:rPr>
            </w:pPr>
          </w:p>
        </w:tc>
      </w:tr>
      <w:tr w:rsidR="00A971CA" w:rsidRPr="00155D6B"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75.</w:t>
            </w:r>
          </w:p>
        </w:tc>
        <w:tc>
          <w:tcPr>
            <w:tcW w:w="3827" w:type="dxa"/>
            <w:tcMar>
              <w:top w:w="50" w:type="dxa"/>
              <w:left w:w="100" w:type="dxa"/>
            </w:tcMar>
          </w:tcPr>
          <w:p w:rsidR="00A971CA" w:rsidRPr="00155D6B"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Разговор по телефону с мамой. </w:t>
            </w:r>
            <w:r w:rsidRPr="00155D6B">
              <w:rPr>
                <w:rFonts w:eastAsia="Times New Roman"/>
                <w:color w:val="000000" w:themeColor="text1"/>
                <w:lang w:val="ru-RU" w:eastAsia="ru-RU"/>
              </w:rPr>
              <w:t>Развитие навыков аудирования.</w:t>
            </w:r>
          </w:p>
        </w:tc>
        <w:tc>
          <w:tcPr>
            <w:tcW w:w="1559" w:type="dxa"/>
          </w:tcPr>
          <w:p w:rsidR="00A971CA" w:rsidRPr="00155D6B" w:rsidRDefault="00A971CA" w:rsidP="00D6037F">
            <w:pPr>
              <w:spacing w:after="0"/>
              <w:rPr>
                <w:lang w:val="ru-RU"/>
              </w:rPr>
            </w:pPr>
            <w:r>
              <w:rPr>
                <w:lang w:val="ru-RU"/>
              </w:rPr>
              <w:t>1</w:t>
            </w:r>
          </w:p>
        </w:tc>
        <w:tc>
          <w:tcPr>
            <w:tcW w:w="3828" w:type="dxa"/>
            <w:tcMar>
              <w:top w:w="50" w:type="dxa"/>
              <w:left w:w="100" w:type="dxa"/>
            </w:tcMar>
          </w:tcPr>
          <w:p w:rsidR="00A971CA" w:rsidRPr="00155D6B"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76.</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 xml:space="preserve">Йорг накрывает на стол. </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77.</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Распорядок дня. Проблема распределения времени.</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26"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/6807/</w:t>
              </w:r>
              <w:r w:rsidR="00A971CA" w:rsidRPr="00011845">
                <w:rPr>
                  <w:rStyle w:val="aff8"/>
                </w:rPr>
                <w:t>start</w:t>
              </w:r>
              <w:r w:rsidR="00A971CA" w:rsidRPr="00BB1F30">
                <w:rPr>
                  <w:rStyle w:val="aff8"/>
                  <w:lang w:val="ru-RU"/>
                </w:rPr>
                <w:t>/243159/</w:t>
              </w:r>
            </w:hyperlink>
          </w:p>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78.</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Лексико-грамматический контроль по материалу </w:t>
            </w:r>
            <w:r w:rsidRPr="00011845">
              <w:rPr>
                <w:rFonts w:eastAsia="Times New Roman"/>
                <w:color w:val="000000" w:themeColor="text1"/>
                <w:lang w:val="en-GB" w:eastAsia="ru-RU"/>
              </w:rPr>
              <w:t>III</w:t>
            </w:r>
            <w:r w:rsidRPr="00BB1F30">
              <w:rPr>
                <w:rFonts w:eastAsia="Times New Roman"/>
                <w:color w:val="000000" w:themeColor="text1"/>
                <w:lang w:val="ru-RU" w:eastAsia="ru-RU"/>
              </w:rPr>
              <w:t xml:space="preserve"> четверти.</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79.</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Классные поездки. Советы для путешественников.</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lastRenderedPageBreak/>
              <w:t>80.</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Достопримечательности Берлина.</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27"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/6806/</w:t>
              </w:r>
              <w:r w:rsidR="00A971CA" w:rsidRPr="00011845">
                <w:rPr>
                  <w:rStyle w:val="aff8"/>
                </w:rPr>
                <w:t>start</w:t>
              </w:r>
              <w:r w:rsidR="00A971CA" w:rsidRPr="00255357">
                <w:rPr>
                  <w:rStyle w:val="aff8"/>
                  <w:lang w:val="ru-RU"/>
                </w:rPr>
                <w:t>/242384/</w:t>
              </w:r>
            </w:hyperlink>
          </w:p>
          <w:p w:rsidR="00A971CA" w:rsidRPr="00255357" w:rsidRDefault="00A971CA" w:rsidP="00D6037F">
            <w:pPr>
              <w:spacing w:after="0"/>
              <w:rPr>
                <w:lang w:val="ru-RU"/>
              </w:rPr>
            </w:pPr>
          </w:p>
        </w:tc>
      </w:tr>
      <w:tr w:rsidR="00A971CA" w:rsidRPr="00011845"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81.</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Франкфурт-на-Майне.</w:t>
            </w:r>
            <w:r w:rsidRPr="00011845">
              <w:rPr>
                <w:rFonts w:eastAsia="Times New Roman"/>
                <w:color w:val="000000" w:themeColor="text1"/>
                <w:lang w:eastAsia="ru-RU"/>
              </w:rPr>
              <w:br/>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82.</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Бремен. Бременские музыканты.</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83.</w:t>
            </w:r>
          </w:p>
        </w:tc>
        <w:tc>
          <w:tcPr>
            <w:tcW w:w="3827" w:type="dxa"/>
            <w:tcMar>
              <w:top w:w="50" w:type="dxa"/>
              <w:left w:w="100" w:type="dxa"/>
            </w:tcMar>
          </w:tcPr>
          <w:p w:rsidR="00A971CA" w:rsidRPr="00155D6B" w:rsidRDefault="00A971CA" w:rsidP="00155D6B">
            <w:pPr>
              <w:tabs>
                <w:tab w:val="left" w:pos="467"/>
              </w:tabs>
              <w:spacing w:after="0" w:line="240" w:lineRule="auto"/>
              <w:ind w:left="360"/>
              <w:jc w:val="both"/>
              <w:rPr>
                <w:rFonts w:eastAsia="Times New Roman"/>
                <w:color w:val="000000" w:themeColor="text1"/>
                <w:lang w:eastAsia="ru-RU"/>
              </w:rPr>
            </w:pPr>
            <w:r w:rsidRPr="00155D6B">
              <w:rPr>
                <w:rFonts w:eastAsia="Times New Roman"/>
                <w:color w:val="000000" w:themeColor="text1"/>
                <w:lang w:eastAsia="ru-RU"/>
              </w:rPr>
              <w:t>Гамбург.</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28"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/6828/</w:t>
              </w:r>
              <w:r w:rsidR="00A971CA" w:rsidRPr="00011845">
                <w:rPr>
                  <w:rStyle w:val="aff8"/>
                </w:rPr>
                <w:t>start</w:t>
              </w:r>
              <w:r w:rsidR="00A971CA" w:rsidRPr="00255357">
                <w:rPr>
                  <w:rStyle w:val="aff8"/>
                  <w:lang w:val="ru-RU"/>
                </w:rPr>
                <w:t>/242880/</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84.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Города России.</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29"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/6805/</w:t>
              </w:r>
              <w:r w:rsidR="00A971CA" w:rsidRPr="00011845">
                <w:rPr>
                  <w:rStyle w:val="aff8"/>
                </w:rPr>
                <w:t>start</w:t>
              </w:r>
              <w:r w:rsidR="00A971CA" w:rsidRPr="00255357">
                <w:rPr>
                  <w:rStyle w:val="aff8"/>
                  <w:lang w:val="ru-RU"/>
                </w:rPr>
                <w:t>/242229/</w:t>
              </w:r>
            </w:hyperlink>
          </w:p>
          <w:p w:rsidR="00A971CA" w:rsidRPr="00255357" w:rsidRDefault="00A971CA" w:rsidP="00D6037F">
            <w:pPr>
              <w:spacing w:after="0"/>
              <w:rPr>
                <w:lang w:val="ru-RU"/>
              </w:rPr>
            </w:pPr>
          </w:p>
        </w:tc>
      </w:tr>
      <w:tr w:rsidR="00A971CA" w:rsidRPr="00A971CA"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85.</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Чем занимаются школьники во время классной поездки.</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86.</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Еда и перекусы в поездках.</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87.</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Еда. Традиции приёма еды  Германии.</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30"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/6819/</w:t>
              </w:r>
              <w:r w:rsidR="00A971CA" w:rsidRPr="00011845">
                <w:rPr>
                  <w:rStyle w:val="aff8"/>
                </w:rPr>
                <w:t>start</w:t>
              </w:r>
              <w:r w:rsidR="00A971CA" w:rsidRPr="00BB1F30">
                <w:rPr>
                  <w:rStyle w:val="aff8"/>
                  <w:lang w:val="ru-RU"/>
                </w:rPr>
                <w:t>/243221/</w:t>
              </w:r>
            </w:hyperlink>
          </w:p>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88.</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Ориентирование</w:t>
            </w:r>
            <w:r>
              <w:rPr>
                <w:rFonts w:eastAsia="Times New Roman"/>
                <w:color w:val="000000" w:themeColor="text1"/>
                <w:lang w:val="ru-RU" w:eastAsia="ru-RU"/>
              </w:rPr>
              <w:t xml:space="preserve"> </w:t>
            </w:r>
            <w:r w:rsidRPr="00011845">
              <w:rPr>
                <w:rFonts w:eastAsia="Times New Roman"/>
                <w:color w:val="000000" w:themeColor="text1"/>
                <w:lang w:eastAsia="ru-RU"/>
              </w:rPr>
              <w:t xml:space="preserve"> в</w:t>
            </w:r>
            <w:r w:rsidRPr="00011845">
              <w:rPr>
                <w:rFonts w:eastAsia="Times New Roman"/>
                <w:color w:val="000000" w:themeColor="text1"/>
                <w:lang w:eastAsia="ru-RU"/>
              </w:rPr>
              <w:br/>
              <w:t>незнакомом городе.</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lastRenderedPageBreak/>
              <w:t>89.</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Способы и виды транспорта для путешествий.</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90.</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Прогулки по городу. Предлоги в дательном и винительном падежах.</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91.</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Описываем фотографии города.</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92.</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Города Германии. Развитие навыков аудирования.</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93.</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Рисуем план города.</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94.</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 xml:space="preserve">Географическое положение городов </w:t>
            </w:r>
            <w:r>
              <w:rPr>
                <w:rFonts w:eastAsia="Times New Roman"/>
                <w:color w:val="000000" w:themeColor="text1"/>
                <w:lang w:val="ru-RU" w:eastAsia="ru-RU"/>
              </w:rPr>
              <w:t>Г</w:t>
            </w:r>
            <w:r w:rsidRPr="00011845">
              <w:rPr>
                <w:rFonts w:eastAsia="Times New Roman"/>
                <w:color w:val="000000" w:themeColor="text1"/>
                <w:lang w:eastAsia="ru-RU"/>
              </w:rPr>
              <w:t>ермании.</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95.</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Литературный карнавал.</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31"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/6838/</w:t>
              </w:r>
              <w:r w:rsidR="00A971CA" w:rsidRPr="00011845">
                <w:rPr>
                  <w:rStyle w:val="aff8"/>
                </w:rPr>
                <w:t>start</w:t>
              </w:r>
              <w:r w:rsidR="00A971CA" w:rsidRPr="00255357">
                <w:rPr>
                  <w:rStyle w:val="aff8"/>
                  <w:lang w:val="ru-RU"/>
                </w:rPr>
                <w:t>/242291/</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t>96.</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Сказочные герои и их костюмы.</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32"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/6837/</w:t>
              </w:r>
              <w:r w:rsidR="00A971CA" w:rsidRPr="00011845">
                <w:rPr>
                  <w:rStyle w:val="aff8"/>
                </w:rPr>
                <w:t>start</w:t>
              </w:r>
              <w:r w:rsidR="00A971CA" w:rsidRPr="00BB1F30">
                <w:rPr>
                  <w:rStyle w:val="aff8"/>
                  <w:lang w:val="ru-RU"/>
                </w:rPr>
                <w:t>/242694/</w:t>
              </w:r>
            </w:hyperlink>
          </w:p>
          <w:p w:rsidR="00A971CA" w:rsidRPr="00BB1F30" w:rsidRDefault="00A971CA" w:rsidP="00D6037F">
            <w:pPr>
              <w:spacing w:after="0"/>
              <w:rPr>
                <w:lang w:val="ru-RU"/>
              </w:rPr>
            </w:pPr>
          </w:p>
        </w:tc>
      </w:tr>
      <w:tr w:rsidR="00A971CA" w:rsidRPr="00255357"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97.</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011845">
              <w:rPr>
                <w:rFonts w:eastAsia="Times New Roman"/>
                <w:color w:val="000000" w:themeColor="text1"/>
                <w:lang w:eastAsia="ru-RU"/>
              </w:rPr>
              <w:t>Увлечения немецких сверстников.</w:t>
            </w:r>
          </w:p>
        </w:tc>
        <w:tc>
          <w:tcPr>
            <w:tcW w:w="1559" w:type="dxa"/>
          </w:tcPr>
          <w:p w:rsidR="00A971CA" w:rsidRPr="00A971CA"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255357" w:rsidRDefault="00167A11" w:rsidP="00D6037F">
            <w:pPr>
              <w:spacing w:after="0"/>
              <w:rPr>
                <w:lang w:val="ru-RU"/>
              </w:rPr>
            </w:pPr>
            <w:hyperlink r:id="rId233" w:history="1">
              <w:r w:rsidR="00A971CA" w:rsidRPr="00011845">
                <w:rPr>
                  <w:rStyle w:val="aff8"/>
                </w:rPr>
                <w:t>https</w:t>
              </w:r>
              <w:r w:rsidR="00A971CA" w:rsidRPr="00255357">
                <w:rPr>
                  <w:rStyle w:val="aff8"/>
                  <w:lang w:val="ru-RU"/>
                </w:rPr>
                <w:t>://</w:t>
              </w:r>
              <w:r w:rsidR="00A971CA" w:rsidRPr="00011845">
                <w:rPr>
                  <w:rStyle w:val="aff8"/>
                </w:rPr>
                <w:t>resh</w:t>
              </w:r>
              <w:r w:rsidR="00A971CA" w:rsidRPr="00255357">
                <w:rPr>
                  <w:rStyle w:val="aff8"/>
                  <w:lang w:val="ru-RU"/>
                </w:rPr>
                <w:t>.</w:t>
              </w:r>
              <w:r w:rsidR="00A971CA" w:rsidRPr="00011845">
                <w:rPr>
                  <w:rStyle w:val="aff8"/>
                </w:rPr>
                <w:t>edu</w:t>
              </w:r>
              <w:r w:rsidR="00A971CA" w:rsidRPr="00255357">
                <w:rPr>
                  <w:rStyle w:val="aff8"/>
                  <w:lang w:val="ru-RU"/>
                </w:rPr>
                <w:t>.</w:t>
              </w:r>
              <w:r w:rsidR="00A971CA" w:rsidRPr="00011845">
                <w:rPr>
                  <w:rStyle w:val="aff8"/>
                </w:rPr>
                <w:t>ru</w:t>
              </w:r>
              <w:r w:rsidR="00A971CA" w:rsidRPr="00255357">
                <w:rPr>
                  <w:rStyle w:val="aff8"/>
                  <w:lang w:val="ru-RU"/>
                </w:rPr>
                <w:t>/</w:t>
              </w:r>
              <w:r w:rsidR="00A971CA" w:rsidRPr="00011845">
                <w:rPr>
                  <w:rStyle w:val="aff8"/>
                </w:rPr>
                <w:t>subject</w:t>
              </w:r>
              <w:r w:rsidR="00A971CA" w:rsidRPr="00255357">
                <w:rPr>
                  <w:rStyle w:val="aff8"/>
                  <w:lang w:val="ru-RU"/>
                </w:rPr>
                <w:t>/</w:t>
              </w:r>
              <w:r w:rsidR="00A971CA" w:rsidRPr="00011845">
                <w:rPr>
                  <w:rStyle w:val="aff8"/>
                </w:rPr>
                <w:t>lesson</w:t>
              </w:r>
              <w:r w:rsidR="00A971CA" w:rsidRPr="00255357">
                <w:rPr>
                  <w:rStyle w:val="aff8"/>
                  <w:lang w:val="ru-RU"/>
                </w:rPr>
                <w:t>/6835/</w:t>
              </w:r>
              <w:r w:rsidR="00A971CA" w:rsidRPr="00011845">
                <w:rPr>
                  <w:rStyle w:val="aff8"/>
                </w:rPr>
                <w:t>start</w:t>
              </w:r>
              <w:r w:rsidR="00A971CA" w:rsidRPr="00255357">
                <w:rPr>
                  <w:rStyle w:val="aff8"/>
                  <w:lang w:val="ru-RU"/>
                </w:rPr>
                <w:t>/242632/</w:t>
              </w:r>
            </w:hyperlink>
          </w:p>
          <w:p w:rsidR="00A971CA" w:rsidRPr="00255357" w:rsidRDefault="00A971CA" w:rsidP="00D6037F">
            <w:pPr>
              <w:spacing w:after="0"/>
              <w:rPr>
                <w:lang w:val="ru-RU"/>
              </w:rPr>
            </w:pPr>
          </w:p>
        </w:tc>
      </w:tr>
      <w:tr w:rsidR="00A971CA" w:rsidRPr="00255357" w:rsidTr="00A971CA">
        <w:trPr>
          <w:trHeight w:val="1390"/>
          <w:tblCellSpacing w:w="20" w:type="nil"/>
        </w:trPr>
        <w:tc>
          <w:tcPr>
            <w:tcW w:w="751" w:type="dxa"/>
          </w:tcPr>
          <w:p w:rsidR="00A971CA" w:rsidRPr="00155D6B" w:rsidRDefault="00A971CA" w:rsidP="00D6037F">
            <w:pPr>
              <w:pStyle w:val="TableParagraph"/>
              <w:ind w:left="0"/>
              <w:jc w:val="both"/>
              <w:rPr>
                <w:sz w:val="24"/>
                <w:szCs w:val="24"/>
                <w:lang w:eastAsia="ru-RU"/>
              </w:rPr>
            </w:pPr>
            <w:r>
              <w:rPr>
                <w:sz w:val="24"/>
                <w:szCs w:val="24"/>
                <w:lang w:eastAsia="ru-RU"/>
              </w:rPr>
              <w:lastRenderedPageBreak/>
              <w:t>98.</w:t>
            </w:r>
          </w:p>
        </w:tc>
        <w:tc>
          <w:tcPr>
            <w:tcW w:w="3827" w:type="dxa"/>
            <w:tcMar>
              <w:top w:w="50" w:type="dxa"/>
              <w:left w:w="100" w:type="dxa"/>
            </w:tcMar>
          </w:tcPr>
          <w:p w:rsidR="00A971CA" w:rsidRPr="00BB1F30" w:rsidRDefault="00A971CA" w:rsidP="00155D6B">
            <w:pPr>
              <w:pStyle w:val="ae"/>
              <w:tabs>
                <w:tab w:val="left" w:pos="467"/>
              </w:tabs>
              <w:spacing w:after="0" w:line="240" w:lineRule="auto"/>
              <w:ind w:left="466"/>
              <w:jc w:val="both"/>
              <w:rPr>
                <w:rFonts w:eastAsia="Times New Roman"/>
                <w:color w:val="000000" w:themeColor="text1"/>
                <w:lang w:val="ru-RU" w:eastAsia="ru-RU"/>
              </w:rPr>
            </w:pPr>
            <w:r w:rsidRPr="00BB1F30">
              <w:rPr>
                <w:rFonts w:eastAsia="Times New Roman"/>
                <w:color w:val="000000" w:themeColor="text1"/>
                <w:lang w:val="ru-RU" w:eastAsia="ru-RU"/>
              </w:rPr>
              <w:t xml:space="preserve">Повторение пройденного материала за </w:t>
            </w:r>
            <w:r w:rsidRPr="00011845">
              <w:rPr>
                <w:rFonts w:eastAsia="Times New Roman"/>
                <w:color w:val="000000" w:themeColor="text1"/>
                <w:lang w:val="en-GB" w:eastAsia="ru-RU"/>
              </w:rPr>
              <w:t>III</w:t>
            </w:r>
            <w:r w:rsidRPr="00BB1F30">
              <w:rPr>
                <w:rFonts w:eastAsia="Times New Roman"/>
                <w:color w:val="000000" w:themeColor="text1"/>
                <w:lang w:val="ru-RU" w:eastAsia="ru-RU"/>
              </w:rPr>
              <w:t xml:space="preserve"> четверть.</w:t>
            </w:r>
          </w:p>
        </w:tc>
        <w:tc>
          <w:tcPr>
            <w:tcW w:w="1559" w:type="dxa"/>
          </w:tcPr>
          <w:p w:rsidR="00A971CA" w:rsidRPr="00D6037F" w:rsidRDefault="00A971CA" w:rsidP="00D6037F">
            <w:pPr>
              <w:spacing w:after="0"/>
              <w:rPr>
                <w:rStyle w:val="aff8"/>
                <w:lang w:val="ru-RU"/>
              </w:rPr>
            </w:pPr>
            <w:r>
              <w:rPr>
                <w:rStyle w:val="aff8"/>
                <w:lang w:val="ru-RU"/>
              </w:rPr>
              <w:t>1</w:t>
            </w:r>
          </w:p>
        </w:tc>
        <w:tc>
          <w:tcPr>
            <w:tcW w:w="3828" w:type="dxa"/>
            <w:tcMar>
              <w:top w:w="50" w:type="dxa"/>
              <w:left w:w="100" w:type="dxa"/>
            </w:tcMar>
          </w:tcPr>
          <w:p w:rsidR="00A971CA" w:rsidRPr="00BB1F30" w:rsidRDefault="00167A11" w:rsidP="00D6037F">
            <w:pPr>
              <w:spacing w:after="0"/>
              <w:rPr>
                <w:lang w:val="ru-RU"/>
              </w:rPr>
            </w:pPr>
            <w:hyperlink r:id="rId234" w:history="1">
              <w:r w:rsidR="00A971CA" w:rsidRPr="00011845">
                <w:rPr>
                  <w:rStyle w:val="aff8"/>
                </w:rPr>
                <w:t>https</w:t>
              </w:r>
              <w:r w:rsidR="00A971CA" w:rsidRPr="00BB1F30">
                <w:rPr>
                  <w:rStyle w:val="aff8"/>
                  <w:lang w:val="ru-RU"/>
                </w:rPr>
                <w:t>://</w:t>
              </w:r>
              <w:r w:rsidR="00A971CA" w:rsidRPr="00011845">
                <w:rPr>
                  <w:rStyle w:val="aff8"/>
                </w:rPr>
                <w:t>resh</w:t>
              </w:r>
              <w:r w:rsidR="00A971CA" w:rsidRPr="00BB1F30">
                <w:rPr>
                  <w:rStyle w:val="aff8"/>
                  <w:lang w:val="ru-RU"/>
                </w:rPr>
                <w:t>.</w:t>
              </w:r>
              <w:r w:rsidR="00A971CA" w:rsidRPr="00011845">
                <w:rPr>
                  <w:rStyle w:val="aff8"/>
                </w:rPr>
                <w:t>edu</w:t>
              </w:r>
              <w:r w:rsidR="00A971CA" w:rsidRPr="00BB1F30">
                <w:rPr>
                  <w:rStyle w:val="aff8"/>
                  <w:lang w:val="ru-RU"/>
                </w:rPr>
                <w:t>.</w:t>
              </w:r>
              <w:r w:rsidR="00A971CA" w:rsidRPr="00011845">
                <w:rPr>
                  <w:rStyle w:val="aff8"/>
                </w:rPr>
                <w:t>ru</w:t>
              </w:r>
              <w:r w:rsidR="00A971CA" w:rsidRPr="00BB1F30">
                <w:rPr>
                  <w:rStyle w:val="aff8"/>
                  <w:lang w:val="ru-RU"/>
                </w:rPr>
                <w:t>/</w:t>
              </w:r>
              <w:r w:rsidR="00A971CA" w:rsidRPr="00011845">
                <w:rPr>
                  <w:rStyle w:val="aff8"/>
                </w:rPr>
                <w:t>subject</w:t>
              </w:r>
              <w:r w:rsidR="00A971CA" w:rsidRPr="00BB1F30">
                <w:rPr>
                  <w:rStyle w:val="aff8"/>
                  <w:lang w:val="ru-RU"/>
                </w:rPr>
                <w:t>/</w:t>
              </w:r>
              <w:r w:rsidR="00A971CA" w:rsidRPr="00011845">
                <w:rPr>
                  <w:rStyle w:val="aff8"/>
                </w:rPr>
                <w:t>lesson</w:t>
              </w:r>
              <w:r w:rsidR="00A971CA" w:rsidRPr="00BB1F30">
                <w:rPr>
                  <w:rStyle w:val="aff8"/>
                  <w:lang w:val="ru-RU"/>
                </w:rPr>
                <w:t>/6836/</w:t>
              </w:r>
              <w:r w:rsidR="00A971CA" w:rsidRPr="00011845">
                <w:rPr>
                  <w:rStyle w:val="aff8"/>
                </w:rPr>
                <w:t>start</w:t>
              </w:r>
              <w:r w:rsidR="00A971CA" w:rsidRPr="00BB1F30">
                <w:rPr>
                  <w:rStyle w:val="aff8"/>
                  <w:lang w:val="ru-RU"/>
                </w:rPr>
                <w:t>/242601/</w:t>
              </w:r>
            </w:hyperlink>
          </w:p>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99.</w:t>
            </w:r>
          </w:p>
        </w:tc>
        <w:tc>
          <w:tcPr>
            <w:tcW w:w="3827" w:type="dxa"/>
            <w:tcMar>
              <w:top w:w="50" w:type="dxa"/>
              <w:left w:w="100" w:type="dxa"/>
            </w:tcMar>
          </w:tcPr>
          <w:p w:rsidR="00A971CA" w:rsidRPr="00011845" w:rsidRDefault="00A971CA" w:rsidP="00155D6B">
            <w:pPr>
              <w:pStyle w:val="ae"/>
              <w:tabs>
                <w:tab w:val="left" w:pos="467"/>
              </w:tabs>
              <w:spacing w:after="0" w:line="240" w:lineRule="auto"/>
              <w:ind w:left="466"/>
              <w:jc w:val="both"/>
              <w:rPr>
                <w:rFonts w:eastAsia="Times New Roman"/>
                <w:color w:val="000000" w:themeColor="text1"/>
                <w:lang w:eastAsia="ru-RU"/>
              </w:rPr>
            </w:pPr>
            <w:r w:rsidRPr="00BB1F30">
              <w:rPr>
                <w:rFonts w:eastAsia="Times New Roman"/>
                <w:color w:val="000000" w:themeColor="text1"/>
                <w:lang w:val="ru-RU" w:eastAsia="ru-RU"/>
              </w:rPr>
              <w:t xml:space="preserve"> </w:t>
            </w:r>
            <w:r w:rsidRPr="00011845">
              <w:rPr>
                <w:rFonts w:eastAsia="Times New Roman"/>
                <w:color w:val="000000" w:themeColor="text1"/>
                <w:lang w:eastAsia="ru-RU"/>
              </w:rPr>
              <w:t>Подготовка к проверочной работе.</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100.</w:t>
            </w:r>
          </w:p>
        </w:tc>
        <w:tc>
          <w:tcPr>
            <w:tcW w:w="3827" w:type="dxa"/>
            <w:tcMar>
              <w:top w:w="50" w:type="dxa"/>
              <w:left w:w="100" w:type="dxa"/>
            </w:tcMar>
          </w:tcPr>
          <w:p w:rsidR="00A971CA" w:rsidRPr="00155D6B" w:rsidRDefault="00A971CA" w:rsidP="00155D6B">
            <w:pPr>
              <w:tabs>
                <w:tab w:val="left" w:pos="467"/>
              </w:tabs>
              <w:spacing w:after="0" w:line="240" w:lineRule="auto"/>
              <w:jc w:val="both"/>
              <w:rPr>
                <w:rFonts w:eastAsia="Times New Roman"/>
                <w:color w:val="000000" w:themeColor="text1"/>
                <w:lang w:eastAsia="ru-RU"/>
              </w:rPr>
            </w:pPr>
            <w:r w:rsidRPr="00155D6B">
              <w:rPr>
                <w:rFonts w:eastAsia="Times New Roman"/>
                <w:color w:val="000000" w:themeColor="text1"/>
                <w:lang w:eastAsia="ru-RU"/>
              </w:rPr>
              <w:t>Итоговая проверочная работа.</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r w:rsidR="00A971CA" w:rsidRPr="00A971CA"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101.</w:t>
            </w:r>
          </w:p>
        </w:tc>
        <w:tc>
          <w:tcPr>
            <w:tcW w:w="3827" w:type="dxa"/>
            <w:tcMar>
              <w:top w:w="50" w:type="dxa"/>
              <w:left w:w="100" w:type="dxa"/>
            </w:tcMar>
          </w:tcPr>
          <w:p w:rsidR="00A971CA" w:rsidRPr="00155D6B" w:rsidRDefault="00A971CA" w:rsidP="00155D6B">
            <w:pPr>
              <w:tabs>
                <w:tab w:val="left" w:pos="467"/>
              </w:tabs>
              <w:spacing w:after="0" w:line="240" w:lineRule="auto"/>
              <w:jc w:val="both"/>
              <w:rPr>
                <w:rFonts w:eastAsia="Times New Roman"/>
                <w:color w:val="000000" w:themeColor="text1"/>
                <w:lang w:val="ru-RU" w:eastAsia="ru-RU"/>
              </w:rPr>
            </w:pPr>
            <w:r w:rsidRPr="00155D6B">
              <w:rPr>
                <w:rFonts w:eastAsia="Times New Roman"/>
                <w:color w:val="000000" w:themeColor="text1"/>
                <w:lang w:val="ru-RU" w:eastAsia="ru-RU"/>
              </w:rPr>
              <w:t>Анализ проверочных работ. Подведение итогов.</w:t>
            </w:r>
          </w:p>
        </w:tc>
        <w:tc>
          <w:tcPr>
            <w:tcW w:w="1559" w:type="dxa"/>
          </w:tcPr>
          <w:p w:rsidR="00A971CA" w:rsidRPr="00BB1F30" w:rsidRDefault="00A971CA" w:rsidP="00D6037F">
            <w:pPr>
              <w:spacing w:after="0"/>
              <w:rPr>
                <w:lang w:val="ru-RU"/>
              </w:rPr>
            </w:pPr>
            <w:r>
              <w:rPr>
                <w:lang w:val="ru-RU"/>
              </w:rPr>
              <w:t>1</w:t>
            </w:r>
          </w:p>
        </w:tc>
        <w:tc>
          <w:tcPr>
            <w:tcW w:w="3828" w:type="dxa"/>
            <w:tcMar>
              <w:top w:w="50" w:type="dxa"/>
              <w:left w:w="100" w:type="dxa"/>
            </w:tcMar>
          </w:tcPr>
          <w:p w:rsidR="00A971CA" w:rsidRPr="00BB1F30" w:rsidRDefault="00A971CA" w:rsidP="00D6037F">
            <w:pPr>
              <w:spacing w:after="0"/>
              <w:rPr>
                <w:lang w:val="ru-RU"/>
              </w:rPr>
            </w:pPr>
          </w:p>
        </w:tc>
      </w:tr>
      <w:tr w:rsidR="00A971CA" w:rsidRPr="00011845" w:rsidTr="00A971CA">
        <w:trPr>
          <w:trHeight w:val="1390"/>
          <w:tblCellSpacing w:w="20" w:type="nil"/>
        </w:trPr>
        <w:tc>
          <w:tcPr>
            <w:tcW w:w="751" w:type="dxa"/>
          </w:tcPr>
          <w:p w:rsidR="00A971CA" w:rsidRPr="00011845" w:rsidRDefault="00A971CA" w:rsidP="00D6037F">
            <w:pPr>
              <w:pStyle w:val="TableParagraph"/>
              <w:ind w:left="0"/>
              <w:jc w:val="both"/>
              <w:rPr>
                <w:sz w:val="24"/>
                <w:szCs w:val="24"/>
                <w:lang w:eastAsia="ru-RU"/>
              </w:rPr>
            </w:pPr>
            <w:r>
              <w:rPr>
                <w:sz w:val="24"/>
                <w:szCs w:val="24"/>
                <w:lang w:eastAsia="ru-RU"/>
              </w:rPr>
              <w:t>102.</w:t>
            </w:r>
          </w:p>
        </w:tc>
        <w:tc>
          <w:tcPr>
            <w:tcW w:w="3827" w:type="dxa"/>
            <w:tcMar>
              <w:top w:w="50" w:type="dxa"/>
              <w:left w:w="100" w:type="dxa"/>
            </w:tcMar>
          </w:tcPr>
          <w:p w:rsidR="00A971CA" w:rsidRPr="00155D6B" w:rsidRDefault="00A971CA" w:rsidP="00155D6B">
            <w:pPr>
              <w:tabs>
                <w:tab w:val="left" w:pos="467"/>
              </w:tabs>
              <w:spacing w:after="0" w:line="240" w:lineRule="auto"/>
              <w:jc w:val="both"/>
              <w:rPr>
                <w:rFonts w:eastAsia="Times New Roman"/>
                <w:color w:val="000000" w:themeColor="text1"/>
                <w:lang w:eastAsia="ru-RU"/>
              </w:rPr>
            </w:pPr>
            <w:r w:rsidRPr="00155D6B">
              <w:rPr>
                <w:rFonts w:eastAsia="Times New Roman"/>
                <w:color w:val="000000" w:themeColor="text1"/>
                <w:lang w:eastAsia="ru-RU"/>
              </w:rPr>
              <w:t>Планы на лето.</w:t>
            </w:r>
          </w:p>
        </w:tc>
        <w:tc>
          <w:tcPr>
            <w:tcW w:w="1559" w:type="dxa"/>
          </w:tcPr>
          <w:p w:rsidR="00A971CA" w:rsidRPr="00A971CA" w:rsidRDefault="00A971CA" w:rsidP="00D6037F">
            <w:pPr>
              <w:spacing w:after="0"/>
              <w:rPr>
                <w:lang w:val="ru-RU"/>
              </w:rPr>
            </w:pPr>
            <w:r>
              <w:rPr>
                <w:lang w:val="ru-RU"/>
              </w:rPr>
              <w:t>1</w:t>
            </w:r>
          </w:p>
        </w:tc>
        <w:tc>
          <w:tcPr>
            <w:tcW w:w="3828" w:type="dxa"/>
            <w:tcMar>
              <w:top w:w="50" w:type="dxa"/>
              <w:left w:w="100" w:type="dxa"/>
            </w:tcMar>
          </w:tcPr>
          <w:p w:rsidR="00A971CA" w:rsidRPr="00011845" w:rsidRDefault="00A971CA" w:rsidP="00D6037F">
            <w:pPr>
              <w:spacing w:after="0"/>
            </w:pPr>
          </w:p>
        </w:tc>
      </w:tr>
    </w:tbl>
    <w:p w:rsidR="004B6D4F" w:rsidRPr="00A73B02" w:rsidRDefault="004B6D4F" w:rsidP="004B6D4F">
      <w:pPr>
        <w:tabs>
          <w:tab w:val="left" w:pos="142"/>
        </w:tabs>
        <w:autoSpaceDE w:val="0"/>
        <w:autoSpaceDN w:val="0"/>
        <w:spacing w:after="92" w:line="240" w:lineRule="auto"/>
        <w:ind w:left="142" w:right="-239"/>
        <w:jc w:val="center"/>
        <w:rPr>
          <w:rFonts w:eastAsia="Times New Roman"/>
          <w:b/>
          <w:w w:val="100"/>
        </w:rPr>
      </w:pPr>
    </w:p>
    <w:p w:rsidR="004B6D4F" w:rsidRPr="00A73B02" w:rsidRDefault="004B6D4F" w:rsidP="004B6D4F">
      <w:pPr>
        <w:tabs>
          <w:tab w:val="left" w:pos="142"/>
        </w:tabs>
        <w:autoSpaceDE w:val="0"/>
        <w:autoSpaceDN w:val="0"/>
        <w:spacing w:after="92" w:line="240" w:lineRule="auto"/>
        <w:ind w:left="142" w:right="-239"/>
        <w:jc w:val="center"/>
        <w:rPr>
          <w:rFonts w:eastAsia="Times New Roman"/>
          <w:b/>
          <w:w w:val="100"/>
        </w:rPr>
      </w:pPr>
    </w:p>
    <w:p w:rsidR="004B6D4F" w:rsidRPr="0094767C" w:rsidRDefault="004B6D4F" w:rsidP="004B6D4F">
      <w:pPr>
        <w:tabs>
          <w:tab w:val="left" w:pos="142"/>
        </w:tabs>
        <w:autoSpaceDE w:val="0"/>
        <w:autoSpaceDN w:val="0"/>
        <w:spacing w:after="92" w:line="240" w:lineRule="auto"/>
        <w:ind w:left="142" w:right="-239"/>
        <w:jc w:val="center"/>
        <w:rPr>
          <w:rFonts w:eastAsia="Times New Roman"/>
          <w:b/>
          <w:w w:val="100"/>
        </w:rPr>
      </w:pPr>
      <w:bookmarkStart w:id="8" w:name="_Hlk146451754"/>
    </w:p>
    <w:p w:rsidR="004B6D4F" w:rsidRPr="0094767C" w:rsidRDefault="0094767C" w:rsidP="00440B2B">
      <w:pPr>
        <w:tabs>
          <w:tab w:val="left" w:pos="284"/>
        </w:tabs>
        <w:autoSpaceDE w:val="0"/>
        <w:autoSpaceDN w:val="0"/>
        <w:spacing w:after="78" w:line="240" w:lineRule="auto"/>
        <w:rPr>
          <w:b/>
          <w:w w:val="100"/>
          <w:lang w:val="ru-RU"/>
        </w:rPr>
      </w:pPr>
      <w:r w:rsidRPr="0094767C">
        <w:rPr>
          <w:b/>
          <w:w w:val="100"/>
        </w:rPr>
        <w:t xml:space="preserve">7 </w:t>
      </w:r>
      <w:r w:rsidRPr="0094767C">
        <w:rPr>
          <w:b/>
          <w:w w:val="100"/>
          <w:lang w:val="ru-RU"/>
        </w:rPr>
        <w:t>КЛАСС</w:t>
      </w:r>
    </w:p>
    <w:tbl>
      <w:tblPr>
        <w:tblW w:w="1006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7"/>
        <w:gridCol w:w="3718"/>
        <w:gridCol w:w="1842"/>
        <w:gridCol w:w="3828"/>
      </w:tblGrid>
      <w:tr w:rsidR="00A971CA"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pPr>
            <w:r>
              <w:rPr>
                <w:b/>
              </w:rPr>
              <w:t xml:space="preserve">№ п/п </w:t>
            </w:r>
          </w:p>
          <w:p w:rsidR="00A971CA" w:rsidRDefault="00A971CA" w:rsidP="00CB33CB"/>
        </w:tc>
        <w:tc>
          <w:tcPr>
            <w:tcW w:w="3718" w:type="dxa"/>
            <w:tcBorders>
              <w:top w:val="single" w:sz="4" w:space="0" w:color="auto"/>
              <w:bottom w:val="single" w:sz="4" w:space="0" w:color="auto"/>
            </w:tcBorders>
            <w:tcMar>
              <w:top w:w="50" w:type="dxa"/>
              <w:left w:w="100" w:type="dxa"/>
            </w:tcMar>
          </w:tcPr>
          <w:p w:rsidR="00A971CA" w:rsidRDefault="00A971CA" w:rsidP="00CB33CB">
            <w:pPr>
              <w:spacing w:after="0"/>
              <w:ind w:left="135"/>
            </w:pPr>
            <w:r>
              <w:rPr>
                <w:b/>
              </w:rPr>
              <w:t xml:space="preserve">Тема урока </w:t>
            </w:r>
          </w:p>
          <w:p w:rsidR="00A971CA" w:rsidRDefault="00A971CA" w:rsidP="00CB33CB"/>
        </w:tc>
        <w:tc>
          <w:tcPr>
            <w:tcW w:w="1842" w:type="dxa"/>
            <w:tcBorders>
              <w:top w:val="single" w:sz="4" w:space="0" w:color="auto"/>
              <w:bottom w:val="single" w:sz="4" w:space="0" w:color="auto"/>
            </w:tcBorders>
            <w:tcMar>
              <w:top w:w="50" w:type="dxa"/>
              <w:left w:w="100" w:type="dxa"/>
            </w:tcMar>
            <w:vAlign w:val="center"/>
          </w:tcPr>
          <w:p w:rsidR="00A971CA" w:rsidRDefault="00A971CA" w:rsidP="00CB33CB">
            <w:pPr>
              <w:spacing w:after="0"/>
              <w:ind w:left="135"/>
              <w:rPr>
                <w:b/>
              </w:rPr>
            </w:pPr>
            <w:r>
              <w:rPr>
                <w:b/>
              </w:rPr>
              <w:t>Количество часов</w:t>
            </w:r>
          </w:p>
        </w:tc>
        <w:tc>
          <w:tcPr>
            <w:tcW w:w="3828" w:type="dxa"/>
            <w:tcBorders>
              <w:top w:val="single" w:sz="4" w:space="0" w:color="auto"/>
              <w:bottom w:val="single" w:sz="4" w:space="0" w:color="auto"/>
            </w:tcBorders>
            <w:tcMar>
              <w:top w:w="50" w:type="dxa"/>
              <w:left w:w="100" w:type="dxa"/>
            </w:tcMar>
          </w:tcPr>
          <w:p w:rsidR="00A971CA" w:rsidRDefault="00A971CA" w:rsidP="00CB33CB">
            <w:pPr>
              <w:spacing w:after="0"/>
              <w:ind w:left="135"/>
            </w:pPr>
            <w:r>
              <w:rPr>
                <w:b/>
              </w:rPr>
              <w:t xml:space="preserve">Электронные цифровые образовательные ресурсы </w:t>
            </w:r>
          </w:p>
          <w:p w:rsidR="00A971CA" w:rsidRDefault="00A971CA" w:rsidP="00CB33CB"/>
        </w:tc>
      </w:tr>
      <w:tr w:rsidR="00A971CA"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rPr>
            </w:pPr>
          </w:p>
        </w:tc>
        <w:tc>
          <w:tcPr>
            <w:tcW w:w="3718" w:type="dxa"/>
            <w:tcBorders>
              <w:top w:val="single" w:sz="4" w:space="0" w:color="auto"/>
              <w:bottom w:val="single" w:sz="4" w:space="0" w:color="auto"/>
            </w:tcBorders>
            <w:tcMar>
              <w:top w:w="50" w:type="dxa"/>
              <w:left w:w="100" w:type="dxa"/>
            </w:tcMar>
          </w:tcPr>
          <w:p w:rsidR="00A971CA" w:rsidRDefault="00A971CA" w:rsidP="00CB33CB">
            <w:pPr>
              <w:spacing w:after="0"/>
              <w:ind w:left="135"/>
              <w:rPr>
                <w:b/>
              </w:rPr>
            </w:pPr>
            <w:r w:rsidRPr="00CB33CB">
              <w:rPr>
                <w:lang w:val="ru-RU"/>
              </w:rPr>
              <w:t>Школа. Школьная жизнь, изучаемые предметы, любимый предмет, правила</w:t>
            </w:r>
            <w:r w:rsidRPr="00CB33CB">
              <w:rPr>
                <w:spacing w:val="-38"/>
                <w:lang w:val="ru-RU"/>
              </w:rPr>
              <w:t xml:space="preserve"> </w:t>
            </w:r>
            <w:r w:rsidRPr="00CB33CB">
              <w:rPr>
                <w:lang w:val="ru-RU"/>
              </w:rPr>
              <w:t>поведения в</w:t>
            </w:r>
            <w:r w:rsidRPr="00CB33CB">
              <w:rPr>
                <w:spacing w:val="-2"/>
                <w:lang w:val="ru-RU"/>
              </w:rPr>
              <w:t xml:space="preserve"> </w:t>
            </w:r>
            <w:r w:rsidRPr="00CB33CB">
              <w:rPr>
                <w:lang w:val="ru-RU"/>
              </w:rPr>
              <w:t>школе.</w:t>
            </w:r>
            <w:r w:rsidRPr="00CB33CB">
              <w:rPr>
                <w:spacing w:val="1"/>
                <w:lang w:val="ru-RU"/>
              </w:rPr>
              <w:t xml:space="preserve"> </w:t>
            </w:r>
            <w:r w:rsidRPr="00F535E4">
              <w:t>Переписка с</w:t>
            </w:r>
            <w:r w:rsidRPr="00F535E4">
              <w:rPr>
                <w:spacing w:val="-3"/>
              </w:rPr>
              <w:t xml:space="preserve"> </w:t>
            </w:r>
            <w:r w:rsidRPr="00F535E4">
              <w:t>зарубежными сверстниками</w:t>
            </w:r>
          </w:p>
        </w:tc>
        <w:tc>
          <w:tcPr>
            <w:tcW w:w="1842" w:type="dxa"/>
            <w:tcBorders>
              <w:top w:val="single" w:sz="4" w:space="0" w:color="auto"/>
              <w:bottom w:val="single" w:sz="4" w:space="0" w:color="auto"/>
            </w:tcBorders>
            <w:tcMar>
              <w:top w:w="50" w:type="dxa"/>
              <w:left w:w="100" w:type="dxa"/>
            </w:tcMar>
            <w:vAlign w:val="center"/>
          </w:tcPr>
          <w:p w:rsidR="00A971CA" w:rsidRPr="00CC6DF7" w:rsidRDefault="00A971CA" w:rsidP="00CB33CB">
            <w:pPr>
              <w:spacing w:after="0"/>
              <w:ind w:left="135"/>
              <w:rPr>
                <w:b/>
                <w:lang w:val="ru-RU"/>
              </w:rPr>
            </w:pPr>
            <w:r>
              <w:rPr>
                <w:b/>
                <w:lang w:val="ru-RU"/>
              </w:rPr>
              <w:t>3</w:t>
            </w:r>
          </w:p>
        </w:tc>
        <w:tc>
          <w:tcPr>
            <w:tcW w:w="3828" w:type="dxa"/>
            <w:tcBorders>
              <w:top w:val="single" w:sz="4" w:space="0" w:color="auto"/>
              <w:bottom w:val="single" w:sz="4" w:space="0" w:color="auto"/>
            </w:tcBorders>
            <w:tcMar>
              <w:top w:w="50" w:type="dxa"/>
              <w:left w:w="100" w:type="dxa"/>
            </w:tcMar>
          </w:tcPr>
          <w:p w:rsidR="00A971CA" w:rsidRDefault="00A971CA" w:rsidP="00CB33CB">
            <w:pPr>
              <w:spacing w:after="0"/>
              <w:ind w:left="135"/>
              <w:rPr>
                <w:b/>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Pr="00ED3803" w:rsidRDefault="00A971CA" w:rsidP="00CB33CB">
            <w:pPr>
              <w:spacing w:after="0"/>
              <w:ind w:left="135"/>
              <w:rPr>
                <w:b/>
                <w:lang w:val="ru-RU"/>
              </w:rPr>
            </w:pPr>
            <w:r>
              <w:rPr>
                <w:b/>
                <w:lang w:val="ru-RU"/>
              </w:rPr>
              <w:t>1</w:t>
            </w:r>
          </w:p>
        </w:tc>
        <w:tc>
          <w:tcPr>
            <w:tcW w:w="3718" w:type="dxa"/>
            <w:tcBorders>
              <w:top w:val="single" w:sz="4" w:space="0" w:color="auto"/>
              <w:bottom w:val="single" w:sz="4" w:space="0" w:color="auto"/>
            </w:tcBorders>
            <w:tcMar>
              <w:top w:w="50" w:type="dxa"/>
              <w:left w:w="100" w:type="dxa"/>
            </w:tcMar>
          </w:tcPr>
          <w:p w:rsidR="00A971CA" w:rsidRPr="00ED3803" w:rsidRDefault="00A971CA" w:rsidP="00ED3803">
            <w:pPr>
              <w:tabs>
                <w:tab w:val="left" w:pos="467"/>
              </w:tabs>
              <w:spacing w:after="0" w:line="240" w:lineRule="auto"/>
              <w:jc w:val="both"/>
              <w:rPr>
                <w:lang w:val="ru-RU"/>
              </w:rPr>
            </w:pPr>
            <w:r w:rsidRPr="00ED3803">
              <w:rPr>
                <w:lang w:val="ru-RU"/>
              </w:rPr>
              <w:t>Встреча в школе после летних каникул.</w:t>
            </w:r>
          </w:p>
          <w:p w:rsidR="00A971CA" w:rsidRPr="00ED3803" w:rsidRDefault="00A971CA" w:rsidP="00CB33CB">
            <w:pPr>
              <w:spacing w:after="0"/>
              <w:ind w:left="135"/>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ED3803" w:rsidRDefault="00A971CA" w:rsidP="00CB33CB">
            <w:pPr>
              <w:spacing w:after="0"/>
              <w:ind w:left="135"/>
              <w:rPr>
                <w:b/>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w:t>
            </w:r>
          </w:p>
        </w:tc>
        <w:tc>
          <w:tcPr>
            <w:tcW w:w="3718" w:type="dxa"/>
            <w:tcBorders>
              <w:top w:val="single" w:sz="4" w:space="0" w:color="auto"/>
              <w:bottom w:val="single" w:sz="4" w:space="0" w:color="auto"/>
            </w:tcBorders>
            <w:tcMar>
              <w:top w:w="50" w:type="dxa"/>
              <w:left w:w="100" w:type="dxa"/>
            </w:tcMar>
          </w:tcPr>
          <w:p w:rsidR="00A971CA" w:rsidRDefault="00A971CA" w:rsidP="00ED3803">
            <w:pPr>
              <w:tabs>
                <w:tab w:val="left" w:pos="467"/>
              </w:tabs>
              <w:spacing w:after="0" w:line="240" w:lineRule="auto"/>
              <w:jc w:val="both"/>
            </w:pPr>
            <w:r w:rsidRPr="00F13C74">
              <w:t>Школьная жизнь.</w:t>
            </w:r>
          </w:p>
          <w:p w:rsidR="00A971CA" w:rsidRPr="00ED3803" w:rsidRDefault="00A971CA" w:rsidP="00ED3803">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ED3803" w:rsidRDefault="00167A11" w:rsidP="00CB33CB">
            <w:pPr>
              <w:spacing w:after="0"/>
              <w:ind w:left="135"/>
              <w:rPr>
                <w:b/>
                <w:lang w:val="ru-RU"/>
              </w:rPr>
            </w:pPr>
            <w:hyperlink r:id="rId235" w:history="1">
              <w:r w:rsidR="00A971CA" w:rsidRPr="00A7509E">
                <w:rPr>
                  <w:rStyle w:val="aff8"/>
                </w:rPr>
                <w:t>https</w:t>
              </w:r>
              <w:r w:rsidR="00A971CA" w:rsidRPr="000076F3">
                <w:rPr>
                  <w:rStyle w:val="aff8"/>
                  <w:lang w:val="ru-RU"/>
                </w:rPr>
                <w:t>://</w:t>
              </w:r>
              <w:r w:rsidR="00A971CA" w:rsidRPr="00A7509E">
                <w:rPr>
                  <w:rStyle w:val="aff8"/>
                </w:rPr>
                <w:t>resh</w:t>
              </w:r>
              <w:r w:rsidR="00A971CA" w:rsidRPr="000076F3">
                <w:rPr>
                  <w:rStyle w:val="aff8"/>
                  <w:lang w:val="ru-RU"/>
                </w:rPr>
                <w:t>.</w:t>
              </w:r>
              <w:r w:rsidR="00A971CA" w:rsidRPr="00A7509E">
                <w:rPr>
                  <w:rStyle w:val="aff8"/>
                </w:rPr>
                <w:t>edu</w:t>
              </w:r>
              <w:r w:rsidR="00A971CA" w:rsidRPr="000076F3">
                <w:rPr>
                  <w:rStyle w:val="aff8"/>
                  <w:lang w:val="ru-RU"/>
                </w:rPr>
                <w:t>.</w:t>
              </w:r>
              <w:r w:rsidR="00A971CA" w:rsidRPr="00A7509E">
                <w:rPr>
                  <w:rStyle w:val="aff8"/>
                </w:rPr>
                <w:t>ru</w:t>
              </w:r>
              <w:r w:rsidR="00A971CA" w:rsidRPr="000076F3">
                <w:rPr>
                  <w:rStyle w:val="aff8"/>
                  <w:lang w:val="ru-RU"/>
                </w:rPr>
                <w:t>/</w:t>
              </w:r>
              <w:r w:rsidR="00A971CA" w:rsidRPr="00A7509E">
                <w:rPr>
                  <w:rStyle w:val="aff8"/>
                </w:rPr>
                <w:t>subject</w:t>
              </w:r>
              <w:r w:rsidR="00A971CA" w:rsidRPr="000076F3">
                <w:rPr>
                  <w:rStyle w:val="aff8"/>
                  <w:lang w:val="ru-RU"/>
                </w:rPr>
                <w:t>/</w:t>
              </w:r>
              <w:r w:rsidR="00A971CA" w:rsidRPr="00A7509E">
                <w:rPr>
                  <w:rStyle w:val="aff8"/>
                </w:rPr>
                <w:t>lesson</w:t>
              </w:r>
              <w:r w:rsidR="00A971CA" w:rsidRPr="000076F3">
                <w:rPr>
                  <w:rStyle w:val="aff8"/>
                  <w:lang w:val="ru-RU"/>
                </w:rPr>
                <w:t>/3264/</w:t>
              </w:r>
              <w:r w:rsidR="00A971CA" w:rsidRPr="00A7509E">
                <w:rPr>
                  <w:rStyle w:val="aff8"/>
                </w:rPr>
                <w:t>start</w:t>
              </w:r>
              <w:r w:rsidR="00A971CA" w:rsidRPr="000076F3">
                <w:rPr>
                  <w:rStyle w:val="aff8"/>
                  <w:lang w:val="ru-RU"/>
                </w:rPr>
                <w:t>/</w:t>
              </w:r>
            </w:hyperlink>
          </w:p>
        </w:tc>
      </w:tr>
      <w:tr w:rsidR="00A971CA" w:rsidRPr="00ED3803"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3</w:t>
            </w:r>
          </w:p>
        </w:tc>
        <w:tc>
          <w:tcPr>
            <w:tcW w:w="3718" w:type="dxa"/>
            <w:tcBorders>
              <w:top w:val="single" w:sz="4" w:space="0" w:color="auto"/>
              <w:bottom w:val="single" w:sz="4" w:space="0" w:color="auto"/>
            </w:tcBorders>
            <w:tcMar>
              <w:top w:w="50" w:type="dxa"/>
              <w:left w:w="100" w:type="dxa"/>
            </w:tcMar>
          </w:tcPr>
          <w:p w:rsidR="00A971CA" w:rsidRPr="00CC6DF7" w:rsidRDefault="00A971CA" w:rsidP="00ED3803">
            <w:pPr>
              <w:tabs>
                <w:tab w:val="left" w:pos="467"/>
              </w:tabs>
              <w:spacing w:after="0" w:line="240" w:lineRule="auto"/>
              <w:jc w:val="both"/>
              <w:rPr>
                <w:lang w:val="ru-RU"/>
              </w:rPr>
            </w:pPr>
            <w:r>
              <w:rPr>
                <w:lang w:val="ru-RU"/>
              </w:rPr>
              <w:t>Расписание уроков.</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Default="00A971CA" w:rsidP="00CB33CB">
            <w:pPr>
              <w:spacing w:after="0"/>
              <w:ind w:left="135"/>
              <w:rPr>
                <w:rStyle w:val="aff8"/>
              </w:rPr>
            </w:pPr>
          </w:p>
        </w:tc>
      </w:tr>
      <w:tr w:rsidR="00A971CA" w:rsidRPr="00ED3803"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Default="00A971CA" w:rsidP="00ED3803">
            <w:pPr>
              <w:tabs>
                <w:tab w:val="left" w:pos="467"/>
              </w:tabs>
              <w:spacing w:after="0" w:line="240" w:lineRule="auto"/>
              <w:jc w:val="both"/>
              <w:rPr>
                <w:lang w:val="ru-RU"/>
              </w:rPr>
            </w:pPr>
            <w:r w:rsidRPr="00CC6DF7">
              <w:rPr>
                <w:lang w:val="ru-RU"/>
              </w:rPr>
              <w:t xml:space="preserve">Каникулы в различное время года. </w:t>
            </w:r>
            <w:r w:rsidRPr="00CB33CB">
              <w:rPr>
                <w:lang w:val="ru-RU"/>
              </w:rPr>
              <w:t>Виды отдыха. Путешествия по России и</w:t>
            </w:r>
            <w:r w:rsidRPr="00CB33CB">
              <w:rPr>
                <w:spacing w:val="-37"/>
                <w:lang w:val="ru-RU"/>
              </w:rPr>
              <w:t xml:space="preserve"> </w:t>
            </w:r>
            <w:r w:rsidRPr="00CB33CB">
              <w:rPr>
                <w:lang w:val="ru-RU"/>
              </w:rPr>
              <w:t>зарубежным</w:t>
            </w:r>
            <w:r w:rsidRPr="00CB33CB">
              <w:rPr>
                <w:spacing w:val="-1"/>
                <w:lang w:val="ru-RU"/>
              </w:rPr>
              <w:t xml:space="preserve"> </w:t>
            </w:r>
            <w:r w:rsidRPr="00CB33CB">
              <w:rPr>
                <w:lang w:val="ru-RU"/>
              </w:rPr>
              <w:t>странам</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6</w:t>
            </w:r>
          </w:p>
        </w:tc>
        <w:tc>
          <w:tcPr>
            <w:tcW w:w="3828" w:type="dxa"/>
            <w:tcBorders>
              <w:top w:val="single" w:sz="4" w:space="0" w:color="auto"/>
              <w:bottom w:val="single" w:sz="4" w:space="0" w:color="auto"/>
            </w:tcBorders>
            <w:tcMar>
              <w:top w:w="50" w:type="dxa"/>
              <w:left w:w="100" w:type="dxa"/>
            </w:tcMar>
          </w:tcPr>
          <w:p w:rsidR="00A971CA" w:rsidRDefault="00A971CA" w:rsidP="00CB33CB">
            <w:pPr>
              <w:spacing w:after="0"/>
              <w:ind w:left="135"/>
              <w:rPr>
                <w:rStyle w:val="aff8"/>
              </w:rPr>
            </w:pPr>
          </w:p>
        </w:tc>
      </w:tr>
      <w:tr w:rsidR="00A971CA" w:rsidRPr="00ED3803"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4</w:t>
            </w:r>
          </w:p>
        </w:tc>
        <w:tc>
          <w:tcPr>
            <w:tcW w:w="3718" w:type="dxa"/>
            <w:tcBorders>
              <w:top w:val="single" w:sz="4" w:space="0" w:color="auto"/>
              <w:bottom w:val="single" w:sz="4" w:space="0" w:color="auto"/>
            </w:tcBorders>
            <w:tcMar>
              <w:top w:w="50" w:type="dxa"/>
              <w:left w:w="100" w:type="dxa"/>
            </w:tcMar>
          </w:tcPr>
          <w:p w:rsidR="00A971CA" w:rsidRPr="00F13C74" w:rsidRDefault="00A971CA" w:rsidP="00CC6DF7">
            <w:pPr>
              <w:tabs>
                <w:tab w:val="left" w:pos="42"/>
                <w:tab w:val="left" w:pos="467"/>
              </w:tabs>
              <w:spacing w:after="0" w:line="240" w:lineRule="auto"/>
              <w:jc w:val="both"/>
            </w:pPr>
            <w:r w:rsidRPr="00F13C74">
              <w:t>Летние каникулы в письмах.</w:t>
            </w:r>
          </w:p>
          <w:p w:rsidR="00A971CA" w:rsidRPr="00CC6DF7" w:rsidRDefault="00A971CA" w:rsidP="00ED3803">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Default="00A971CA" w:rsidP="00CB33CB">
            <w:pPr>
              <w:spacing w:after="0"/>
              <w:ind w:left="135"/>
              <w:rPr>
                <w:rStyle w:val="aff8"/>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5</w:t>
            </w:r>
          </w:p>
        </w:tc>
        <w:tc>
          <w:tcPr>
            <w:tcW w:w="3718" w:type="dxa"/>
            <w:tcBorders>
              <w:top w:val="single" w:sz="4" w:space="0" w:color="auto"/>
              <w:bottom w:val="single" w:sz="4" w:space="0" w:color="auto"/>
            </w:tcBorders>
            <w:tcMar>
              <w:top w:w="50" w:type="dxa"/>
              <w:left w:w="100" w:type="dxa"/>
            </w:tcMar>
          </w:tcPr>
          <w:p w:rsidR="00A971CA" w:rsidRPr="00CB33CB" w:rsidRDefault="00A971CA" w:rsidP="00CC6DF7">
            <w:pPr>
              <w:tabs>
                <w:tab w:val="left" w:pos="42"/>
                <w:tab w:val="left" w:pos="467"/>
              </w:tabs>
              <w:spacing w:after="0" w:line="240" w:lineRule="auto"/>
              <w:jc w:val="both"/>
              <w:rPr>
                <w:lang w:val="ru-RU"/>
              </w:rPr>
            </w:pPr>
            <w:r w:rsidRPr="00CB33CB">
              <w:rPr>
                <w:lang w:val="ru-RU"/>
              </w:rPr>
              <w:t>Как провели каникулы немецкие</w:t>
            </w:r>
          </w:p>
          <w:p w:rsidR="00A971CA" w:rsidRPr="00CB33CB" w:rsidRDefault="00A971CA" w:rsidP="00CC6DF7">
            <w:pPr>
              <w:pStyle w:val="ae"/>
              <w:tabs>
                <w:tab w:val="left" w:pos="42"/>
                <w:tab w:val="left" w:pos="467"/>
              </w:tabs>
              <w:ind w:left="466" w:hanging="424"/>
              <w:rPr>
                <w:lang w:val="ru-RU"/>
              </w:rPr>
            </w:pPr>
            <w:r w:rsidRPr="00CB33CB">
              <w:rPr>
                <w:lang w:val="ru-RU"/>
              </w:rPr>
              <w:t>школьники.</w:t>
            </w:r>
          </w:p>
          <w:p w:rsidR="00A971CA" w:rsidRPr="00CB33CB" w:rsidRDefault="00A971CA" w:rsidP="00CC6DF7">
            <w:pPr>
              <w:tabs>
                <w:tab w:val="left" w:pos="42"/>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C6DF7" w:rsidRDefault="00167A11" w:rsidP="00CB33CB">
            <w:pPr>
              <w:spacing w:after="0"/>
              <w:ind w:left="135"/>
              <w:rPr>
                <w:rStyle w:val="aff8"/>
                <w:lang w:val="ru-RU"/>
              </w:rPr>
            </w:pPr>
            <w:hyperlink r:id="rId236" w:history="1">
              <w:r w:rsidR="00A971CA" w:rsidRPr="005141A9">
                <w:rPr>
                  <w:rStyle w:val="aff8"/>
                </w:rPr>
                <w:t>https</w:t>
              </w:r>
              <w:r w:rsidR="00A971CA" w:rsidRPr="00CC6DF7">
                <w:rPr>
                  <w:rStyle w:val="aff8"/>
                  <w:lang w:val="ru-RU"/>
                </w:rPr>
                <w:t>://</w:t>
              </w:r>
              <w:r w:rsidR="00A971CA" w:rsidRPr="005141A9">
                <w:rPr>
                  <w:rStyle w:val="aff8"/>
                </w:rPr>
                <w:t>resh</w:t>
              </w:r>
              <w:r w:rsidR="00A971CA" w:rsidRPr="00CC6DF7">
                <w:rPr>
                  <w:rStyle w:val="aff8"/>
                  <w:lang w:val="ru-RU"/>
                </w:rPr>
                <w:t>.</w:t>
              </w:r>
              <w:r w:rsidR="00A971CA" w:rsidRPr="005141A9">
                <w:rPr>
                  <w:rStyle w:val="aff8"/>
                </w:rPr>
                <w:t>edu</w:t>
              </w:r>
              <w:r w:rsidR="00A971CA" w:rsidRPr="00CC6DF7">
                <w:rPr>
                  <w:rStyle w:val="aff8"/>
                  <w:lang w:val="ru-RU"/>
                </w:rPr>
                <w:t>.</w:t>
              </w:r>
              <w:r w:rsidR="00A971CA" w:rsidRPr="005141A9">
                <w:rPr>
                  <w:rStyle w:val="aff8"/>
                </w:rPr>
                <w:t>ru</w:t>
              </w:r>
              <w:r w:rsidR="00A971CA" w:rsidRPr="00CC6DF7">
                <w:rPr>
                  <w:rStyle w:val="aff8"/>
                  <w:lang w:val="ru-RU"/>
                </w:rPr>
                <w:t>/</w:t>
              </w:r>
              <w:r w:rsidR="00A971CA" w:rsidRPr="005141A9">
                <w:rPr>
                  <w:rStyle w:val="aff8"/>
                </w:rPr>
                <w:t>subject</w:t>
              </w:r>
              <w:r w:rsidR="00A971CA" w:rsidRPr="00CC6DF7">
                <w:rPr>
                  <w:rStyle w:val="aff8"/>
                  <w:lang w:val="ru-RU"/>
                </w:rPr>
                <w:t>/</w:t>
              </w:r>
              <w:r w:rsidR="00A971CA" w:rsidRPr="005141A9">
                <w:rPr>
                  <w:rStyle w:val="aff8"/>
                </w:rPr>
                <w:t>lesson</w:t>
              </w:r>
              <w:r w:rsidR="00A971CA" w:rsidRPr="00CC6DF7">
                <w:rPr>
                  <w:rStyle w:val="aff8"/>
                  <w:lang w:val="ru-RU"/>
                </w:rPr>
                <w:t>/3436/</w:t>
              </w:r>
              <w:r w:rsidR="00A971CA" w:rsidRPr="005141A9">
                <w:rPr>
                  <w:rStyle w:val="aff8"/>
                </w:rPr>
                <w:t>start</w:t>
              </w:r>
              <w:r w:rsidR="00A971CA" w:rsidRPr="00CC6DF7">
                <w:rPr>
                  <w:rStyle w:val="aff8"/>
                  <w:lang w:val="ru-RU"/>
                </w:rPr>
                <w:t>/</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6</w:t>
            </w:r>
          </w:p>
        </w:tc>
        <w:tc>
          <w:tcPr>
            <w:tcW w:w="3718" w:type="dxa"/>
            <w:tcBorders>
              <w:top w:val="single" w:sz="4" w:space="0" w:color="auto"/>
              <w:bottom w:val="single" w:sz="4" w:space="0" w:color="auto"/>
            </w:tcBorders>
            <w:tcMar>
              <w:top w:w="50" w:type="dxa"/>
              <w:left w:w="100" w:type="dxa"/>
            </w:tcMar>
          </w:tcPr>
          <w:p w:rsidR="00A971CA" w:rsidRPr="00CC6DF7" w:rsidRDefault="00A971CA" w:rsidP="00CC6DF7">
            <w:pPr>
              <w:tabs>
                <w:tab w:val="left" w:pos="42"/>
                <w:tab w:val="left" w:pos="467"/>
              </w:tabs>
              <w:spacing w:after="0" w:line="240" w:lineRule="auto"/>
              <w:jc w:val="both"/>
              <w:rPr>
                <w:lang w:val="ru-RU"/>
              </w:rPr>
            </w:pPr>
            <w:r w:rsidRPr="00CC6DF7">
              <w:rPr>
                <w:lang w:val="ru-RU"/>
              </w:rPr>
              <w:t>Мы читаем письма из Германии.</w:t>
            </w:r>
          </w:p>
          <w:p w:rsidR="00A971CA" w:rsidRPr="00CC6DF7" w:rsidRDefault="00A971CA" w:rsidP="00CC6DF7">
            <w:pPr>
              <w:tabs>
                <w:tab w:val="left" w:pos="42"/>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C6DF7" w:rsidRDefault="00A971CA" w:rsidP="00CB33CB">
            <w:pPr>
              <w:spacing w:after="0"/>
              <w:ind w:left="135"/>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7</w:t>
            </w:r>
          </w:p>
        </w:tc>
        <w:tc>
          <w:tcPr>
            <w:tcW w:w="3718" w:type="dxa"/>
            <w:tcBorders>
              <w:top w:val="single" w:sz="4" w:space="0" w:color="auto"/>
              <w:bottom w:val="single" w:sz="4" w:space="0" w:color="auto"/>
            </w:tcBorders>
            <w:tcMar>
              <w:top w:w="50" w:type="dxa"/>
              <w:left w:w="100" w:type="dxa"/>
            </w:tcMar>
          </w:tcPr>
          <w:p w:rsidR="00A971CA" w:rsidRPr="00CC6DF7" w:rsidRDefault="00A971CA" w:rsidP="00CC6DF7">
            <w:pPr>
              <w:tabs>
                <w:tab w:val="left" w:pos="42"/>
                <w:tab w:val="left" w:pos="467"/>
              </w:tabs>
              <w:spacing w:after="0" w:line="240" w:lineRule="auto"/>
              <w:jc w:val="both"/>
              <w:rPr>
                <w:lang w:val="ru-RU"/>
              </w:rPr>
            </w:pPr>
            <w:r w:rsidRPr="00CC6DF7">
              <w:rPr>
                <w:lang w:val="ru-RU"/>
              </w:rPr>
              <w:t xml:space="preserve">Мы делимся впечатлениями о   </w:t>
            </w:r>
          </w:p>
          <w:p w:rsidR="00A971CA" w:rsidRPr="00CC6DF7" w:rsidRDefault="00A971CA" w:rsidP="00CC6DF7">
            <w:pPr>
              <w:pStyle w:val="ae"/>
              <w:tabs>
                <w:tab w:val="left" w:pos="42"/>
                <w:tab w:val="left" w:pos="467"/>
              </w:tabs>
              <w:ind w:left="466" w:hanging="424"/>
              <w:rPr>
                <w:lang w:val="ru-RU"/>
              </w:rPr>
            </w:pPr>
            <w:r w:rsidRPr="00CC6DF7">
              <w:rPr>
                <w:lang w:val="ru-RU"/>
              </w:rPr>
              <w:t xml:space="preserve"> каникулах.</w:t>
            </w:r>
            <w:r w:rsidRPr="00F13C74">
              <w:t> </w:t>
            </w:r>
          </w:p>
          <w:p w:rsidR="00A971CA" w:rsidRPr="00CC6DF7" w:rsidRDefault="00A971CA" w:rsidP="00CC6DF7">
            <w:pPr>
              <w:tabs>
                <w:tab w:val="left" w:pos="42"/>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C6DF7" w:rsidRDefault="00167A11" w:rsidP="00CB33CB">
            <w:pPr>
              <w:spacing w:after="0"/>
              <w:ind w:left="135"/>
              <w:rPr>
                <w:rStyle w:val="aff8"/>
                <w:lang w:val="ru-RU"/>
              </w:rPr>
            </w:pPr>
            <w:hyperlink r:id="rId237" w:history="1">
              <w:r w:rsidR="00A971CA" w:rsidRPr="004E7F6D">
                <w:rPr>
                  <w:rStyle w:val="aff8"/>
                </w:rPr>
                <w:t>https</w:t>
              </w:r>
              <w:r w:rsidR="00A971CA" w:rsidRPr="00CC6DF7">
                <w:rPr>
                  <w:rStyle w:val="aff8"/>
                  <w:lang w:val="ru-RU"/>
                </w:rPr>
                <w:t>://</w:t>
              </w:r>
              <w:r w:rsidR="00A971CA" w:rsidRPr="004E7F6D">
                <w:rPr>
                  <w:rStyle w:val="aff8"/>
                </w:rPr>
                <w:t>resh</w:t>
              </w:r>
              <w:r w:rsidR="00A971CA" w:rsidRPr="00CC6DF7">
                <w:rPr>
                  <w:rStyle w:val="aff8"/>
                  <w:lang w:val="ru-RU"/>
                </w:rPr>
                <w:t>.</w:t>
              </w:r>
              <w:r w:rsidR="00A971CA" w:rsidRPr="004E7F6D">
                <w:rPr>
                  <w:rStyle w:val="aff8"/>
                </w:rPr>
                <w:t>edu</w:t>
              </w:r>
              <w:r w:rsidR="00A971CA" w:rsidRPr="00CC6DF7">
                <w:rPr>
                  <w:rStyle w:val="aff8"/>
                  <w:lang w:val="ru-RU"/>
                </w:rPr>
                <w:t>.</w:t>
              </w:r>
              <w:r w:rsidR="00A971CA" w:rsidRPr="004E7F6D">
                <w:rPr>
                  <w:rStyle w:val="aff8"/>
                </w:rPr>
                <w:t>ru</w:t>
              </w:r>
              <w:r w:rsidR="00A971CA" w:rsidRPr="00CC6DF7">
                <w:rPr>
                  <w:rStyle w:val="aff8"/>
                  <w:lang w:val="ru-RU"/>
                </w:rPr>
                <w:t>/</w:t>
              </w:r>
              <w:r w:rsidR="00A971CA" w:rsidRPr="004E7F6D">
                <w:rPr>
                  <w:rStyle w:val="aff8"/>
                </w:rPr>
                <w:t>subject</w:t>
              </w:r>
              <w:r w:rsidR="00A971CA" w:rsidRPr="00CC6DF7">
                <w:rPr>
                  <w:rStyle w:val="aff8"/>
                  <w:lang w:val="ru-RU"/>
                </w:rPr>
                <w:t>/</w:t>
              </w:r>
              <w:r w:rsidR="00A971CA" w:rsidRPr="004E7F6D">
                <w:rPr>
                  <w:rStyle w:val="aff8"/>
                </w:rPr>
                <w:t>lesson</w:t>
              </w:r>
              <w:r w:rsidR="00A971CA" w:rsidRPr="00CC6DF7">
                <w:rPr>
                  <w:rStyle w:val="aff8"/>
                  <w:lang w:val="ru-RU"/>
                </w:rPr>
                <w:t>/3373/</w:t>
              </w:r>
              <w:r w:rsidR="00A971CA" w:rsidRPr="004E7F6D">
                <w:rPr>
                  <w:rStyle w:val="aff8"/>
                </w:rPr>
                <w:t>start</w:t>
              </w:r>
              <w:r w:rsidR="00A971CA" w:rsidRPr="00CC6DF7">
                <w:rPr>
                  <w:rStyle w:val="aff8"/>
                  <w:lang w:val="ru-RU"/>
                </w:rPr>
                <w:t>/</w:t>
              </w:r>
            </w:hyperlink>
          </w:p>
        </w:tc>
      </w:tr>
      <w:tr w:rsidR="00A971CA" w:rsidRPr="00ED3803"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8</w:t>
            </w:r>
          </w:p>
        </w:tc>
        <w:tc>
          <w:tcPr>
            <w:tcW w:w="3718" w:type="dxa"/>
            <w:tcBorders>
              <w:top w:val="single" w:sz="4" w:space="0" w:color="auto"/>
              <w:bottom w:val="single" w:sz="4" w:space="0" w:color="auto"/>
            </w:tcBorders>
            <w:tcMar>
              <w:top w:w="50" w:type="dxa"/>
              <w:left w:w="100" w:type="dxa"/>
            </w:tcMar>
          </w:tcPr>
          <w:p w:rsidR="00A971CA" w:rsidRPr="00CC6DF7" w:rsidRDefault="00A971CA" w:rsidP="00CC6DF7">
            <w:pPr>
              <w:pStyle w:val="ae"/>
              <w:tabs>
                <w:tab w:val="left" w:pos="42"/>
                <w:tab w:val="left" w:pos="467"/>
              </w:tabs>
              <w:ind w:left="466" w:hanging="424"/>
              <w:rPr>
                <w:lang w:val="ru-RU"/>
              </w:rPr>
            </w:pPr>
            <w:r>
              <w:rPr>
                <w:lang w:val="ru-RU"/>
              </w:rPr>
              <w:t>Германия-туристическая страна.</w:t>
            </w:r>
          </w:p>
          <w:p w:rsidR="00A971CA" w:rsidRPr="00CC6DF7" w:rsidRDefault="00A971CA" w:rsidP="00CC6DF7">
            <w:pPr>
              <w:tabs>
                <w:tab w:val="left" w:pos="42"/>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Default="00A971CA" w:rsidP="00CB33CB">
            <w:pPr>
              <w:spacing w:after="0"/>
              <w:ind w:left="135"/>
              <w:rPr>
                <w:rStyle w:val="aff8"/>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9</w:t>
            </w:r>
          </w:p>
        </w:tc>
        <w:tc>
          <w:tcPr>
            <w:tcW w:w="3718" w:type="dxa"/>
            <w:tcBorders>
              <w:top w:val="single" w:sz="4" w:space="0" w:color="auto"/>
              <w:bottom w:val="single" w:sz="4" w:space="0" w:color="auto"/>
            </w:tcBorders>
            <w:tcMar>
              <w:top w:w="50" w:type="dxa"/>
              <w:left w:w="100" w:type="dxa"/>
            </w:tcMar>
          </w:tcPr>
          <w:p w:rsidR="00A971CA" w:rsidRDefault="00A971CA" w:rsidP="00CC6DF7">
            <w:pPr>
              <w:pStyle w:val="ae"/>
              <w:tabs>
                <w:tab w:val="left" w:pos="42"/>
                <w:tab w:val="left" w:pos="467"/>
              </w:tabs>
              <w:ind w:left="466" w:hanging="424"/>
              <w:rPr>
                <w:lang w:val="ru-RU"/>
              </w:rPr>
            </w:pPr>
            <w:r>
              <w:rPr>
                <w:lang w:val="ru-RU"/>
              </w:rPr>
              <w:t>Контроль</w:t>
            </w:r>
            <w:r w:rsidRPr="00ED3803">
              <w:rPr>
                <w:lang w:val="ru-RU"/>
              </w:rPr>
              <w:t xml:space="preserve"> по теме «Летние каникулы».</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C6DF7" w:rsidRDefault="00167A11" w:rsidP="00CB33CB">
            <w:pPr>
              <w:spacing w:after="0"/>
              <w:ind w:left="135"/>
              <w:rPr>
                <w:rStyle w:val="aff8"/>
                <w:lang w:val="ru-RU"/>
              </w:rPr>
            </w:pPr>
            <w:hyperlink r:id="rId238" w:history="1">
              <w:r w:rsidR="00A971CA" w:rsidRPr="009C3250">
                <w:rPr>
                  <w:rStyle w:val="aff8"/>
                </w:rPr>
                <w:t>https</w:t>
              </w:r>
              <w:r w:rsidR="00A971CA" w:rsidRPr="00CC6DF7">
                <w:rPr>
                  <w:rStyle w:val="aff8"/>
                  <w:lang w:val="ru-RU"/>
                </w:rPr>
                <w:t>://</w:t>
              </w:r>
              <w:r w:rsidR="00A971CA" w:rsidRPr="009C3250">
                <w:rPr>
                  <w:rStyle w:val="aff8"/>
                </w:rPr>
                <w:t>uchebnik</w:t>
              </w:r>
              <w:r w:rsidR="00A971CA" w:rsidRPr="00CC6DF7">
                <w:rPr>
                  <w:rStyle w:val="aff8"/>
                  <w:lang w:val="ru-RU"/>
                </w:rPr>
                <w:t>.</w:t>
              </w:r>
              <w:r w:rsidR="00A971CA" w:rsidRPr="009C3250">
                <w:rPr>
                  <w:rStyle w:val="aff8"/>
                </w:rPr>
                <w:t>mos</w:t>
              </w:r>
              <w:r w:rsidR="00A971CA" w:rsidRPr="00CC6DF7">
                <w:rPr>
                  <w:rStyle w:val="aff8"/>
                  <w:lang w:val="ru-RU"/>
                </w:rPr>
                <w:t>.</w:t>
              </w:r>
              <w:r w:rsidR="00A971CA" w:rsidRPr="009C3250">
                <w:rPr>
                  <w:rStyle w:val="aff8"/>
                </w:rPr>
                <w:t>ru</w:t>
              </w:r>
              <w:r w:rsidR="00A971CA" w:rsidRPr="00CC6DF7">
                <w:rPr>
                  <w:rStyle w:val="aff8"/>
                  <w:lang w:val="ru-RU"/>
                </w:rPr>
                <w:t>/</w:t>
              </w:r>
              <w:r w:rsidR="00A971CA" w:rsidRPr="009C3250">
                <w:rPr>
                  <w:rStyle w:val="aff8"/>
                </w:rPr>
                <w:t>composer</w:t>
              </w:r>
              <w:r w:rsidR="00A971CA" w:rsidRPr="00CC6DF7">
                <w:rPr>
                  <w:rStyle w:val="aff8"/>
                  <w:lang w:val="ru-RU"/>
                </w:rPr>
                <w:t>3/</w:t>
              </w:r>
              <w:r w:rsidR="00A971CA" w:rsidRPr="009C3250">
                <w:rPr>
                  <w:rStyle w:val="aff8"/>
                </w:rPr>
                <w:t>lesson</w:t>
              </w:r>
              <w:r w:rsidR="00A971CA" w:rsidRPr="00CC6DF7">
                <w:rPr>
                  <w:rStyle w:val="aff8"/>
                  <w:lang w:val="ru-RU"/>
                </w:rPr>
                <w:t>/2864861/</w:t>
              </w:r>
              <w:r w:rsidR="00A971CA" w:rsidRPr="009C3250">
                <w:rPr>
                  <w:rStyle w:val="aff8"/>
                </w:rPr>
                <w:t>view</w:t>
              </w:r>
            </w:hyperlink>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Default="00A971CA" w:rsidP="00CC6DF7">
            <w:pPr>
              <w:pStyle w:val="TableParagraph"/>
              <w:ind w:left="0"/>
              <w:jc w:val="both"/>
              <w:rPr>
                <w:spacing w:val="-6"/>
                <w:sz w:val="24"/>
                <w:szCs w:val="24"/>
              </w:rPr>
            </w:pPr>
            <w:r w:rsidRPr="00F535E4">
              <w:rPr>
                <w:sz w:val="24"/>
                <w:szCs w:val="24"/>
              </w:rPr>
              <w:t>Родная</w:t>
            </w:r>
            <w:r w:rsidRPr="00F535E4">
              <w:rPr>
                <w:spacing w:val="-4"/>
                <w:sz w:val="24"/>
                <w:szCs w:val="24"/>
              </w:rPr>
              <w:t xml:space="preserve"> </w:t>
            </w:r>
            <w:r w:rsidRPr="00F535E4">
              <w:rPr>
                <w:sz w:val="24"/>
                <w:szCs w:val="24"/>
              </w:rPr>
              <w:t>страна</w:t>
            </w:r>
            <w:r w:rsidRPr="00F535E4">
              <w:rPr>
                <w:spacing w:val="-4"/>
                <w:sz w:val="24"/>
                <w:szCs w:val="24"/>
              </w:rPr>
              <w:t xml:space="preserve"> </w:t>
            </w:r>
            <w:r w:rsidRPr="00F535E4">
              <w:rPr>
                <w:sz w:val="24"/>
                <w:szCs w:val="24"/>
              </w:rPr>
              <w:t>и</w:t>
            </w:r>
            <w:r w:rsidRPr="00F535E4">
              <w:rPr>
                <w:spacing w:val="-6"/>
                <w:sz w:val="24"/>
                <w:szCs w:val="24"/>
              </w:rPr>
              <w:t xml:space="preserve"> </w:t>
            </w:r>
            <w:r w:rsidRPr="00F535E4">
              <w:rPr>
                <w:sz w:val="24"/>
                <w:szCs w:val="24"/>
              </w:rPr>
              <w:t>страна</w:t>
            </w:r>
            <w:r>
              <w:rPr>
                <w:sz w:val="24"/>
                <w:szCs w:val="24"/>
              </w:rPr>
              <w:t>/</w:t>
            </w:r>
            <w:r w:rsidRPr="00F535E4">
              <w:rPr>
                <w:sz w:val="24"/>
                <w:szCs w:val="24"/>
              </w:rPr>
              <w:t>страны</w:t>
            </w:r>
            <w:r w:rsidRPr="00F535E4">
              <w:rPr>
                <w:spacing w:val="-4"/>
                <w:sz w:val="24"/>
                <w:szCs w:val="24"/>
              </w:rPr>
              <w:t xml:space="preserve"> </w:t>
            </w:r>
            <w:r w:rsidRPr="00F535E4">
              <w:rPr>
                <w:sz w:val="24"/>
                <w:szCs w:val="24"/>
              </w:rPr>
              <w:t>изучаемого</w:t>
            </w:r>
            <w:r w:rsidRPr="00F535E4">
              <w:rPr>
                <w:spacing w:val="-5"/>
                <w:sz w:val="24"/>
                <w:szCs w:val="24"/>
              </w:rPr>
              <w:t xml:space="preserve"> </w:t>
            </w:r>
            <w:r w:rsidRPr="00F535E4">
              <w:rPr>
                <w:sz w:val="24"/>
                <w:szCs w:val="24"/>
              </w:rPr>
              <w:t>языка.</w:t>
            </w:r>
            <w:r w:rsidRPr="00F535E4">
              <w:rPr>
                <w:spacing w:val="-3"/>
                <w:sz w:val="24"/>
                <w:szCs w:val="24"/>
              </w:rPr>
              <w:t xml:space="preserve"> </w:t>
            </w:r>
            <w:r w:rsidRPr="00F535E4">
              <w:rPr>
                <w:sz w:val="24"/>
                <w:szCs w:val="24"/>
              </w:rPr>
              <w:t>Их</w:t>
            </w:r>
            <w:r w:rsidRPr="00F535E4">
              <w:rPr>
                <w:spacing w:val="-5"/>
                <w:sz w:val="24"/>
                <w:szCs w:val="24"/>
              </w:rPr>
              <w:t xml:space="preserve"> </w:t>
            </w:r>
            <w:r w:rsidRPr="00F535E4">
              <w:rPr>
                <w:sz w:val="24"/>
                <w:szCs w:val="24"/>
              </w:rPr>
              <w:t>географическое</w:t>
            </w:r>
            <w:r w:rsidRPr="00F535E4">
              <w:rPr>
                <w:spacing w:val="-37"/>
                <w:sz w:val="24"/>
                <w:szCs w:val="24"/>
              </w:rPr>
              <w:t xml:space="preserve"> </w:t>
            </w:r>
            <w:r w:rsidRPr="00F535E4">
              <w:rPr>
                <w:sz w:val="24"/>
                <w:szCs w:val="24"/>
              </w:rPr>
              <w:t>положение, столицы; население; официальные</w:t>
            </w:r>
            <w:r w:rsidRPr="00F535E4">
              <w:rPr>
                <w:spacing w:val="-2"/>
                <w:sz w:val="24"/>
                <w:szCs w:val="24"/>
              </w:rPr>
              <w:t xml:space="preserve"> </w:t>
            </w:r>
            <w:r w:rsidRPr="00F535E4">
              <w:rPr>
                <w:sz w:val="24"/>
                <w:szCs w:val="24"/>
              </w:rPr>
              <w:t>языки; достопримечательности; культурные</w:t>
            </w:r>
            <w:r w:rsidRPr="00F535E4">
              <w:rPr>
                <w:spacing w:val="-8"/>
                <w:sz w:val="24"/>
                <w:szCs w:val="24"/>
              </w:rPr>
              <w:t xml:space="preserve"> </w:t>
            </w:r>
            <w:r w:rsidRPr="00F535E4">
              <w:rPr>
                <w:sz w:val="24"/>
                <w:szCs w:val="24"/>
              </w:rPr>
              <w:t>особенности</w:t>
            </w:r>
            <w:r>
              <w:rPr>
                <w:sz w:val="24"/>
                <w:szCs w:val="24"/>
              </w:rPr>
              <w:t xml:space="preserve"> (национальные праздники, традиции, обычаи)</w:t>
            </w:r>
            <w:r w:rsidRPr="00F535E4">
              <w:rPr>
                <w:spacing w:val="-6"/>
                <w:sz w:val="24"/>
                <w:szCs w:val="24"/>
              </w:rPr>
              <w:t xml:space="preserve"> </w:t>
            </w:r>
          </w:p>
          <w:p w:rsidR="00A971CA" w:rsidRDefault="00A971CA" w:rsidP="00CC6DF7">
            <w:pPr>
              <w:pStyle w:val="TableParagraph"/>
              <w:ind w:left="0"/>
              <w:jc w:val="both"/>
              <w:rPr>
                <w:spacing w:val="-6"/>
                <w:sz w:val="24"/>
                <w:szCs w:val="24"/>
              </w:rPr>
            </w:pPr>
          </w:p>
          <w:p w:rsidR="00A971CA" w:rsidRPr="00F535E4" w:rsidRDefault="00A971CA" w:rsidP="00CC6DF7">
            <w:pPr>
              <w:pStyle w:val="TableParagraph"/>
              <w:ind w:left="0"/>
              <w:jc w:val="both"/>
              <w:rPr>
                <w:sz w:val="24"/>
                <w:szCs w:val="24"/>
              </w:rPr>
            </w:pPr>
            <w:r w:rsidRPr="00F535E4">
              <w:rPr>
                <w:sz w:val="24"/>
                <w:szCs w:val="24"/>
              </w:rPr>
              <w:t>Свободное время современного подростка. Досуг и увлечения (чтение, кино,</w:t>
            </w:r>
            <w:r w:rsidRPr="00F535E4">
              <w:rPr>
                <w:spacing w:val="-37"/>
                <w:sz w:val="24"/>
                <w:szCs w:val="24"/>
              </w:rPr>
              <w:t xml:space="preserve"> </w:t>
            </w:r>
            <w:r w:rsidRPr="00F535E4">
              <w:rPr>
                <w:sz w:val="24"/>
                <w:szCs w:val="24"/>
              </w:rPr>
              <w:t>театр, музей,</w:t>
            </w:r>
            <w:r w:rsidRPr="00F535E4">
              <w:rPr>
                <w:spacing w:val="1"/>
                <w:sz w:val="24"/>
                <w:szCs w:val="24"/>
              </w:rPr>
              <w:t xml:space="preserve"> </w:t>
            </w:r>
            <w:r w:rsidRPr="00F535E4">
              <w:rPr>
                <w:sz w:val="24"/>
                <w:szCs w:val="24"/>
              </w:rPr>
              <w:t>спорт,</w:t>
            </w:r>
            <w:r w:rsidRPr="00F535E4">
              <w:rPr>
                <w:spacing w:val="1"/>
                <w:sz w:val="24"/>
                <w:szCs w:val="24"/>
              </w:rPr>
              <w:t xml:space="preserve"> </w:t>
            </w:r>
            <w:r w:rsidRPr="00F535E4">
              <w:rPr>
                <w:sz w:val="24"/>
                <w:szCs w:val="24"/>
              </w:rPr>
              <w:t>музыка)</w:t>
            </w:r>
          </w:p>
          <w:p w:rsidR="00A971CA" w:rsidRPr="00ED3803" w:rsidRDefault="00A971CA" w:rsidP="00CC6DF7">
            <w:pPr>
              <w:pStyle w:val="ae"/>
              <w:tabs>
                <w:tab w:val="left" w:pos="42"/>
                <w:tab w:val="left" w:pos="467"/>
              </w:tabs>
              <w:ind w:left="466" w:hanging="424"/>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26</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10</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Что такое Родина для каждого из нас?</w:t>
            </w:r>
          </w:p>
          <w:p w:rsidR="00A971CA" w:rsidRPr="00F535E4" w:rsidRDefault="00A971CA" w:rsidP="00CC6DF7">
            <w:pPr>
              <w:pStyle w:val="TableParagraph"/>
              <w:ind w:left="0"/>
              <w:jc w:val="both"/>
              <w:rPr>
                <w:sz w:val="24"/>
                <w:szCs w:val="24"/>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11</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ED3803">
              <w:rPr>
                <w:lang w:val="ru-RU"/>
              </w:rPr>
              <w:t>Дети из Германии, Австрии, Швейцарии рассказывают о своей Родине</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12</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Мнения молодёжи о Европе без границ.</w:t>
            </w:r>
          </w:p>
          <w:p w:rsidR="00A971CA" w:rsidRPr="00ED3803"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13</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Где мы чувствуем себя дома?</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lastRenderedPageBreak/>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14</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F13C74">
              <w:t>Расскажем о своей Родине</w:t>
            </w:r>
            <w:r>
              <w:rPr>
                <w:lang w:val="ru-RU"/>
              </w:rPr>
              <w:t>.</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15</w:t>
            </w:r>
          </w:p>
        </w:tc>
        <w:tc>
          <w:tcPr>
            <w:tcW w:w="3718" w:type="dxa"/>
            <w:tcBorders>
              <w:top w:val="single" w:sz="4" w:space="0" w:color="auto"/>
              <w:bottom w:val="single" w:sz="4" w:space="0" w:color="auto"/>
            </w:tcBorders>
            <w:tcMar>
              <w:top w:w="50" w:type="dxa"/>
              <w:left w:w="100" w:type="dxa"/>
            </w:tcMar>
          </w:tcPr>
          <w:p w:rsidR="00A971CA" w:rsidRPr="00F13C74" w:rsidRDefault="00A971CA" w:rsidP="00CB33CB">
            <w:pPr>
              <w:tabs>
                <w:tab w:val="left" w:pos="467"/>
              </w:tabs>
              <w:spacing w:after="0" w:line="240" w:lineRule="auto"/>
              <w:jc w:val="both"/>
            </w:pPr>
            <w:r>
              <w:t>Мы учимся давать советы.</w:t>
            </w:r>
          </w:p>
          <w:p w:rsidR="00A971CA" w:rsidRPr="00F13C74" w:rsidRDefault="00A971CA" w:rsidP="00CB33CB">
            <w:pPr>
              <w:tabs>
                <w:tab w:val="left" w:pos="467"/>
              </w:tabs>
              <w:spacing w:after="0" w:line="240" w:lineRule="auto"/>
              <w:jc w:val="both"/>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16</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 xml:space="preserve">Мы рассказываем о своих планах. </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17</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Письма из Гамбурга и Бремена.</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18</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Pr>
                <w:lang w:val="ru-RU"/>
              </w:rPr>
              <w:t xml:space="preserve">Туристические места </w:t>
            </w:r>
            <w:r w:rsidRPr="00CB33CB">
              <w:rPr>
                <w:lang w:val="ru-RU"/>
              </w:rPr>
              <w:t xml:space="preserve"> нашей страны?</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A971CA">
            <w:pPr>
              <w:spacing w:after="0"/>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1F4BD0">
            <w:pPr>
              <w:spacing w:after="0"/>
              <w:rPr>
                <w:lang w:val="ru-RU"/>
              </w:rPr>
            </w:pPr>
            <w:hyperlink r:id="rId239" w:history="1">
              <w:r w:rsidR="00A971CA" w:rsidRPr="00841FE7">
                <w:rPr>
                  <w:rStyle w:val="aff8"/>
                </w:rPr>
                <w:t>https</w:t>
              </w:r>
              <w:r w:rsidR="00A971CA" w:rsidRPr="001F4BD0">
                <w:rPr>
                  <w:rStyle w:val="aff8"/>
                  <w:lang w:val="ru-RU"/>
                </w:rPr>
                <w:t>://</w:t>
              </w:r>
              <w:r w:rsidR="00A971CA" w:rsidRPr="00841FE7">
                <w:rPr>
                  <w:rStyle w:val="aff8"/>
                </w:rPr>
                <w:t>resh</w:t>
              </w:r>
              <w:r w:rsidR="00A971CA" w:rsidRPr="001F4BD0">
                <w:rPr>
                  <w:rStyle w:val="aff8"/>
                  <w:lang w:val="ru-RU"/>
                </w:rPr>
                <w:t>.</w:t>
              </w:r>
              <w:r w:rsidR="00A971CA" w:rsidRPr="00841FE7">
                <w:rPr>
                  <w:rStyle w:val="aff8"/>
                </w:rPr>
                <w:t>edu</w:t>
              </w:r>
              <w:r w:rsidR="00A971CA" w:rsidRPr="001F4BD0">
                <w:rPr>
                  <w:rStyle w:val="aff8"/>
                  <w:lang w:val="ru-RU"/>
                </w:rPr>
                <w:t>.</w:t>
              </w:r>
              <w:r w:rsidR="00A971CA" w:rsidRPr="00841FE7">
                <w:rPr>
                  <w:rStyle w:val="aff8"/>
                </w:rPr>
                <w:t>ru</w:t>
              </w:r>
              <w:r w:rsidR="00A971CA" w:rsidRPr="001F4BD0">
                <w:rPr>
                  <w:rStyle w:val="aff8"/>
                  <w:lang w:val="ru-RU"/>
                </w:rPr>
                <w:t>/</w:t>
              </w:r>
              <w:r w:rsidR="00A971CA" w:rsidRPr="00841FE7">
                <w:rPr>
                  <w:rStyle w:val="aff8"/>
                </w:rPr>
                <w:t>subject</w:t>
              </w:r>
              <w:r w:rsidR="00A971CA" w:rsidRPr="001F4BD0">
                <w:rPr>
                  <w:rStyle w:val="aff8"/>
                  <w:lang w:val="ru-RU"/>
                </w:rPr>
                <w:t>/</w:t>
              </w:r>
              <w:r w:rsidR="00A971CA" w:rsidRPr="00841FE7">
                <w:rPr>
                  <w:rStyle w:val="aff8"/>
                </w:rPr>
                <w:t>lesson</w:t>
              </w:r>
              <w:r w:rsidR="00A971CA" w:rsidRPr="001F4BD0">
                <w:rPr>
                  <w:rStyle w:val="aff8"/>
                  <w:lang w:val="ru-RU"/>
                </w:rPr>
                <w:t>/3263/</w:t>
              </w:r>
              <w:r w:rsidR="00A971CA" w:rsidRPr="00841FE7">
                <w:rPr>
                  <w:rStyle w:val="aff8"/>
                </w:rPr>
                <w:t>start</w:t>
              </w:r>
              <w:r w:rsidR="00A971CA" w:rsidRPr="001F4BD0">
                <w:rPr>
                  <w:rStyle w:val="aff8"/>
                  <w:lang w:val="ru-RU"/>
                </w:rPr>
                <w:t>/</w:t>
              </w:r>
            </w:hyperlink>
            <w:r w:rsidR="00A971CA" w:rsidRPr="001F4BD0">
              <w:rPr>
                <w:lang w:val="ru-RU"/>
              </w:rPr>
              <w:t xml:space="preserve">   </w:t>
            </w:r>
          </w:p>
          <w:p w:rsidR="00A971CA" w:rsidRPr="00CB33CB" w:rsidRDefault="00A971CA" w:rsidP="00CB33CB">
            <w:pPr>
              <w:spacing w:after="0"/>
              <w:ind w:left="135"/>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19</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Может ли быть у людей две Родины?</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F535E4" w:rsidRDefault="00167A11" w:rsidP="001F4BD0">
            <w:pPr>
              <w:spacing w:after="0"/>
              <w:rPr>
                <w:lang w:val="ru-RU"/>
              </w:rPr>
            </w:pPr>
            <w:hyperlink r:id="rId240" w:history="1">
              <w:r w:rsidR="00A971CA" w:rsidRPr="0000606A">
                <w:rPr>
                  <w:rStyle w:val="aff8"/>
                </w:rPr>
                <w:t>https</w:t>
              </w:r>
              <w:r w:rsidR="00A971CA" w:rsidRPr="00B00AA5">
                <w:rPr>
                  <w:rStyle w:val="aff8"/>
                  <w:lang w:val="ru-RU"/>
                </w:rPr>
                <w:t>://</w:t>
              </w:r>
              <w:r w:rsidR="00A971CA" w:rsidRPr="0000606A">
                <w:rPr>
                  <w:rStyle w:val="aff8"/>
                </w:rPr>
                <w:t>resh</w:t>
              </w:r>
              <w:r w:rsidR="00A971CA" w:rsidRPr="00B00AA5">
                <w:rPr>
                  <w:rStyle w:val="aff8"/>
                  <w:lang w:val="ru-RU"/>
                </w:rPr>
                <w:t>.</w:t>
              </w:r>
              <w:r w:rsidR="00A971CA" w:rsidRPr="0000606A">
                <w:rPr>
                  <w:rStyle w:val="aff8"/>
                </w:rPr>
                <w:t>edu</w:t>
              </w:r>
              <w:r w:rsidR="00A971CA" w:rsidRPr="00B00AA5">
                <w:rPr>
                  <w:rStyle w:val="aff8"/>
                  <w:lang w:val="ru-RU"/>
                </w:rPr>
                <w:t>.</w:t>
              </w:r>
              <w:r w:rsidR="00A971CA" w:rsidRPr="0000606A">
                <w:rPr>
                  <w:rStyle w:val="aff8"/>
                </w:rPr>
                <w:t>ru</w:t>
              </w:r>
              <w:r w:rsidR="00A971CA" w:rsidRPr="00B00AA5">
                <w:rPr>
                  <w:rStyle w:val="aff8"/>
                  <w:lang w:val="ru-RU"/>
                </w:rPr>
                <w:t>/</w:t>
              </w:r>
              <w:r w:rsidR="00A971CA" w:rsidRPr="0000606A">
                <w:rPr>
                  <w:rStyle w:val="aff8"/>
                </w:rPr>
                <w:t>subject</w:t>
              </w:r>
              <w:r w:rsidR="00A971CA" w:rsidRPr="00B00AA5">
                <w:rPr>
                  <w:rStyle w:val="aff8"/>
                  <w:lang w:val="ru-RU"/>
                </w:rPr>
                <w:t>/</w:t>
              </w:r>
              <w:r w:rsidR="00A971CA" w:rsidRPr="0000606A">
                <w:rPr>
                  <w:rStyle w:val="aff8"/>
                </w:rPr>
                <w:t>lesson</w:t>
              </w:r>
              <w:r w:rsidR="00A971CA" w:rsidRPr="00B00AA5">
                <w:rPr>
                  <w:rStyle w:val="aff8"/>
                  <w:lang w:val="ru-RU"/>
                </w:rPr>
                <w:t>/3136/</w:t>
              </w:r>
              <w:r w:rsidR="00A971CA" w:rsidRPr="0000606A">
                <w:rPr>
                  <w:rStyle w:val="aff8"/>
                </w:rPr>
                <w:t>start</w:t>
              </w:r>
              <w:r w:rsidR="00A971CA" w:rsidRPr="00B00AA5">
                <w:rPr>
                  <w:rStyle w:val="aff8"/>
                  <w:lang w:val="ru-RU"/>
                </w:rPr>
                <w:t>/</w:t>
              </w:r>
            </w:hyperlink>
            <w:r w:rsidR="00A971CA" w:rsidRPr="00B00AA5">
              <w:rPr>
                <w:lang w:val="ru-RU"/>
              </w:rPr>
              <w:t xml:space="preserve"> </w:t>
            </w:r>
          </w:p>
          <w:p w:rsidR="00A971CA" w:rsidRPr="00CB33CB" w:rsidRDefault="00A971CA" w:rsidP="00CB33CB">
            <w:pPr>
              <w:spacing w:after="0"/>
              <w:ind w:left="135"/>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20</w:t>
            </w:r>
          </w:p>
        </w:tc>
        <w:tc>
          <w:tcPr>
            <w:tcW w:w="3718" w:type="dxa"/>
            <w:tcBorders>
              <w:top w:val="single" w:sz="4" w:space="0" w:color="auto"/>
              <w:bottom w:val="single" w:sz="4" w:space="0" w:color="auto"/>
            </w:tcBorders>
            <w:tcMar>
              <w:top w:w="50" w:type="dxa"/>
              <w:left w:w="100" w:type="dxa"/>
            </w:tcMar>
          </w:tcPr>
          <w:p w:rsidR="00A971CA" w:rsidRPr="00F13C74" w:rsidRDefault="00A971CA" w:rsidP="00CB33CB">
            <w:pPr>
              <w:tabs>
                <w:tab w:val="left" w:pos="467"/>
              </w:tabs>
              <w:spacing w:after="0" w:line="240" w:lineRule="auto"/>
              <w:jc w:val="both"/>
            </w:pPr>
            <w:r w:rsidRPr="00F13C74">
              <w:t>Письмо из Швейцарии</w:t>
            </w:r>
            <w:r>
              <w:t>.</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21</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Повторение по теме «Что такое Родина для каждого из нас?».</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22</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Город, каким он может быть.</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167A11" w:rsidP="00CB33CB">
            <w:pPr>
              <w:spacing w:after="0"/>
              <w:ind w:left="135"/>
              <w:rPr>
                <w:rStyle w:val="aff8"/>
                <w:lang w:val="ru-RU"/>
              </w:rPr>
            </w:pPr>
            <w:hyperlink r:id="rId241" w:history="1">
              <w:r w:rsidR="00A971CA" w:rsidRPr="0092649A">
                <w:rPr>
                  <w:rStyle w:val="aff8"/>
                </w:rPr>
                <w:t>https</w:t>
              </w:r>
              <w:r w:rsidR="00A971CA" w:rsidRPr="001F4BD0">
                <w:rPr>
                  <w:rStyle w:val="aff8"/>
                  <w:lang w:val="ru-RU"/>
                </w:rPr>
                <w:t>://</w:t>
              </w:r>
              <w:r w:rsidR="00A971CA" w:rsidRPr="0092649A">
                <w:rPr>
                  <w:rStyle w:val="aff8"/>
                </w:rPr>
                <w:t>resh</w:t>
              </w:r>
              <w:r w:rsidR="00A971CA" w:rsidRPr="001F4BD0">
                <w:rPr>
                  <w:rStyle w:val="aff8"/>
                  <w:lang w:val="ru-RU"/>
                </w:rPr>
                <w:t>.</w:t>
              </w:r>
              <w:r w:rsidR="00A971CA" w:rsidRPr="0092649A">
                <w:rPr>
                  <w:rStyle w:val="aff8"/>
                </w:rPr>
                <w:t>edu</w:t>
              </w:r>
              <w:r w:rsidR="00A971CA" w:rsidRPr="001F4BD0">
                <w:rPr>
                  <w:rStyle w:val="aff8"/>
                  <w:lang w:val="ru-RU"/>
                </w:rPr>
                <w:t>.</w:t>
              </w:r>
              <w:r w:rsidR="00A971CA" w:rsidRPr="0092649A">
                <w:rPr>
                  <w:rStyle w:val="aff8"/>
                </w:rPr>
                <w:t>ru</w:t>
              </w:r>
              <w:r w:rsidR="00A971CA" w:rsidRPr="001F4BD0">
                <w:rPr>
                  <w:rStyle w:val="aff8"/>
                  <w:lang w:val="ru-RU"/>
                </w:rPr>
                <w:t>/</w:t>
              </w:r>
              <w:r w:rsidR="00A971CA" w:rsidRPr="0092649A">
                <w:rPr>
                  <w:rStyle w:val="aff8"/>
                </w:rPr>
                <w:t>subject</w:t>
              </w:r>
              <w:r w:rsidR="00A971CA" w:rsidRPr="001F4BD0">
                <w:rPr>
                  <w:rStyle w:val="aff8"/>
                  <w:lang w:val="ru-RU"/>
                </w:rPr>
                <w:t>/</w:t>
              </w:r>
              <w:r w:rsidR="00A971CA" w:rsidRPr="0092649A">
                <w:rPr>
                  <w:rStyle w:val="aff8"/>
                </w:rPr>
                <w:t>lesson</w:t>
              </w:r>
              <w:r w:rsidR="00A971CA" w:rsidRPr="001F4BD0">
                <w:rPr>
                  <w:rStyle w:val="aff8"/>
                  <w:lang w:val="ru-RU"/>
                </w:rPr>
                <w:t>/3266/</w:t>
              </w:r>
              <w:r w:rsidR="00A971CA" w:rsidRPr="0092649A">
                <w:rPr>
                  <w:rStyle w:val="aff8"/>
                </w:rPr>
                <w:t>start</w:t>
              </w:r>
              <w:r w:rsidR="00A971CA" w:rsidRPr="001F4BD0">
                <w:rPr>
                  <w:rStyle w:val="aff8"/>
                  <w:lang w:val="ru-RU"/>
                </w:rPr>
                <w:t>/</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23</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CB33CB">
              <w:rPr>
                <w:lang w:val="ru-RU"/>
              </w:rPr>
              <w:t>Что мы знаем и можем рассказать о Москве и Санкт-Петербурге?</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24</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F13C74">
              <w:t>Города Золотого кольца.</w:t>
            </w:r>
          </w:p>
          <w:p w:rsidR="00A971CA" w:rsidRPr="00CB33CB"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CB33CB" w:rsidRDefault="00A971CA" w:rsidP="00CB33CB">
            <w:pPr>
              <w:spacing w:after="0"/>
              <w:ind w:left="135"/>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25</w:t>
            </w:r>
          </w:p>
        </w:tc>
        <w:tc>
          <w:tcPr>
            <w:tcW w:w="3718" w:type="dxa"/>
            <w:tcBorders>
              <w:top w:val="single" w:sz="4" w:space="0" w:color="auto"/>
              <w:bottom w:val="single" w:sz="4" w:space="0" w:color="auto"/>
            </w:tcBorders>
            <w:tcMar>
              <w:top w:w="50" w:type="dxa"/>
              <w:left w:w="100" w:type="dxa"/>
            </w:tcMar>
          </w:tcPr>
          <w:p w:rsidR="00A971CA" w:rsidRPr="00CB33CB" w:rsidRDefault="00A971CA" w:rsidP="00CB33CB">
            <w:pPr>
              <w:tabs>
                <w:tab w:val="left" w:pos="467"/>
              </w:tabs>
              <w:spacing w:after="0" w:line="240" w:lineRule="auto"/>
              <w:jc w:val="both"/>
              <w:rPr>
                <w:lang w:val="ru-RU"/>
              </w:rPr>
            </w:pPr>
            <w:r w:rsidRPr="00ED3803">
              <w:rPr>
                <w:lang w:val="ru-RU"/>
              </w:rPr>
              <w:t>Мы знакомимся с городами Германии:</w:t>
            </w:r>
            <w:r w:rsidRPr="00ED3803">
              <w:rPr>
                <w:rFonts w:ascii="Arial" w:hAnsi="Arial" w:cs="Arial"/>
                <w:shd w:val="clear" w:color="auto" w:fill="FFFFFF"/>
                <w:lang w:val="ru-RU"/>
              </w:rPr>
              <w:t xml:space="preserve"> </w:t>
            </w:r>
            <w:r w:rsidRPr="00ED3803">
              <w:rPr>
                <w:lang w:val="ru-RU"/>
              </w:rPr>
              <w:t>Лейпциг, Дрезден, Веймар и Нюрнберг</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F13C74" w:rsidRDefault="00167A11" w:rsidP="001F4BD0">
            <w:pPr>
              <w:spacing w:after="0"/>
              <w:rPr>
                <w:bCs/>
                <w:lang w:val="ru-RU"/>
              </w:rPr>
            </w:pPr>
            <w:hyperlink r:id="rId242" w:history="1">
              <w:r w:rsidR="00A971CA" w:rsidRPr="0083270B">
                <w:rPr>
                  <w:rStyle w:val="aff8"/>
                </w:rPr>
                <w:t>https</w:t>
              </w:r>
              <w:r w:rsidR="00A971CA" w:rsidRPr="00F13C74">
                <w:rPr>
                  <w:rStyle w:val="aff8"/>
                  <w:lang w:val="ru-RU"/>
                </w:rPr>
                <w:t>://</w:t>
              </w:r>
              <w:r w:rsidR="00A971CA" w:rsidRPr="0083270B">
                <w:rPr>
                  <w:rStyle w:val="aff8"/>
                </w:rPr>
                <w:t>uchebnik</w:t>
              </w:r>
              <w:r w:rsidR="00A971CA" w:rsidRPr="00F13C74">
                <w:rPr>
                  <w:rStyle w:val="aff8"/>
                  <w:lang w:val="ru-RU"/>
                </w:rPr>
                <w:t>.</w:t>
              </w:r>
              <w:r w:rsidR="00A971CA" w:rsidRPr="0083270B">
                <w:rPr>
                  <w:rStyle w:val="aff8"/>
                </w:rPr>
                <w:t>mos</w:t>
              </w:r>
              <w:r w:rsidR="00A971CA" w:rsidRPr="00F13C74">
                <w:rPr>
                  <w:rStyle w:val="aff8"/>
                  <w:lang w:val="ru-RU"/>
                </w:rPr>
                <w:t>.</w:t>
              </w:r>
              <w:r w:rsidR="00A971CA" w:rsidRPr="0083270B">
                <w:rPr>
                  <w:rStyle w:val="aff8"/>
                </w:rPr>
                <w:t>ru</w:t>
              </w:r>
              <w:r w:rsidR="00A971CA" w:rsidRPr="00F13C74">
                <w:rPr>
                  <w:rStyle w:val="aff8"/>
                  <w:lang w:val="ru-RU"/>
                </w:rPr>
                <w:t>/</w:t>
              </w:r>
              <w:r w:rsidR="00A971CA" w:rsidRPr="0083270B">
                <w:rPr>
                  <w:rStyle w:val="aff8"/>
                </w:rPr>
                <w:t>composer</w:t>
              </w:r>
              <w:r w:rsidR="00A971CA" w:rsidRPr="00F13C74">
                <w:rPr>
                  <w:rStyle w:val="aff8"/>
                  <w:lang w:val="ru-RU"/>
                </w:rPr>
                <w:t>3/</w:t>
              </w:r>
              <w:r w:rsidR="00A971CA" w:rsidRPr="0083270B">
                <w:rPr>
                  <w:rStyle w:val="aff8"/>
                </w:rPr>
                <w:t>lesson</w:t>
              </w:r>
              <w:r w:rsidR="00A971CA" w:rsidRPr="00F13C74">
                <w:rPr>
                  <w:rStyle w:val="aff8"/>
                  <w:lang w:val="ru-RU"/>
                </w:rPr>
                <w:t>/354727/</w:t>
              </w:r>
              <w:r w:rsidR="00A971CA" w:rsidRPr="0083270B">
                <w:rPr>
                  <w:rStyle w:val="aff8"/>
                </w:rPr>
                <w:t>view</w:t>
              </w:r>
            </w:hyperlink>
            <w:r w:rsidR="00A971CA" w:rsidRPr="00F13C74">
              <w:rPr>
                <w:bCs/>
                <w:lang w:val="ru-RU"/>
              </w:rPr>
              <w:t xml:space="preserve"> </w:t>
            </w:r>
          </w:p>
          <w:p w:rsidR="00A971CA" w:rsidRPr="00CB33CB" w:rsidRDefault="00A971CA" w:rsidP="00CB33CB">
            <w:pPr>
              <w:spacing w:after="0"/>
              <w:ind w:left="135"/>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26</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Города Австрии, Швейцарии: Вена и Берн.</w:t>
            </w:r>
          </w:p>
          <w:p w:rsidR="00A971CA" w:rsidRPr="00ED3803" w:rsidRDefault="00A971CA" w:rsidP="00CB33C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27</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Что мы знаем и можем рассказать о немецких городах?</w:t>
            </w:r>
          </w:p>
          <w:p w:rsidR="00A971CA" w:rsidRPr="001F4BD0"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28</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Немецкие школьники рассказывают о своих родных городах.</w:t>
            </w:r>
          </w:p>
          <w:p w:rsidR="00A971CA" w:rsidRPr="001F4BD0"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29</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Мы готовимся к поездке в Германию.</w:t>
            </w:r>
          </w:p>
          <w:p w:rsidR="00A971CA" w:rsidRPr="001F4BD0"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lastRenderedPageBreak/>
              <w:t>30</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Что мы можем рассказать немецким друзьям о городах России?</w:t>
            </w:r>
          </w:p>
          <w:p w:rsidR="00A971CA" w:rsidRPr="001F4BD0"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31</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 xml:space="preserve"> </w:t>
            </w:r>
            <w:r>
              <w:rPr>
                <w:lang w:val="ru-RU"/>
              </w:rPr>
              <w:t>Д</w:t>
            </w:r>
            <w:r w:rsidRPr="001F4BD0">
              <w:rPr>
                <w:lang w:val="ru-RU"/>
              </w:rPr>
              <w:t>остопримечательност</w:t>
            </w:r>
            <w:r>
              <w:rPr>
                <w:lang w:val="ru-RU"/>
              </w:rPr>
              <w:t>и</w:t>
            </w:r>
            <w:r w:rsidRPr="001F4BD0">
              <w:rPr>
                <w:lang w:val="ru-RU"/>
              </w:rPr>
              <w:t xml:space="preserve"> городов разных стран.</w:t>
            </w:r>
          </w:p>
          <w:p w:rsidR="00A971CA" w:rsidRPr="001F4BD0"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32</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Ильменау – городок в Тюрингском лесу.</w:t>
            </w:r>
          </w:p>
          <w:p w:rsidR="00A971CA" w:rsidRPr="001F4BD0"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33</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Пратер – парк в Вене.</w:t>
            </w:r>
          </w:p>
          <w:p w:rsidR="00A971CA" w:rsidRPr="001F4BD0"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CB33CB">
            <w:pPr>
              <w:spacing w:after="0"/>
              <w:ind w:left="135"/>
              <w:rPr>
                <w:b/>
                <w:lang w:val="ru-RU"/>
              </w:rPr>
            </w:pPr>
            <w:r>
              <w:rPr>
                <w:b/>
                <w:lang w:val="ru-RU"/>
              </w:rPr>
              <w:t>34</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4A7EAB">
              <w:rPr>
                <w:lang w:val="ru-RU"/>
              </w:rPr>
              <w:t>Моя малая Родина.</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CB33CB">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35</w:t>
            </w:r>
          </w:p>
        </w:tc>
        <w:tc>
          <w:tcPr>
            <w:tcW w:w="3718" w:type="dxa"/>
            <w:tcBorders>
              <w:top w:val="single" w:sz="4" w:space="0" w:color="auto"/>
              <w:bottom w:val="single" w:sz="4" w:space="0" w:color="auto"/>
            </w:tcBorders>
            <w:tcMar>
              <w:top w:w="50" w:type="dxa"/>
              <w:left w:w="100" w:type="dxa"/>
            </w:tcMar>
          </w:tcPr>
          <w:p w:rsidR="00A971CA" w:rsidRPr="00F535E4" w:rsidRDefault="00A971CA" w:rsidP="001F4BD0">
            <w:pPr>
              <w:pStyle w:val="TableParagraph"/>
              <w:ind w:left="0"/>
              <w:rPr>
                <w:sz w:val="24"/>
                <w:szCs w:val="24"/>
              </w:rPr>
            </w:pPr>
            <w:r w:rsidRPr="00ED3803">
              <w:t>Повторение по теме «Города России и Германии».</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pStyle w:val="TableParagraph"/>
              <w:ind w:left="0"/>
              <w:rPr>
                <w:sz w:val="24"/>
                <w:szCs w:val="24"/>
              </w:rPr>
            </w:pPr>
            <w:r w:rsidRPr="00F535E4">
              <w:rPr>
                <w:sz w:val="24"/>
                <w:szCs w:val="24"/>
              </w:rPr>
              <w:t>Выдающиеся</w:t>
            </w:r>
            <w:r w:rsidRPr="00F535E4">
              <w:rPr>
                <w:spacing w:val="-3"/>
                <w:sz w:val="24"/>
                <w:szCs w:val="24"/>
              </w:rPr>
              <w:t xml:space="preserve"> </w:t>
            </w:r>
            <w:r w:rsidRPr="00F535E4">
              <w:rPr>
                <w:sz w:val="24"/>
                <w:szCs w:val="24"/>
              </w:rPr>
              <w:t>люди</w:t>
            </w:r>
            <w:r w:rsidRPr="00F535E4">
              <w:rPr>
                <w:spacing w:val="-5"/>
                <w:sz w:val="24"/>
                <w:szCs w:val="24"/>
              </w:rPr>
              <w:t xml:space="preserve"> </w:t>
            </w:r>
            <w:r w:rsidRPr="00F535E4">
              <w:rPr>
                <w:sz w:val="24"/>
                <w:szCs w:val="24"/>
              </w:rPr>
              <w:t>родной</w:t>
            </w:r>
            <w:r w:rsidRPr="00F535E4">
              <w:rPr>
                <w:spacing w:val="-5"/>
                <w:sz w:val="24"/>
                <w:szCs w:val="24"/>
              </w:rPr>
              <w:t xml:space="preserve"> </w:t>
            </w:r>
            <w:r w:rsidRPr="00F535E4">
              <w:rPr>
                <w:sz w:val="24"/>
                <w:szCs w:val="24"/>
              </w:rPr>
              <w:t>страны</w:t>
            </w:r>
            <w:r w:rsidRPr="00F535E4">
              <w:rPr>
                <w:spacing w:val="-7"/>
                <w:sz w:val="24"/>
                <w:szCs w:val="24"/>
              </w:rPr>
              <w:t xml:space="preserve"> </w:t>
            </w:r>
            <w:r w:rsidRPr="00F535E4">
              <w:rPr>
                <w:sz w:val="24"/>
                <w:szCs w:val="24"/>
              </w:rPr>
              <w:t>и</w:t>
            </w:r>
            <w:r w:rsidRPr="00F535E4">
              <w:rPr>
                <w:spacing w:val="-3"/>
                <w:sz w:val="24"/>
                <w:szCs w:val="24"/>
              </w:rPr>
              <w:t xml:space="preserve"> </w:t>
            </w:r>
            <w:r w:rsidRPr="00F535E4">
              <w:rPr>
                <w:sz w:val="24"/>
                <w:szCs w:val="24"/>
              </w:rPr>
              <w:t>страны/стран</w:t>
            </w:r>
            <w:r w:rsidRPr="00F535E4">
              <w:rPr>
                <w:spacing w:val="-3"/>
                <w:sz w:val="24"/>
                <w:szCs w:val="24"/>
              </w:rPr>
              <w:t xml:space="preserve"> </w:t>
            </w:r>
            <w:r w:rsidRPr="00F535E4">
              <w:rPr>
                <w:sz w:val="24"/>
                <w:szCs w:val="24"/>
              </w:rPr>
              <w:t>изучаемого</w:t>
            </w:r>
            <w:r w:rsidRPr="00F535E4">
              <w:rPr>
                <w:spacing w:val="-5"/>
                <w:sz w:val="24"/>
                <w:szCs w:val="24"/>
              </w:rPr>
              <w:t xml:space="preserve"> </w:t>
            </w:r>
            <w:r w:rsidRPr="00F535E4">
              <w:rPr>
                <w:sz w:val="24"/>
                <w:szCs w:val="24"/>
              </w:rPr>
              <w:t>языка. Учёные, писатели,</w:t>
            </w:r>
            <w:r w:rsidRPr="00F535E4">
              <w:rPr>
                <w:spacing w:val="1"/>
                <w:sz w:val="24"/>
                <w:szCs w:val="24"/>
              </w:rPr>
              <w:t xml:space="preserve"> </w:t>
            </w:r>
            <w:r w:rsidRPr="00F535E4">
              <w:rPr>
                <w:sz w:val="24"/>
                <w:szCs w:val="24"/>
              </w:rPr>
              <w:t>поэты,</w:t>
            </w:r>
            <w:r w:rsidRPr="00F535E4">
              <w:rPr>
                <w:spacing w:val="-2"/>
                <w:sz w:val="24"/>
                <w:szCs w:val="24"/>
              </w:rPr>
              <w:t xml:space="preserve"> </w:t>
            </w:r>
            <w:r w:rsidRPr="00F535E4">
              <w:rPr>
                <w:sz w:val="24"/>
                <w:szCs w:val="24"/>
              </w:rPr>
              <w:t>спортсмены</w:t>
            </w:r>
            <w:r>
              <w:rPr>
                <w:sz w:val="24"/>
                <w:szCs w:val="24"/>
              </w:rPr>
              <w:t>.</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7</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36</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1F4BD0">
              <w:rPr>
                <w:lang w:val="ru-RU"/>
              </w:rPr>
              <w:t>История создания стихотворения Гёте «Горные вершины».</w:t>
            </w:r>
          </w:p>
          <w:p w:rsidR="00A971CA" w:rsidRPr="00F535E4" w:rsidRDefault="00A971CA" w:rsidP="001F4BD0">
            <w:pPr>
              <w:pStyle w:val="TableParagraph"/>
              <w:ind w:left="0"/>
              <w:rPr>
                <w:sz w:val="24"/>
                <w:szCs w:val="24"/>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1F4BD0">
            <w:pPr>
              <w:spacing w:after="0"/>
              <w:rPr>
                <w:lang w:val="ru-RU"/>
              </w:rPr>
            </w:pPr>
            <w:hyperlink r:id="rId243" w:history="1">
              <w:r w:rsidR="00A971CA" w:rsidRPr="00672B11">
                <w:rPr>
                  <w:rStyle w:val="aff8"/>
                </w:rPr>
                <w:t>https</w:t>
              </w:r>
              <w:r w:rsidR="00A971CA" w:rsidRPr="001F4BD0">
                <w:rPr>
                  <w:rStyle w:val="aff8"/>
                  <w:lang w:val="ru-RU"/>
                </w:rPr>
                <w:t>://</w:t>
              </w:r>
              <w:r w:rsidR="00A971CA" w:rsidRPr="00672B11">
                <w:rPr>
                  <w:rStyle w:val="aff8"/>
                </w:rPr>
                <w:t>uchebnik</w:t>
              </w:r>
              <w:r w:rsidR="00A971CA" w:rsidRPr="001F4BD0">
                <w:rPr>
                  <w:rStyle w:val="aff8"/>
                  <w:lang w:val="ru-RU"/>
                </w:rPr>
                <w:t>.</w:t>
              </w:r>
              <w:r w:rsidR="00A971CA" w:rsidRPr="00672B11">
                <w:rPr>
                  <w:rStyle w:val="aff8"/>
                </w:rPr>
                <w:t>mos</w:t>
              </w:r>
              <w:r w:rsidR="00A971CA" w:rsidRPr="001F4BD0">
                <w:rPr>
                  <w:rStyle w:val="aff8"/>
                  <w:lang w:val="ru-RU"/>
                </w:rPr>
                <w:t>.</w:t>
              </w:r>
              <w:r w:rsidR="00A971CA" w:rsidRPr="00672B11">
                <w:rPr>
                  <w:rStyle w:val="aff8"/>
                </w:rPr>
                <w:t>ru</w:t>
              </w:r>
              <w:r w:rsidR="00A971CA" w:rsidRPr="001F4BD0">
                <w:rPr>
                  <w:rStyle w:val="aff8"/>
                  <w:lang w:val="ru-RU"/>
                </w:rPr>
                <w:t>/</w:t>
              </w:r>
              <w:r w:rsidR="00A971CA" w:rsidRPr="00672B11">
                <w:rPr>
                  <w:rStyle w:val="aff8"/>
                </w:rPr>
                <w:t>material</w:t>
              </w:r>
              <w:r w:rsidR="00A971CA" w:rsidRPr="001F4BD0">
                <w:rPr>
                  <w:rStyle w:val="aff8"/>
                  <w:lang w:val="ru-RU"/>
                </w:rPr>
                <w:t>/</w:t>
              </w:r>
              <w:r w:rsidR="00A971CA" w:rsidRPr="00672B11">
                <w:rPr>
                  <w:rStyle w:val="aff8"/>
                </w:rPr>
                <w:t>app</w:t>
              </w:r>
              <w:r w:rsidR="00A971CA" w:rsidRPr="001F4BD0">
                <w:rPr>
                  <w:rStyle w:val="aff8"/>
                  <w:lang w:val="ru-RU"/>
                </w:rPr>
                <w:t>/254927?</w:t>
              </w:r>
              <w:r w:rsidR="00A971CA" w:rsidRPr="00672B11">
                <w:rPr>
                  <w:rStyle w:val="aff8"/>
                </w:rPr>
                <w:t>menuReferrer</w:t>
              </w:r>
              <w:r w:rsidR="00A971CA" w:rsidRPr="001F4BD0">
                <w:rPr>
                  <w:rStyle w:val="aff8"/>
                  <w:lang w:val="ru-RU"/>
                </w:rPr>
                <w:t>=</w:t>
              </w:r>
              <w:r w:rsidR="00A971CA" w:rsidRPr="00672B11">
                <w:rPr>
                  <w:rStyle w:val="aff8"/>
                </w:rPr>
                <w:t>catalogue</w:t>
              </w:r>
            </w:hyperlink>
            <w:r w:rsidR="00A971CA" w:rsidRPr="001F4BD0">
              <w:rPr>
                <w:lang w:val="ru-RU"/>
              </w:rPr>
              <w:t xml:space="preserve"> </w:t>
            </w:r>
          </w:p>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37</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Pr>
                <w:lang w:val="ru-RU"/>
              </w:rPr>
              <w:t>Русские композиторы.</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38</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sidRPr="00F13C74">
              <w:t>Дрезденская картинная галерея</w:t>
            </w:r>
            <w:r>
              <w:rPr>
                <w:lang w:val="ru-RU"/>
              </w:rPr>
              <w:t>.</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39</w:t>
            </w:r>
          </w:p>
        </w:tc>
        <w:tc>
          <w:tcPr>
            <w:tcW w:w="3718" w:type="dxa"/>
            <w:tcBorders>
              <w:top w:val="single" w:sz="4" w:space="0" w:color="auto"/>
              <w:bottom w:val="single" w:sz="4" w:space="0" w:color="auto"/>
            </w:tcBorders>
            <w:tcMar>
              <w:top w:w="50" w:type="dxa"/>
              <w:left w:w="100" w:type="dxa"/>
            </w:tcMar>
          </w:tcPr>
          <w:p w:rsidR="00A971CA" w:rsidRPr="001F4BD0" w:rsidRDefault="00A971CA" w:rsidP="001F4BD0">
            <w:pPr>
              <w:tabs>
                <w:tab w:val="left" w:pos="467"/>
              </w:tabs>
              <w:spacing w:after="0" w:line="240" w:lineRule="auto"/>
              <w:jc w:val="both"/>
              <w:rPr>
                <w:lang w:val="ru-RU"/>
              </w:rPr>
            </w:pPr>
            <w:r>
              <w:rPr>
                <w:lang w:val="ru-RU"/>
              </w:rPr>
              <w:t>Известные немецкие художники.</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40</w:t>
            </w:r>
          </w:p>
        </w:tc>
        <w:tc>
          <w:tcPr>
            <w:tcW w:w="3718" w:type="dxa"/>
            <w:tcBorders>
              <w:top w:val="single" w:sz="4" w:space="0" w:color="auto"/>
              <w:bottom w:val="single" w:sz="4" w:space="0" w:color="auto"/>
            </w:tcBorders>
            <w:tcMar>
              <w:top w:w="50" w:type="dxa"/>
              <w:left w:w="100" w:type="dxa"/>
            </w:tcMar>
          </w:tcPr>
          <w:p w:rsidR="00A971CA" w:rsidRPr="004A7EAB" w:rsidRDefault="00A971CA" w:rsidP="001F4BD0">
            <w:pPr>
              <w:tabs>
                <w:tab w:val="left" w:pos="467"/>
              </w:tabs>
              <w:spacing w:after="0" w:line="240" w:lineRule="auto"/>
              <w:jc w:val="both"/>
              <w:rPr>
                <w:lang w:val="ru-RU"/>
              </w:rPr>
            </w:pPr>
            <w:r>
              <w:rPr>
                <w:lang w:val="ru-RU"/>
              </w:rPr>
              <w:t>Известные немецкие сказочники.</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41</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Повторение по теме «Всемирно известные писатели, художники и композиторы».</w:t>
            </w:r>
          </w:p>
          <w:p w:rsidR="00A971CA"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42</w:t>
            </w:r>
          </w:p>
        </w:tc>
        <w:tc>
          <w:tcPr>
            <w:tcW w:w="3718" w:type="dxa"/>
            <w:tcBorders>
              <w:top w:val="single" w:sz="4" w:space="0" w:color="auto"/>
              <w:bottom w:val="single" w:sz="4" w:space="0" w:color="auto"/>
            </w:tcBorders>
            <w:tcMar>
              <w:top w:w="50" w:type="dxa"/>
              <w:left w:w="100" w:type="dxa"/>
            </w:tcMar>
          </w:tcPr>
          <w:p w:rsidR="00A971CA" w:rsidRPr="00F13C74" w:rsidRDefault="00A971CA" w:rsidP="004A7EAB">
            <w:pPr>
              <w:tabs>
                <w:tab w:val="left" w:pos="467"/>
              </w:tabs>
              <w:spacing w:after="0" w:line="240" w:lineRule="auto"/>
              <w:jc w:val="both"/>
            </w:pPr>
            <w:r w:rsidRPr="00F13C74">
              <w:t xml:space="preserve">Лексико-грамматический тест.  </w:t>
            </w:r>
          </w:p>
          <w:p w:rsidR="00A971CA"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F535E4" w:rsidRDefault="00A971CA" w:rsidP="004A7EAB">
            <w:pPr>
              <w:pStyle w:val="TableParagraph"/>
              <w:ind w:left="0"/>
              <w:jc w:val="both"/>
              <w:rPr>
                <w:sz w:val="24"/>
                <w:szCs w:val="24"/>
              </w:rPr>
            </w:pPr>
            <w:r w:rsidRPr="00F535E4">
              <w:rPr>
                <w:sz w:val="24"/>
                <w:szCs w:val="24"/>
              </w:rPr>
              <w:t>Жизнь в городе</w:t>
            </w:r>
            <w:r>
              <w:rPr>
                <w:sz w:val="24"/>
                <w:szCs w:val="24"/>
              </w:rPr>
              <w:t xml:space="preserve"> и</w:t>
            </w:r>
            <w:r w:rsidRPr="00F535E4">
              <w:rPr>
                <w:sz w:val="24"/>
                <w:szCs w:val="24"/>
              </w:rPr>
              <w:t xml:space="preserve"> сельской местности.</w:t>
            </w:r>
            <w:r w:rsidRPr="00F535E4">
              <w:rPr>
                <w:spacing w:val="1"/>
                <w:sz w:val="24"/>
                <w:szCs w:val="24"/>
              </w:rPr>
              <w:t xml:space="preserve"> </w:t>
            </w:r>
            <w:r w:rsidRPr="00F535E4">
              <w:rPr>
                <w:sz w:val="24"/>
                <w:szCs w:val="24"/>
              </w:rPr>
              <w:t>Описание</w:t>
            </w:r>
            <w:r w:rsidRPr="00F535E4">
              <w:rPr>
                <w:spacing w:val="-7"/>
                <w:sz w:val="24"/>
                <w:szCs w:val="24"/>
              </w:rPr>
              <w:t xml:space="preserve"> </w:t>
            </w:r>
            <w:r w:rsidRPr="00F535E4">
              <w:rPr>
                <w:sz w:val="24"/>
                <w:szCs w:val="24"/>
              </w:rPr>
              <w:t>родного</w:t>
            </w:r>
            <w:r w:rsidRPr="00F535E4">
              <w:rPr>
                <w:spacing w:val="-5"/>
                <w:sz w:val="24"/>
                <w:szCs w:val="24"/>
              </w:rPr>
              <w:t xml:space="preserve"> </w:t>
            </w:r>
            <w:r w:rsidRPr="00F535E4">
              <w:rPr>
                <w:sz w:val="24"/>
                <w:szCs w:val="24"/>
              </w:rPr>
              <w:t>города/села.</w:t>
            </w:r>
            <w:r>
              <w:rPr>
                <w:sz w:val="24"/>
                <w:szCs w:val="24"/>
              </w:rPr>
              <w:t xml:space="preserve"> Транспорт.</w:t>
            </w:r>
          </w:p>
          <w:p w:rsidR="00A971CA"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980F6E">
            <w:pPr>
              <w:spacing w:after="0"/>
              <w:rPr>
                <w:b/>
                <w:lang w:val="ru-RU"/>
              </w:rPr>
            </w:pPr>
            <w:r>
              <w:rPr>
                <w:b/>
                <w:lang w:val="ru-RU"/>
              </w:rPr>
              <w:t>10</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43</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Основные средства передвижения в большом городе.</w:t>
            </w:r>
          </w:p>
          <w:p w:rsidR="00A971CA" w:rsidRDefault="00A971CA" w:rsidP="001F4BD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44</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Как ори</w:t>
            </w:r>
            <w:r w:rsidRPr="004A7EAB">
              <w:rPr>
                <w:lang w:val="ru-RU"/>
              </w:rPr>
              <w:softHyphen/>
              <w:t>ентиро</w:t>
            </w:r>
            <w:r w:rsidRPr="004A7EAB">
              <w:rPr>
                <w:lang w:val="ru-RU"/>
              </w:rPr>
              <w:softHyphen/>
              <w:t>ваться в незнако</w:t>
            </w:r>
            <w:r w:rsidRPr="004A7EAB">
              <w:rPr>
                <w:lang w:val="ru-RU"/>
              </w:rPr>
              <w:softHyphen/>
              <w:t>мом городе?</w:t>
            </w:r>
          </w:p>
          <w:p w:rsidR="00A971CA" w:rsidRPr="004A7EAB"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45</w:t>
            </w:r>
          </w:p>
        </w:tc>
        <w:tc>
          <w:tcPr>
            <w:tcW w:w="3718" w:type="dxa"/>
            <w:tcBorders>
              <w:top w:val="single" w:sz="4" w:space="0" w:color="auto"/>
              <w:bottom w:val="single" w:sz="4" w:space="0" w:color="auto"/>
            </w:tcBorders>
            <w:tcMar>
              <w:top w:w="50" w:type="dxa"/>
              <w:left w:w="100" w:type="dxa"/>
            </w:tcMar>
          </w:tcPr>
          <w:p w:rsidR="00A971CA" w:rsidRPr="00F13C74" w:rsidRDefault="00A971CA" w:rsidP="004A7EAB">
            <w:pPr>
              <w:tabs>
                <w:tab w:val="left" w:pos="467"/>
              </w:tabs>
              <w:spacing w:after="0" w:line="240" w:lineRule="auto"/>
              <w:jc w:val="both"/>
            </w:pPr>
            <w:r w:rsidRPr="00F13C74">
              <w:t>Правила дорожного движения.</w:t>
            </w:r>
          </w:p>
          <w:p w:rsidR="00A971CA" w:rsidRPr="004A7EAB"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4A7EAB" w:rsidRDefault="00167A11" w:rsidP="004A7EAB">
            <w:pPr>
              <w:spacing w:after="0"/>
              <w:rPr>
                <w:lang w:val="ru-RU"/>
              </w:rPr>
            </w:pPr>
            <w:hyperlink r:id="rId244" w:history="1">
              <w:r w:rsidR="00A971CA" w:rsidRPr="001F2AAE">
                <w:rPr>
                  <w:rStyle w:val="aff8"/>
                </w:rPr>
                <w:t>https</w:t>
              </w:r>
              <w:r w:rsidR="00A971CA" w:rsidRPr="004A7EAB">
                <w:rPr>
                  <w:rStyle w:val="aff8"/>
                  <w:lang w:val="ru-RU"/>
                </w:rPr>
                <w:t>://</w:t>
              </w:r>
              <w:r w:rsidR="00A971CA" w:rsidRPr="001F2AAE">
                <w:rPr>
                  <w:rStyle w:val="aff8"/>
                </w:rPr>
                <w:t>uchebnik</w:t>
              </w:r>
              <w:r w:rsidR="00A971CA" w:rsidRPr="004A7EAB">
                <w:rPr>
                  <w:rStyle w:val="aff8"/>
                  <w:lang w:val="ru-RU"/>
                </w:rPr>
                <w:t>.</w:t>
              </w:r>
              <w:r w:rsidR="00A971CA" w:rsidRPr="001F2AAE">
                <w:rPr>
                  <w:rStyle w:val="aff8"/>
                </w:rPr>
                <w:t>mos</w:t>
              </w:r>
              <w:r w:rsidR="00A971CA" w:rsidRPr="004A7EAB">
                <w:rPr>
                  <w:rStyle w:val="aff8"/>
                  <w:lang w:val="ru-RU"/>
                </w:rPr>
                <w:t>.</w:t>
              </w:r>
              <w:r w:rsidR="00A971CA" w:rsidRPr="001F2AAE">
                <w:rPr>
                  <w:rStyle w:val="aff8"/>
                </w:rPr>
                <w:t>ru</w:t>
              </w:r>
              <w:r w:rsidR="00A971CA" w:rsidRPr="004A7EAB">
                <w:rPr>
                  <w:rStyle w:val="aff8"/>
                  <w:lang w:val="ru-RU"/>
                </w:rPr>
                <w:t>/</w:t>
              </w:r>
              <w:r w:rsidR="00A971CA" w:rsidRPr="001F2AAE">
                <w:rPr>
                  <w:rStyle w:val="aff8"/>
                </w:rPr>
                <w:t>composer</w:t>
              </w:r>
              <w:r w:rsidR="00A971CA" w:rsidRPr="004A7EAB">
                <w:rPr>
                  <w:rStyle w:val="aff8"/>
                  <w:lang w:val="ru-RU"/>
                </w:rPr>
                <w:t>3/</w:t>
              </w:r>
              <w:r w:rsidR="00A971CA" w:rsidRPr="001F2AAE">
                <w:rPr>
                  <w:rStyle w:val="aff8"/>
                </w:rPr>
                <w:t>lesson</w:t>
              </w:r>
              <w:r w:rsidR="00A971CA" w:rsidRPr="004A7EAB">
                <w:rPr>
                  <w:rStyle w:val="aff8"/>
                  <w:lang w:val="ru-RU"/>
                </w:rPr>
                <w:t>/321101/</w:t>
              </w:r>
              <w:r w:rsidR="00A971CA" w:rsidRPr="001F2AAE">
                <w:rPr>
                  <w:rStyle w:val="aff8"/>
                </w:rPr>
                <w:t>view</w:t>
              </w:r>
            </w:hyperlink>
          </w:p>
          <w:p w:rsidR="00A971CA" w:rsidRPr="001F4BD0" w:rsidRDefault="00A971CA" w:rsidP="001F4BD0">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lastRenderedPageBreak/>
              <w:t>46</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Мы говорим о некоторых особенностях</w:t>
            </w:r>
            <w:r>
              <w:rPr>
                <w:lang w:val="ru-RU"/>
              </w:rPr>
              <w:t xml:space="preserve"> </w:t>
            </w:r>
            <w:r w:rsidRPr="004A7EAB">
              <w:rPr>
                <w:lang w:val="ru-RU"/>
              </w:rPr>
              <w:t>проезда в троллейбусе, автобусе и трамвае.</w:t>
            </w:r>
          </w:p>
          <w:p w:rsidR="00A971CA" w:rsidRPr="004A7EAB"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4A7EAB" w:rsidRDefault="00167A11" w:rsidP="004A7EAB">
            <w:pPr>
              <w:spacing w:after="0"/>
              <w:rPr>
                <w:lang w:val="ru-RU"/>
              </w:rPr>
            </w:pPr>
            <w:hyperlink r:id="rId245" w:history="1">
              <w:r w:rsidR="00A971CA" w:rsidRPr="00646620">
                <w:rPr>
                  <w:rStyle w:val="aff8"/>
                </w:rPr>
                <w:t>https</w:t>
              </w:r>
              <w:r w:rsidR="00A971CA" w:rsidRPr="004A7EAB">
                <w:rPr>
                  <w:rStyle w:val="aff8"/>
                  <w:lang w:val="ru-RU"/>
                </w:rPr>
                <w:t>://</w:t>
              </w:r>
              <w:r w:rsidR="00A971CA" w:rsidRPr="00646620">
                <w:rPr>
                  <w:rStyle w:val="aff8"/>
                </w:rPr>
                <w:t>uchebnik</w:t>
              </w:r>
              <w:r w:rsidR="00A971CA" w:rsidRPr="004A7EAB">
                <w:rPr>
                  <w:rStyle w:val="aff8"/>
                  <w:lang w:val="ru-RU"/>
                </w:rPr>
                <w:t>.</w:t>
              </w:r>
              <w:r w:rsidR="00A971CA" w:rsidRPr="00646620">
                <w:rPr>
                  <w:rStyle w:val="aff8"/>
                </w:rPr>
                <w:t>mos</w:t>
              </w:r>
              <w:r w:rsidR="00A971CA" w:rsidRPr="004A7EAB">
                <w:rPr>
                  <w:rStyle w:val="aff8"/>
                  <w:lang w:val="ru-RU"/>
                </w:rPr>
                <w:t>.</w:t>
              </w:r>
              <w:r w:rsidR="00A971CA" w:rsidRPr="00646620">
                <w:rPr>
                  <w:rStyle w:val="aff8"/>
                </w:rPr>
                <w:t>ru</w:t>
              </w:r>
              <w:r w:rsidR="00A971CA" w:rsidRPr="004A7EAB">
                <w:rPr>
                  <w:rStyle w:val="aff8"/>
                  <w:lang w:val="ru-RU"/>
                </w:rPr>
                <w:t>/</w:t>
              </w:r>
              <w:r w:rsidR="00A971CA" w:rsidRPr="00646620">
                <w:rPr>
                  <w:rStyle w:val="aff8"/>
                </w:rPr>
                <w:t>composer</w:t>
              </w:r>
              <w:r w:rsidR="00A971CA" w:rsidRPr="004A7EAB">
                <w:rPr>
                  <w:rStyle w:val="aff8"/>
                  <w:lang w:val="ru-RU"/>
                </w:rPr>
                <w:t>3/</w:t>
              </w:r>
              <w:r w:rsidR="00A971CA" w:rsidRPr="00646620">
                <w:rPr>
                  <w:rStyle w:val="aff8"/>
                </w:rPr>
                <w:t>lesson</w:t>
              </w:r>
              <w:r w:rsidR="00A971CA" w:rsidRPr="004A7EAB">
                <w:rPr>
                  <w:rStyle w:val="aff8"/>
                  <w:lang w:val="ru-RU"/>
                </w:rPr>
                <w:t>/733972/</w:t>
              </w:r>
              <w:r w:rsidR="00A971CA" w:rsidRPr="00646620">
                <w:rPr>
                  <w:rStyle w:val="aff8"/>
                </w:rPr>
                <w:t>view</w:t>
              </w:r>
            </w:hyperlink>
          </w:p>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47</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Первая молодёжная улица в Берлине.</w:t>
            </w:r>
          </w:p>
          <w:p w:rsidR="00A971CA" w:rsidRPr="004A7EAB"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48</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Безопасность передвижения в городе – важная проблема.</w:t>
            </w:r>
          </w:p>
          <w:p w:rsidR="00A971CA" w:rsidRPr="004A7EAB"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1F4BD0">
            <w:pPr>
              <w:spacing w:after="0"/>
              <w:rPr>
                <w:rStyle w:val="aff8"/>
                <w:lang w:val="ru-RU"/>
              </w:rPr>
            </w:pPr>
            <w:hyperlink r:id="rId246" w:history="1">
              <w:r w:rsidR="00A971CA" w:rsidRPr="007E2814">
                <w:rPr>
                  <w:rStyle w:val="aff8"/>
                </w:rPr>
                <w:t>https</w:t>
              </w:r>
              <w:r w:rsidR="00A971CA" w:rsidRPr="00ED6F4F">
                <w:rPr>
                  <w:rStyle w:val="aff8"/>
                  <w:lang w:val="ru-RU"/>
                </w:rPr>
                <w:t>://</w:t>
              </w:r>
              <w:r w:rsidR="00A971CA" w:rsidRPr="007E2814">
                <w:rPr>
                  <w:rStyle w:val="aff8"/>
                </w:rPr>
                <w:t>uchebnik</w:t>
              </w:r>
              <w:r w:rsidR="00A971CA" w:rsidRPr="00ED6F4F">
                <w:rPr>
                  <w:rStyle w:val="aff8"/>
                  <w:lang w:val="ru-RU"/>
                </w:rPr>
                <w:t>.</w:t>
              </w:r>
              <w:r w:rsidR="00A971CA" w:rsidRPr="007E2814">
                <w:rPr>
                  <w:rStyle w:val="aff8"/>
                </w:rPr>
                <w:t>mos</w:t>
              </w:r>
              <w:r w:rsidR="00A971CA" w:rsidRPr="00ED6F4F">
                <w:rPr>
                  <w:rStyle w:val="aff8"/>
                  <w:lang w:val="ru-RU"/>
                </w:rPr>
                <w:t>.</w:t>
              </w:r>
              <w:r w:rsidR="00A971CA" w:rsidRPr="007E2814">
                <w:rPr>
                  <w:rStyle w:val="aff8"/>
                </w:rPr>
                <w:t>ru</w:t>
              </w:r>
              <w:r w:rsidR="00A971CA" w:rsidRPr="00ED6F4F">
                <w:rPr>
                  <w:rStyle w:val="aff8"/>
                  <w:lang w:val="ru-RU"/>
                </w:rPr>
                <w:t>/</w:t>
              </w:r>
              <w:r w:rsidR="00A971CA" w:rsidRPr="007E2814">
                <w:rPr>
                  <w:rStyle w:val="aff8"/>
                </w:rPr>
                <w:t>composer</w:t>
              </w:r>
              <w:r w:rsidR="00A971CA" w:rsidRPr="00ED6F4F">
                <w:rPr>
                  <w:rStyle w:val="aff8"/>
                  <w:lang w:val="ru-RU"/>
                </w:rPr>
                <w:t>3/</w:t>
              </w:r>
              <w:r w:rsidR="00A971CA" w:rsidRPr="007E2814">
                <w:rPr>
                  <w:rStyle w:val="aff8"/>
                </w:rPr>
                <w:t>lesson</w:t>
              </w:r>
              <w:r w:rsidR="00A971CA" w:rsidRPr="00ED6F4F">
                <w:rPr>
                  <w:rStyle w:val="aff8"/>
                  <w:lang w:val="ru-RU"/>
                </w:rPr>
                <w:t>/733972/</w:t>
              </w:r>
              <w:r w:rsidR="00A971CA" w:rsidRPr="007E2814">
                <w:rPr>
                  <w:rStyle w:val="aff8"/>
                </w:rPr>
                <w:t>view</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49</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Школьники обсуждают проблему «Какой город нам нужен и почему?».</w:t>
            </w:r>
          </w:p>
          <w:p w:rsidR="00A971CA" w:rsidRPr="004A7EAB"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50</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Pr>
                <w:lang w:val="ru-RU"/>
              </w:rPr>
              <w:t>Ориентирование в городе.</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51</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Что мы знаем о правилах дорожного  движения?</w:t>
            </w:r>
          </w:p>
          <w:p w:rsidR="00A971CA"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52</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Pr>
                <w:lang w:val="ru-RU"/>
              </w:rPr>
              <w:t xml:space="preserve">Что где находится в городе. </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F535E4" w:rsidRDefault="00A971CA" w:rsidP="004A7EAB">
            <w:pPr>
              <w:pStyle w:val="TableParagraph"/>
              <w:ind w:left="0"/>
              <w:rPr>
                <w:sz w:val="24"/>
                <w:szCs w:val="24"/>
              </w:rPr>
            </w:pPr>
            <w:r w:rsidRPr="00F535E4">
              <w:rPr>
                <w:sz w:val="24"/>
                <w:szCs w:val="24"/>
              </w:rPr>
              <w:t>Покупки:</w:t>
            </w:r>
            <w:r w:rsidRPr="00F535E4">
              <w:rPr>
                <w:spacing w:val="-5"/>
                <w:sz w:val="24"/>
                <w:szCs w:val="24"/>
              </w:rPr>
              <w:t xml:space="preserve"> </w:t>
            </w:r>
            <w:r w:rsidRPr="00F535E4">
              <w:rPr>
                <w:sz w:val="24"/>
                <w:szCs w:val="24"/>
              </w:rPr>
              <w:t>продукты</w:t>
            </w:r>
            <w:r w:rsidRPr="00F535E4">
              <w:rPr>
                <w:spacing w:val="-3"/>
                <w:sz w:val="24"/>
                <w:szCs w:val="24"/>
              </w:rPr>
              <w:t xml:space="preserve"> </w:t>
            </w:r>
            <w:r w:rsidRPr="00F535E4">
              <w:rPr>
                <w:sz w:val="24"/>
                <w:szCs w:val="24"/>
              </w:rPr>
              <w:t>питания</w:t>
            </w:r>
          </w:p>
          <w:p w:rsidR="00A971CA" w:rsidRDefault="00A971CA" w:rsidP="004A7EA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3</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53</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Мы знакомимся с названиями магазинов и вывесками на улицах немецких городов.</w:t>
            </w:r>
          </w:p>
          <w:p w:rsidR="00A971CA" w:rsidRPr="00F535E4" w:rsidRDefault="00A971CA" w:rsidP="004A7EAB">
            <w:pPr>
              <w:pStyle w:val="TableParagraph"/>
              <w:ind w:left="0"/>
              <w:rPr>
                <w:sz w:val="24"/>
                <w:szCs w:val="24"/>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54</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sidRPr="004A7EAB">
              <w:rPr>
                <w:lang w:val="ru-RU"/>
              </w:rPr>
              <w:t>Что мы можем купить в продуктовом   магазине?</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4A7EAB" w:rsidRDefault="00167A11" w:rsidP="004A7EAB">
            <w:pPr>
              <w:spacing w:after="0"/>
              <w:rPr>
                <w:lang w:val="ru-RU"/>
              </w:rPr>
            </w:pPr>
            <w:hyperlink r:id="rId247" w:history="1">
              <w:r w:rsidR="00A971CA" w:rsidRPr="00A7509E">
                <w:rPr>
                  <w:rStyle w:val="aff8"/>
                </w:rPr>
                <w:t>https</w:t>
              </w:r>
              <w:r w:rsidR="00A971CA" w:rsidRPr="004A7EAB">
                <w:rPr>
                  <w:rStyle w:val="aff8"/>
                  <w:lang w:val="ru-RU"/>
                </w:rPr>
                <w:t>://</w:t>
              </w:r>
              <w:r w:rsidR="00A971CA" w:rsidRPr="00A7509E">
                <w:rPr>
                  <w:rStyle w:val="aff8"/>
                </w:rPr>
                <w:t>uchebnik</w:t>
              </w:r>
              <w:r w:rsidR="00A971CA" w:rsidRPr="004A7EAB">
                <w:rPr>
                  <w:rStyle w:val="aff8"/>
                  <w:lang w:val="ru-RU"/>
                </w:rPr>
                <w:t>.</w:t>
              </w:r>
              <w:r w:rsidR="00A971CA" w:rsidRPr="00A7509E">
                <w:rPr>
                  <w:rStyle w:val="aff8"/>
                </w:rPr>
                <w:t>mos</w:t>
              </w:r>
              <w:r w:rsidR="00A971CA" w:rsidRPr="004A7EAB">
                <w:rPr>
                  <w:rStyle w:val="aff8"/>
                  <w:lang w:val="ru-RU"/>
                </w:rPr>
                <w:t>.</w:t>
              </w:r>
              <w:r w:rsidR="00A971CA" w:rsidRPr="00A7509E">
                <w:rPr>
                  <w:rStyle w:val="aff8"/>
                </w:rPr>
                <w:t>ru</w:t>
              </w:r>
              <w:r w:rsidR="00A971CA" w:rsidRPr="004A7EAB">
                <w:rPr>
                  <w:rStyle w:val="aff8"/>
                  <w:lang w:val="ru-RU"/>
                </w:rPr>
                <w:t>/</w:t>
              </w:r>
              <w:r w:rsidR="00A971CA" w:rsidRPr="00A7509E">
                <w:rPr>
                  <w:rStyle w:val="aff8"/>
                </w:rPr>
                <w:t>material</w:t>
              </w:r>
              <w:r w:rsidR="00A971CA" w:rsidRPr="004A7EAB">
                <w:rPr>
                  <w:rStyle w:val="aff8"/>
                  <w:lang w:val="ru-RU"/>
                </w:rPr>
                <w:t>_</w:t>
              </w:r>
              <w:r w:rsidR="00A971CA" w:rsidRPr="00A7509E">
                <w:rPr>
                  <w:rStyle w:val="aff8"/>
                </w:rPr>
                <w:t>view</w:t>
              </w:r>
              <w:r w:rsidR="00A971CA" w:rsidRPr="004A7EAB">
                <w:rPr>
                  <w:rStyle w:val="aff8"/>
                  <w:lang w:val="ru-RU"/>
                </w:rPr>
                <w:t>/</w:t>
              </w:r>
              <w:r w:rsidR="00A971CA" w:rsidRPr="00A7509E">
                <w:rPr>
                  <w:rStyle w:val="aff8"/>
                </w:rPr>
                <w:t>atomic</w:t>
              </w:r>
              <w:r w:rsidR="00A971CA" w:rsidRPr="004A7EAB">
                <w:rPr>
                  <w:rStyle w:val="aff8"/>
                  <w:lang w:val="ru-RU"/>
                </w:rPr>
                <w:t>_</w:t>
              </w:r>
              <w:r w:rsidR="00A971CA" w:rsidRPr="00A7509E">
                <w:rPr>
                  <w:rStyle w:val="aff8"/>
                </w:rPr>
                <w:t>objects</w:t>
              </w:r>
              <w:r w:rsidR="00A971CA" w:rsidRPr="004A7EAB">
                <w:rPr>
                  <w:rStyle w:val="aff8"/>
                  <w:lang w:val="ru-RU"/>
                </w:rPr>
                <w:t>/2499096?</w:t>
              </w:r>
              <w:r w:rsidR="00A971CA" w:rsidRPr="00A7509E">
                <w:rPr>
                  <w:rStyle w:val="aff8"/>
                </w:rPr>
                <w:t>menuReferrer</w:t>
              </w:r>
              <w:r w:rsidR="00A971CA" w:rsidRPr="004A7EAB">
                <w:rPr>
                  <w:rStyle w:val="aff8"/>
                  <w:lang w:val="ru-RU"/>
                </w:rPr>
                <w:t>=</w:t>
              </w:r>
              <w:r w:rsidR="00A971CA" w:rsidRPr="00A7509E">
                <w:rPr>
                  <w:rStyle w:val="aff8"/>
                </w:rPr>
                <w:t>catalogue</w:t>
              </w:r>
            </w:hyperlink>
          </w:p>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55</w:t>
            </w:r>
          </w:p>
        </w:tc>
        <w:tc>
          <w:tcPr>
            <w:tcW w:w="3718" w:type="dxa"/>
            <w:tcBorders>
              <w:top w:val="single" w:sz="4" w:space="0" w:color="auto"/>
              <w:bottom w:val="single" w:sz="4" w:space="0" w:color="auto"/>
            </w:tcBorders>
            <w:tcMar>
              <w:top w:w="50" w:type="dxa"/>
              <w:left w:w="100" w:type="dxa"/>
            </w:tcMar>
          </w:tcPr>
          <w:p w:rsidR="00A971CA" w:rsidRPr="004A7EAB" w:rsidRDefault="00A971CA" w:rsidP="004A7EAB">
            <w:pPr>
              <w:tabs>
                <w:tab w:val="left" w:pos="467"/>
              </w:tabs>
              <w:spacing w:after="0" w:line="240" w:lineRule="auto"/>
              <w:jc w:val="both"/>
              <w:rPr>
                <w:lang w:val="ru-RU"/>
              </w:rPr>
            </w:pPr>
            <w:r>
              <w:rPr>
                <w:lang w:val="ru-RU"/>
              </w:rPr>
              <w:t>Известные торговые немецкие марки.</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F535E4" w:rsidRDefault="00A971CA" w:rsidP="00ED6F4F">
            <w:pPr>
              <w:pStyle w:val="TableParagraph"/>
              <w:ind w:left="0"/>
              <w:jc w:val="both"/>
              <w:rPr>
                <w:sz w:val="24"/>
                <w:szCs w:val="24"/>
              </w:rPr>
            </w:pPr>
            <w:r w:rsidRPr="00F535E4">
              <w:rPr>
                <w:sz w:val="24"/>
                <w:szCs w:val="24"/>
              </w:rPr>
              <w:t>Жизнь в городе</w:t>
            </w:r>
            <w:r>
              <w:rPr>
                <w:sz w:val="24"/>
                <w:szCs w:val="24"/>
              </w:rPr>
              <w:t xml:space="preserve"> и</w:t>
            </w:r>
            <w:r w:rsidRPr="00F535E4">
              <w:rPr>
                <w:sz w:val="24"/>
                <w:szCs w:val="24"/>
              </w:rPr>
              <w:t xml:space="preserve"> сельской местности.</w:t>
            </w:r>
            <w:r w:rsidRPr="00F535E4">
              <w:rPr>
                <w:spacing w:val="1"/>
                <w:sz w:val="24"/>
                <w:szCs w:val="24"/>
              </w:rPr>
              <w:t xml:space="preserve"> </w:t>
            </w:r>
            <w:r w:rsidRPr="00F535E4">
              <w:rPr>
                <w:sz w:val="24"/>
                <w:szCs w:val="24"/>
              </w:rPr>
              <w:t>Описание</w:t>
            </w:r>
            <w:r w:rsidRPr="00F535E4">
              <w:rPr>
                <w:spacing w:val="-7"/>
                <w:sz w:val="24"/>
                <w:szCs w:val="24"/>
              </w:rPr>
              <w:t xml:space="preserve"> </w:t>
            </w:r>
            <w:r w:rsidRPr="00F535E4">
              <w:rPr>
                <w:sz w:val="24"/>
                <w:szCs w:val="24"/>
              </w:rPr>
              <w:t>родного</w:t>
            </w:r>
            <w:r w:rsidRPr="00F535E4">
              <w:rPr>
                <w:spacing w:val="-5"/>
                <w:sz w:val="24"/>
                <w:szCs w:val="24"/>
              </w:rPr>
              <w:t xml:space="preserve"> </w:t>
            </w:r>
            <w:r w:rsidRPr="00F535E4">
              <w:rPr>
                <w:sz w:val="24"/>
                <w:szCs w:val="24"/>
              </w:rPr>
              <w:t>города/села.</w:t>
            </w:r>
            <w:r>
              <w:rPr>
                <w:sz w:val="24"/>
                <w:szCs w:val="24"/>
              </w:rPr>
              <w:t xml:space="preserve"> Транспорт</w:t>
            </w:r>
          </w:p>
          <w:p w:rsidR="00A971CA" w:rsidRPr="00F535E4" w:rsidRDefault="00A971CA" w:rsidP="00ED6F4F">
            <w:pPr>
              <w:pStyle w:val="TableParagraph"/>
              <w:ind w:left="0"/>
              <w:rPr>
                <w:sz w:val="24"/>
                <w:szCs w:val="24"/>
              </w:rPr>
            </w:pPr>
          </w:p>
          <w:p w:rsidR="00A971CA" w:rsidRPr="00F535E4" w:rsidRDefault="00A971CA" w:rsidP="00ED6F4F">
            <w:pPr>
              <w:pStyle w:val="TableParagraph"/>
              <w:ind w:left="0"/>
              <w:rPr>
                <w:sz w:val="24"/>
                <w:szCs w:val="24"/>
              </w:rPr>
            </w:pPr>
            <w:r w:rsidRPr="00F535E4">
              <w:rPr>
                <w:sz w:val="24"/>
                <w:szCs w:val="24"/>
              </w:rPr>
              <w:t>Природа:</w:t>
            </w:r>
            <w:r w:rsidRPr="00F535E4">
              <w:rPr>
                <w:spacing w:val="-6"/>
                <w:sz w:val="24"/>
                <w:szCs w:val="24"/>
              </w:rPr>
              <w:t xml:space="preserve"> </w:t>
            </w:r>
            <w:r w:rsidRPr="00F535E4">
              <w:rPr>
                <w:sz w:val="24"/>
                <w:szCs w:val="24"/>
              </w:rPr>
              <w:t>дикие</w:t>
            </w:r>
            <w:r w:rsidRPr="00F535E4">
              <w:rPr>
                <w:spacing w:val="-2"/>
                <w:sz w:val="24"/>
                <w:szCs w:val="24"/>
              </w:rPr>
              <w:t xml:space="preserve"> </w:t>
            </w:r>
            <w:r w:rsidRPr="00F535E4">
              <w:rPr>
                <w:sz w:val="24"/>
                <w:szCs w:val="24"/>
              </w:rPr>
              <w:t>и</w:t>
            </w:r>
            <w:r w:rsidRPr="00F535E4">
              <w:rPr>
                <w:spacing w:val="-3"/>
                <w:sz w:val="24"/>
                <w:szCs w:val="24"/>
              </w:rPr>
              <w:t xml:space="preserve"> </w:t>
            </w:r>
            <w:r w:rsidRPr="00F535E4">
              <w:rPr>
                <w:sz w:val="24"/>
                <w:szCs w:val="24"/>
              </w:rPr>
              <w:t>домашние</w:t>
            </w:r>
            <w:r w:rsidRPr="00F535E4">
              <w:rPr>
                <w:spacing w:val="-2"/>
                <w:sz w:val="24"/>
                <w:szCs w:val="24"/>
              </w:rPr>
              <w:t xml:space="preserve"> </w:t>
            </w:r>
            <w:r w:rsidRPr="00F535E4">
              <w:rPr>
                <w:sz w:val="24"/>
                <w:szCs w:val="24"/>
              </w:rPr>
              <w:t>животные.</w:t>
            </w:r>
          </w:p>
          <w:p w:rsidR="00A971CA" w:rsidRPr="00F535E4" w:rsidRDefault="00A971CA" w:rsidP="00ED6F4F">
            <w:pPr>
              <w:pStyle w:val="TableParagraph"/>
              <w:ind w:left="0"/>
              <w:rPr>
                <w:sz w:val="24"/>
                <w:szCs w:val="24"/>
              </w:rPr>
            </w:pPr>
            <w:r>
              <w:rPr>
                <w:sz w:val="24"/>
                <w:szCs w:val="24"/>
              </w:rPr>
              <w:t>Климат, погода</w:t>
            </w:r>
          </w:p>
          <w:p w:rsidR="00A971CA" w:rsidRPr="00F535E4" w:rsidRDefault="00A971CA" w:rsidP="00ED6F4F">
            <w:pPr>
              <w:pStyle w:val="TableParagraph"/>
              <w:ind w:left="0"/>
              <w:rPr>
                <w:sz w:val="24"/>
                <w:szCs w:val="24"/>
              </w:rPr>
            </w:pPr>
          </w:p>
          <w:p w:rsidR="00A971CA" w:rsidRDefault="00A971CA" w:rsidP="00ED6F4F">
            <w:pPr>
              <w:tabs>
                <w:tab w:val="left" w:pos="467"/>
              </w:tabs>
              <w:spacing w:after="0" w:line="240" w:lineRule="auto"/>
              <w:jc w:val="both"/>
              <w:rPr>
                <w:lang w:val="ru-RU"/>
              </w:rPr>
            </w:pPr>
            <w:r w:rsidRPr="004E6161">
              <w:rPr>
                <w:lang w:val="ru-RU"/>
              </w:rPr>
              <w:t>Свободное время современного подростка. Досуг и увлечения (чтение, кино,</w:t>
            </w:r>
            <w:r w:rsidRPr="004E6161">
              <w:rPr>
                <w:spacing w:val="-37"/>
                <w:lang w:val="ru-RU"/>
              </w:rPr>
              <w:t xml:space="preserve"> </w:t>
            </w:r>
            <w:r w:rsidRPr="004E6161">
              <w:rPr>
                <w:lang w:val="ru-RU"/>
              </w:rPr>
              <w:t>театр, музей,</w:t>
            </w:r>
            <w:r w:rsidRPr="004E6161">
              <w:rPr>
                <w:spacing w:val="1"/>
                <w:lang w:val="ru-RU"/>
              </w:rPr>
              <w:t xml:space="preserve"> </w:t>
            </w:r>
            <w:r w:rsidRPr="004E6161">
              <w:rPr>
                <w:lang w:val="ru-RU"/>
              </w:rPr>
              <w:t>спорт,</w:t>
            </w:r>
            <w:r w:rsidRPr="004E6161">
              <w:rPr>
                <w:spacing w:val="1"/>
                <w:lang w:val="ru-RU"/>
              </w:rPr>
              <w:t xml:space="preserve"> </w:t>
            </w:r>
            <w:r w:rsidRPr="004E6161">
              <w:rPr>
                <w:lang w:val="ru-RU"/>
              </w:rPr>
              <w:t>музыка)</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19</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lastRenderedPageBreak/>
              <w:t>56</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shd w:val="clear" w:color="auto" w:fill="FFFFFF"/>
                <w:lang w:val="ru-RU"/>
              </w:rPr>
              <w:t>Берлинское метро и автомобиль будущего.</w:t>
            </w:r>
            <w:r w:rsidRPr="00ED6F4F">
              <w:rPr>
                <w:lang w:val="ru-RU"/>
              </w:rPr>
              <w:t xml:space="preserve">     </w:t>
            </w:r>
          </w:p>
          <w:p w:rsidR="00A971CA" w:rsidRPr="00F535E4" w:rsidRDefault="00A971CA" w:rsidP="00ED6F4F">
            <w:pPr>
              <w:pStyle w:val="TableParagraph"/>
              <w:ind w:left="0"/>
              <w:jc w:val="both"/>
              <w:rPr>
                <w:sz w:val="24"/>
                <w:szCs w:val="24"/>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1F4BD0">
            <w:pPr>
              <w:spacing w:after="0"/>
              <w:rPr>
                <w:rStyle w:val="aff8"/>
                <w:lang w:val="ru-RU"/>
              </w:rPr>
            </w:pPr>
            <w:hyperlink r:id="rId248" w:history="1">
              <w:r w:rsidR="00A971CA" w:rsidRPr="001F2AAE">
                <w:rPr>
                  <w:rStyle w:val="aff8"/>
                </w:rPr>
                <w:t>https</w:t>
              </w:r>
              <w:r w:rsidR="00A971CA" w:rsidRPr="00ED6F4F">
                <w:rPr>
                  <w:rStyle w:val="aff8"/>
                  <w:lang w:val="ru-RU"/>
                </w:rPr>
                <w:t>://</w:t>
              </w:r>
              <w:r w:rsidR="00A971CA" w:rsidRPr="001F2AAE">
                <w:rPr>
                  <w:rStyle w:val="aff8"/>
                </w:rPr>
                <w:t>uchebnik</w:t>
              </w:r>
              <w:r w:rsidR="00A971CA" w:rsidRPr="00ED6F4F">
                <w:rPr>
                  <w:rStyle w:val="aff8"/>
                  <w:lang w:val="ru-RU"/>
                </w:rPr>
                <w:t>.</w:t>
              </w:r>
              <w:r w:rsidR="00A971CA" w:rsidRPr="001F2AAE">
                <w:rPr>
                  <w:rStyle w:val="aff8"/>
                </w:rPr>
                <w:t>mos</w:t>
              </w:r>
              <w:r w:rsidR="00A971CA" w:rsidRPr="00ED6F4F">
                <w:rPr>
                  <w:rStyle w:val="aff8"/>
                  <w:lang w:val="ru-RU"/>
                </w:rPr>
                <w:t>.</w:t>
              </w:r>
              <w:r w:rsidR="00A971CA" w:rsidRPr="001F2AAE">
                <w:rPr>
                  <w:rStyle w:val="aff8"/>
                </w:rPr>
                <w:t>ru</w:t>
              </w:r>
              <w:r w:rsidR="00A971CA" w:rsidRPr="00ED6F4F">
                <w:rPr>
                  <w:rStyle w:val="aff8"/>
                  <w:lang w:val="ru-RU"/>
                </w:rPr>
                <w:t>/</w:t>
              </w:r>
              <w:r w:rsidR="00A971CA" w:rsidRPr="001F2AAE">
                <w:rPr>
                  <w:rStyle w:val="aff8"/>
                </w:rPr>
                <w:t>composer</w:t>
              </w:r>
              <w:r w:rsidR="00A971CA" w:rsidRPr="00ED6F4F">
                <w:rPr>
                  <w:rStyle w:val="aff8"/>
                  <w:lang w:val="ru-RU"/>
                </w:rPr>
                <w:t>3/</w:t>
              </w:r>
              <w:r w:rsidR="00A971CA" w:rsidRPr="001F2AAE">
                <w:rPr>
                  <w:rStyle w:val="aff8"/>
                </w:rPr>
                <w:t>lesson</w:t>
              </w:r>
              <w:r w:rsidR="00A971CA" w:rsidRPr="00ED6F4F">
                <w:rPr>
                  <w:rStyle w:val="aff8"/>
                  <w:lang w:val="ru-RU"/>
                </w:rPr>
                <w:t>/321101/</w:t>
              </w:r>
              <w:r w:rsidR="00A971CA" w:rsidRPr="001F2AAE">
                <w:rPr>
                  <w:rStyle w:val="aff8"/>
                </w:rPr>
                <w:t>view</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57</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lang w:val="ru-RU"/>
              </w:rPr>
              <w:t>Жизнь в городе и деревне: где лучше? – О вкусах не спорят.</w:t>
            </w:r>
          </w:p>
          <w:p w:rsidR="00A971CA" w:rsidRPr="00ED6F4F" w:rsidRDefault="00A971CA" w:rsidP="00ED6F4F">
            <w:pPr>
              <w:tabs>
                <w:tab w:val="left" w:pos="467"/>
              </w:tabs>
              <w:spacing w:after="0" w:line="240" w:lineRule="auto"/>
              <w:jc w:val="both"/>
              <w:rPr>
                <w:shd w:val="clear" w:color="auto" w:fill="FFFFFF"/>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58</w:t>
            </w:r>
          </w:p>
        </w:tc>
        <w:tc>
          <w:tcPr>
            <w:tcW w:w="3718" w:type="dxa"/>
            <w:tcBorders>
              <w:top w:val="single" w:sz="4" w:space="0" w:color="auto"/>
              <w:bottom w:val="single" w:sz="4" w:space="0" w:color="auto"/>
            </w:tcBorders>
            <w:tcMar>
              <w:top w:w="50" w:type="dxa"/>
              <w:left w:w="100" w:type="dxa"/>
            </w:tcMar>
          </w:tcPr>
          <w:p w:rsidR="00A971CA" w:rsidRPr="00F13C74" w:rsidRDefault="00A971CA" w:rsidP="00ED6F4F">
            <w:pPr>
              <w:tabs>
                <w:tab w:val="left" w:pos="467"/>
              </w:tabs>
              <w:spacing w:after="0" w:line="240" w:lineRule="auto"/>
              <w:jc w:val="both"/>
            </w:pPr>
            <w:r w:rsidRPr="00F13C74">
              <w:t>Домаш</w:t>
            </w:r>
            <w:r w:rsidRPr="00F13C74">
              <w:softHyphen/>
              <w:t>ние жи</w:t>
            </w:r>
            <w:r w:rsidRPr="00F13C74">
              <w:softHyphen/>
              <w:t>вотные и птицы</w:t>
            </w:r>
            <w:r>
              <w:t>.</w:t>
            </w:r>
          </w:p>
          <w:p w:rsidR="00A971CA" w:rsidRPr="00ED6F4F"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59</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Pr>
                <w:lang w:val="ru-RU"/>
              </w:rPr>
              <w:t>Работа</w:t>
            </w:r>
            <w:r w:rsidRPr="00ED6F4F">
              <w:rPr>
                <w:lang w:val="ru-RU"/>
              </w:rPr>
              <w:t xml:space="preserve"> в деревне в разное время года.</w:t>
            </w:r>
          </w:p>
          <w:p w:rsidR="00A971CA" w:rsidRPr="00ED6F4F"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60</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lang w:val="ru-RU"/>
              </w:rPr>
              <w:t>Немецкая деревня вчера и сегодня.</w:t>
            </w:r>
          </w:p>
          <w:p w:rsidR="00A971CA"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61</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lang w:val="ru-RU"/>
              </w:rPr>
              <w:t>Жизнь в деревне: преимущества и недостатки.</w:t>
            </w:r>
          </w:p>
          <w:p w:rsidR="00A971CA" w:rsidRPr="00ED6F4F"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62</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lang w:val="ru-RU"/>
              </w:rPr>
              <w:t xml:space="preserve">Жизнь в </w:t>
            </w:r>
            <w:r>
              <w:rPr>
                <w:lang w:val="ru-RU"/>
              </w:rPr>
              <w:t>городе</w:t>
            </w:r>
            <w:r w:rsidRPr="00ED6F4F">
              <w:rPr>
                <w:lang w:val="ru-RU"/>
              </w:rPr>
              <w:t>: преимущества и недостатки.</w:t>
            </w:r>
          </w:p>
          <w:p w:rsidR="00A971CA" w:rsidRPr="00ED6F4F"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63</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lang w:val="ru-RU"/>
              </w:rPr>
              <w:t>Русские народные промыслы: Хохлома, Гжель, Палех.</w:t>
            </w:r>
          </w:p>
          <w:p w:rsidR="00A971CA" w:rsidRPr="00ED6F4F"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1F4BD0">
            <w:pPr>
              <w:spacing w:after="0"/>
              <w:ind w:left="135"/>
              <w:rPr>
                <w:b/>
                <w:lang w:val="ru-RU"/>
              </w:rPr>
            </w:pPr>
            <w:r>
              <w:rPr>
                <w:b/>
                <w:lang w:val="ru-RU"/>
              </w:rPr>
              <w:t>64</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Pr>
                <w:lang w:val="ru-RU"/>
              </w:rPr>
              <w:t>Промыслы родного города.</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1F4BD0">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1F4BD0">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65</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lang w:val="ru-RU"/>
              </w:rPr>
              <w:t>Кем хотят стать подростки в городе и деревне?</w:t>
            </w:r>
          </w:p>
          <w:p w:rsidR="00A971CA" w:rsidRPr="00ED6F4F"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66</w:t>
            </w:r>
          </w:p>
        </w:tc>
        <w:tc>
          <w:tcPr>
            <w:tcW w:w="3718" w:type="dxa"/>
            <w:tcBorders>
              <w:top w:val="single" w:sz="4" w:space="0" w:color="auto"/>
              <w:bottom w:val="single" w:sz="4" w:space="0" w:color="auto"/>
            </w:tcBorders>
            <w:tcMar>
              <w:top w:w="50" w:type="dxa"/>
              <w:left w:w="100" w:type="dxa"/>
            </w:tcMar>
          </w:tcPr>
          <w:p w:rsidR="00A971CA" w:rsidRPr="00ED6F4F" w:rsidRDefault="00A971CA" w:rsidP="00ED6F4F">
            <w:pPr>
              <w:tabs>
                <w:tab w:val="left" w:pos="467"/>
              </w:tabs>
              <w:spacing w:after="0" w:line="240" w:lineRule="auto"/>
              <w:jc w:val="both"/>
              <w:rPr>
                <w:lang w:val="ru-RU"/>
              </w:rPr>
            </w:pPr>
            <w:r w:rsidRPr="00ED6F4F">
              <w:rPr>
                <w:lang w:val="ru-RU"/>
              </w:rPr>
              <w:t>Как проводят лето в деревне немецкие дети.</w:t>
            </w:r>
          </w:p>
          <w:p w:rsidR="00A971CA" w:rsidRPr="00ED6F4F"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67</w:t>
            </w:r>
          </w:p>
        </w:tc>
        <w:tc>
          <w:tcPr>
            <w:tcW w:w="3718" w:type="dxa"/>
            <w:tcBorders>
              <w:top w:val="single" w:sz="4" w:space="0" w:color="auto"/>
              <w:bottom w:val="single" w:sz="4" w:space="0" w:color="auto"/>
            </w:tcBorders>
            <w:tcMar>
              <w:top w:w="50" w:type="dxa"/>
              <w:left w:w="100" w:type="dxa"/>
            </w:tcMar>
          </w:tcPr>
          <w:p w:rsidR="00A971CA" w:rsidRDefault="00A971CA" w:rsidP="00ED6F4F">
            <w:pPr>
              <w:tabs>
                <w:tab w:val="left" w:pos="467"/>
              </w:tabs>
              <w:spacing w:after="0" w:line="240" w:lineRule="auto"/>
              <w:jc w:val="both"/>
              <w:rPr>
                <w:lang w:val="ru-RU"/>
              </w:rPr>
            </w:pPr>
            <w:r>
              <w:rPr>
                <w:lang w:val="ru-RU"/>
              </w:rPr>
              <w:t>Будущая профессия.</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3C353B" w:rsidRDefault="00A971CA" w:rsidP="00814486">
            <w:pPr>
              <w:spacing w:after="0" w:line="240" w:lineRule="auto"/>
              <w:jc w:val="both"/>
              <w:rPr>
                <w:rStyle w:val="fontstyle01"/>
                <w:rFonts w:ascii="Times New Roman" w:hAnsi="Times New Roman"/>
                <w:color w:val="auto"/>
                <w:sz w:val="24"/>
                <w:szCs w:val="24"/>
                <w:lang w:val="ru-RU"/>
              </w:rPr>
            </w:pPr>
            <w:r w:rsidRPr="003C353B">
              <w:rPr>
                <w:rStyle w:val="fontstyle01"/>
                <w:rFonts w:ascii="Times New Roman" w:hAnsi="Times New Roman"/>
                <w:color w:val="auto"/>
                <w:sz w:val="24"/>
                <w:szCs w:val="24"/>
                <w:lang w:val="ru-RU"/>
              </w:rPr>
              <w:t>Взаимоотношения в семье и с друзьями. Семейные праздники. Обязанности по дому.</w:t>
            </w:r>
          </w:p>
          <w:p w:rsidR="00A971CA" w:rsidRPr="003C353B"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68</w:t>
            </w:r>
          </w:p>
        </w:tc>
        <w:tc>
          <w:tcPr>
            <w:tcW w:w="3718" w:type="dxa"/>
            <w:tcBorders>
              <w:top w:val="single" w:sz="4" w:space="0" w:color="auto"/>
              <w:bottom w:val="single" w:sz="4" w:space="0" w:color="auto"/>
            </w:tcBorders>
            <w:tcMar>
              <w:top w:w="50" w:type="dxa"/>
              <w:left w:w="100" w:type="dxa"/>
            </w:tcMar>
          </w:tcPr>
          <w:p w:rsidR="00A971CA" w:rsidRPr="003C353B" w:rsidRDefault="00A971CA" w:rsidP="00ED6F4F">
            <w:pPr>
              <w:tabs>
                <w:tab w:val="left" w:pos="467"/>
              </w:tabs>
              <w:spacing w:after="0" w:line="240" w:lineRule="auto"/>
              <w:jc w:val="both"/>
              <w:rPr>
                <w:lang w:val="ru-RU"/>
              </w:rPr>
            </w:pPr>
            <w:r w:rsidRPr="003C353B">
              <w:rPr>
                <w:lang w:val="ru-RU"/>
              </w:rPr>
              <w:t>Мы знакомимся с немецкими сказками     «Крестьянин и три сына», «Братья».</w:t>
            </w:r>
          </w:p>
          <w:p w:rsidR="00A971CA" w:rsidRPr="003C353B"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49" w:history="1">
              <w:r w:rsidR="00A971CA" w:rsidRPr="001117D0">
                <w:rPr>
                  <w:rStyle w:val="aff8"/>
                </w:rPr>
                <w:t>https</w:t>
              </w:r>
              <w:r w:rsidR="00A971CA" w:rsidRPr="00700C30">
                <w:rPr>
                  <w:rStyle w:val="aff8"/>
                  <w:lang w:val="ru-RU"/>
                </w:rPr>
                <w:t>://</w:t>
              </w:r>
              <w:r w:rsidR="00A971CA" w:rsidRPr="001117D0">
                <w:rPr>
                  <w:rStyle w:val="aff8"/>
                </w:rPr>
                <w:t>resh</w:t>
              </w:r>
              <w:r w:rsidR="00A971CA" w:rsidRPr="00700C30">
                <w:rPr>
                  <w:rStyle w:val="aff8"/>
                  <w:lang w:val="ru-RU"/>
                </w:rPr>
                <w:t>.</w:t>
              </w:r>
              <w:r w:rsidR="00A971CA" w:rsidRPr="001117D0">
                <w:rPr>
                  <w:rStyle w:val="aff8"/>
                </w:rPr>
                <w:t>edu</w:t>
              </w:r>
              <w:r w:rsidR="00A971CA" w:rsidRPr="00700C30">
                <w:rPr>
                  <w:rStyle w:val="aff8"/>
                  <w:lang w:val="ru-RU"/>
                </w:rPr>
                <w:t>.</w:t>
              </w:r>
              <w:r w:rsidR="00A971CA" w:rsidRPr="001117D0">
                <w:rPr>
                  <w:rStyle w:val="aff8"/>
                </w:rPr>
                <w:t>ru</w:t>
              </w:r>
              <w:r w:rsidR="00A971CA" w:rsidRPr="00700C30">
                <w:rPr>
                  <w:rStyle w:val="aff8"/>
                  <w:lang w:val="ru-RU"/>
                </w:rPr>
                <w:t>/</w:t>
              </w:r>
              <w:r w:rsidR="00A971CA" w:rsidRPr="001117D0">
                <w:rPr>
                  <w:rStyle w:val="aff8"/>
                </w:rPr>
                <w:t>subject</w:t>
              </w:r>
              <w:r w:rsidR="00A971CA" w:rsidRPr="00700C30">
                <w:rPr>
                  <w:rStyle w:val="aff8"/>
                  <w:lang w:val="ru-RU"/>
                </w:rPr>
                <w:t>/</w:t>
              </w:r>
              <w:r w:rsidR="00A971CA" w:rsidRPr="001117D0">
                <w:rPr>
                  <w:rStyle w:val="aff8"/>
                </w:rPr>
                <w:t>lesson</w:t>
              </w:r>
              <w:r w:rsidR="00A971CA" w:rsidRPr="00700C30">
                <w:rPr>
                  <w:rStyle w:val="aff8"/>
                  <w:lang w:val="ru-RU"/>
                </w:rPr>
                <w:t>/3370/</w:t>
              </w:r>
              <w:r w:rsidR="00A971CA" w:rsidRPr="001117D0">
                <w:rPr>
                  <w:rStyle w:val="aff8"/>
                </w:rPr>
                <w:t>start</w:t>
              </w:r>
              <w:r w:rsidR="00A971CA" w:rsidRPr="00700C30">
                <w:rPr>
                  <w:rStyle w:val="aff8"/>
                  <w:lang w:val="ru-RU"/>
                </w:rPr>
                <w:t>/</w:t>
              </w:r>
            </w:hyperlink>
            <w:r w:rsidR="00A971CA" w:rsidRPr="00700C30">
              <w:rPr>
                <w:lang w:val="ru-RU"/>
              </w:rPr>
              <w:t xml:space="preserve">             </w:t>
            </w: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69</w:t>
            </w:r>
          </w:p>
        </w:tc>
        <w:tc>
          <w:tcPr>
            <w:tcW w:w="3718" w:type="dxa"/>
            <w:tcBorders>
              <w:top w:val="single" w:sz="4" w:space="0" w:color="auto"/>
              <w:bottom w:val="single" w:sz="4" w:space="0" w:color="auto"/>
            </w:tcBorders>
            <w:tcMar>
              <w:top w:w="50" w:type="dxa"/>
              <w:left w:w="100" w:type="dxa"/>
            </w:tcMar>
          </w:tcPr>
          <w:p w:rsidR="00A971CA" w:rsidRPr="003C353B" w:rsidRDefault="00A971CA" w:rsidP="00814486">
            <w:pPr>
              <w:tabs>
                <w:tab w:val="left" w:pos="467"/>
              </w:tabs>
              <w:spacing w:after="0" w:line="240" w:lineRule="auto"/>
              <w:jc w:val="both"/>
              <w:rPr>
                <w:lang w:val="ru-RU"/>
              </w:rPr>
            </w:pPr>
            <w:r w:rsidRPr="003C353B">
              <w:rPr>
                <w:lang w:val="ru-RU"/>
              </w:rPr>
              <w:t>Разделение домашних обязанностей в семье.</w:t>
            </w:r>
          </w:p>
          <w:p w:rsidR="00A971CA" w:rsidRPr="003C353B" w:rsidRDefault="00A971CA" w:rsidP="00ED6F4F">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70</w:t>
            </w:r>
          </w:p>
        </w:tc>
        <w:tc>
          <w:tcPr>
            <w:tcW w:w="3718" w:type="dxa"/>
            <w:tcBorders>
              <w:top w:val="single" w:sz="4" w:space="0" w:color="auto"/>
              <w:bottom w:val="single" w:sz="4" w:space="0" w:color="auto"/>
            </w:tcBorders>
            <w:tcMar>
              <w:top w:w="50" w:type="dxa"/>
              <w:left w:w="100" w:type="dxa"/>
            </w:tcMar>
          </w:tcPr>
          <w:p w:rsidR="00A971CA" w:rsidRPr="00F13C74" w:rsidRDefault="00A971CA" w:rsidP="00814486">
            <w:pPr>
              <w:tabs>
                <w:tab w:val="left" w:pos="467"/>
              </w:tabs>
              <w:spacing w:after="0" w:line="240" w:lineRule="auto"/>
              <w:jc w:val="both"/>
            </w:pPr>
            <w:r w:rsidRPr="00F13C74">
              <w:t>Самый важный день.</w:t>
            </w:r>
          </w:p>
          <w:p w:rsidR="00A971CA" w:rsidRPr="00814486" w:rsidRDefault="00A971CA" w:rsidP="00814486">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50" w:history="1">
              <w:r w:rsidR="00A971CA" w:rsidRPr="001117D0">
                <w:rPr>
                  <w:rStyle w:val="aff8"/>
                </w:rPr>
                <w:t>https</w:t>
              </w:r>
              <w:r w:rsidR="00A971CA" w:rsidRPr="00700C30">
                <w:rPr>
                  <w:rStyle w:val="aff8"/>
                  <w:lang w:val="ru-RU"/>
                </w:rPr>
                <w:t>://</w:t>
              </w:r>
              <w:r w:rsidR="00A971CA" w:rsidRPr="001117D0">
                <w:rPr>
                  <w:rStyle w:val="aff8"/>
                </w:rPr>
                <w:t>resh</w:t>
              </w:r>
              <w:r w:rsidR="00A971CA" w:rsidRPr="00700C30">
                <w:rPr>
                  <w:rStyle w:val="aff8"/>
                  <w:lang w:val="ru-RU"/>
                </w:rPr>
                <w:t>.</w:t>
              </w:r>
              <w:r w:rsidR="00A971CA" w:rsidRPr="001117D0">
                <w:rPr>
                  <w:rStyle w:val="aff8"/>
                </w:rPr>
                <w:t>edu</w:t>
              </w:r>
              <w:r w:rsidR="00A971CA" w:rsidRPr="00700C30">
                <w:rPr>
                  <w:rStyle w:val="aff8"/>
                  <w:lang w:val="ru-RU"/>
                </w:rPr>
                <w:t>.</w:t>
              </w:r>
              <w:r w:rsidR="00A971CA" w:rsidRPr="001117D0">
                <w:rPr>
                  <w:rStyle w:val="aff8"/>
                </w:rPr>
                <w:t>ru</w:t>
              </w:r>
              <w:r w:rsidR="00A971CA" w:rsidRPr="00700C30">
                <w:rPr>
                  <w:rStyle w:val="aff8"/>
                  <w:lang w:val="ru-RU"/>
                </w:rPr>
                <w:t>/</w:t>
              </w:r>
              <w:r w:rsidR="00A971CA" w:rsidRPr="001117D0">
                <w:rPr>
                  <w:rStyle w:val="aff8"/>
                </w:rPr>
                <w:t>subject</w:t>
              </w:r>
              <w:r w:rsidR="00A971CA" w:rsidRPr="00700C30">
                <w:rPr>
                  <w:rStyle w:val="aff8"/>
                  <w:lang w:val="ru-RU"/>
                </w:rPr>
                <w:t>/</w:t>
              </w:r>
              <w:r w:rsidR="00A971CA" w:rsidRPr="001117D0">
                <w:rPr>
                  <w:rStyle w:val="aff8"/>
                </w:rPr>
                <w:t>lesson</w:t>
              </w:r>
              <w:r w:rsidR="00A971CA" w:rsidRPr="00700C30">
                <w:rPr>
                  <w:rStyle w:val="aff8"/>
                  <w:lang w:val="ru-RU"/>
                </w:rPr>
                <w:t>/3361/</w:t>
              </w:r>
              <w:r w:rsidR="00A971CA" w:rsidRPr="001117D0">
                <w:rPr>
                  <w:rStyle w:val="aff8"/>
                </w:rPr>
                <w:t>start</w:t>
              </w:r>
              <w:r w:rsidR="00A971CA" w:rsidRPr="00700C30">
                <w:rPr>
                  <w:rStyle w:val="aff8"/>
                  <w:lang w:val="ru-RU"/>
                </w:rPr>
                <w:t>/</w:t>
              </w:r>
            </w:hyperlink>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71</w:t>
            </w:r>
          </w:p>
        </w:tc>
        <w:tc>
          <w:tcPr>
            <w:tcW w:w="3718" w:type="dxa"/>
            <w:tcBorders>
              <w:top w:val="single" w:sz="4" w:space="0" w:color="auto"/>
              <w:bottom w:val="single" w:sz="4" w:space="0" w:color="auto"/>
            </w:tcBorders>
            <w:tcMar>
              <w:top w:w="50" w:type="dxa"/>
              <w:left w:w="100" w:type="dxa"/>
            </w:tcMar>
          </w:tcPr>
          <w:p w:rsidR="00A971CA" w:rsidRPr="00814486" w:rsidRDefault="00A971CA" w:rsidP="00814486">
            <w:pPr>
              <w:tabs>
                <w:tab w:val="left" w:pos="467"/>
              </w:tabs>
              <w:spacing w:after="0" w:line="240" w:lineRule="auto"/>
              <w:jc w:val="both"/>
              <w:rPr>
                <w:lang w:val="ru-RU"/>
              </w:rPr>
            </w:pPr>
            <w:r w:rsidRPr="00814486">
              <w:rPr>
                <w:lang w:val="ru-RU"/>
              </w:rPr>
              <w:t xml:space="preserve">Расскажем о своём городе и селе </w:t>
            </w:r>
          </w:p>
          <w:p w:rsidR="00A971CA" w:rsidRPr="00F13C74" w:rsidRDefault="00A971CA" w:rsidP="00814486">
            <w:pPr>
              <w:pStyle w:val="ae"/>
              <w:tabs>
                <w:tab w:val="left" w:pos="467"/>
              </w:tabs>
              <w:ind w:left="466" w:hanging="424"/>
            </w:pPr>
            <w:r w:rsidRPr="00ED3803">
              <w:rPr>
                <w:lang w:val="ru-RU"/>
              </w:rPr>
              <w:lastRenderedPageBreak/>
              <w:t xml:space="preserve">       </w:t>
            </w:r>
            <w:r w:rsidRPr="00F13C74">
              <w:t>будущего.</w:t>
            </w:r>
          </w:p>
          <w:p w:rsidR="00A971CA" w:rsidRPr="00F13C74" w:rsidRDefault="00A971CA" w:rsidP="00814486">
            <w:pPr>
              <w:tabs>
                <w:tab w:val="left" w:pos="467"/>
              </w:tabs>
              <w:spacing w:after="0" w:line="240" w:lineRule="auto"/>
              <w:jc w:val="both"/>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lastRenderedPageBreak/>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72</w:t>
            </w:r>
          </w:p>
        </w:tc>
        <w:tc>
          <w:tcPr>
            <w:tcW w:w="3718" w:type="dxa"/>
            <w:tcBorders>
              <w:top w:val="single" w:sz="4" w:space="0" w:color="auto"/>
              <w:bottom w:val="single" w:sz="4" w:space="0" w:color="auto"/>
            </w:tcBorders>
            <w:tcMar>
              <w:top w:w="50" w:type="dxa"/>
              <w:left w:w="100" w:type="dxa"/>
            </w:tcMar>
          </w:tcPr>
          <w:p w:rsidR="00A971CA" w:rsidRPr="00F13C74" w:rsidRDefault="00A971CA" w:rsidP="00814486">
            <w:pPr>
              <w:tabs>
                <w:tab w:val="left" w:pos="467"/>
              </w:tabs>
              <w:spacing w:after="0" w:line="240" w:lineRule="auto"/>
              <w:jc w:val="both"/>
            </w:pPr>
            <w:r w:rsidRPr="00F13C74">
              <w:t>Праздник урожая в Германии.</w:t>
            </w:r>
          </w:p>
          <w:p w:rsidR="00A971CA" w:rsidRPr="00814486" w:rsidRDefault="00A971CA" w:rsidP="00814486">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73</w:t>
            </w:r>
          </w:p>
        </w:tc>
        <w:tc>
          <w:tcPr>
            <w:tcW w:w="3718" w:type="dxa"/>
            <w:tcBorders>
              <w:top w:val="single" w:sz="4" w:space="0" w:color="auto"/>
              <w:bottom w:val="single" w:sz="4" w:space="0" w:color="auto"/>
            </w:tcBorders>
            <w:tcMar>
              <w:top w:w="50" w:type="dxa"/>
              <w:left w:w="100" w:type="dxa"/>
            </w:tcMar>
          </w:tcPr>
          <w:p w:rsidR="00A971CA" w:rsidRPr="00814486" w:rsidRDefault="00A971CA" w:rsidP="00814486">
            <w:pPr>
              <w:tabs>
                <w:tab w:val="left" w:pos="467"/>
              </w:tabs>
              <w:spacing w:after="0" w:line="240" w:lineRule="auto"/>
              <w:jc w:val="both"/>
              <w:rPr>
                <w:lang w:val="ru-RU"/>
              </w:rPr>
            </w:pPr>
            <w:r w:rsidRPr="00814486">
              <w:rPr>
                <w:lang w:val="ru-RU"/>
              </w:rPr>
              <w:t>Лексико-грамматический тест по теме  «Город и село».</w:t>
            </w:r>
          </w:p>
          <w:p w:rsidR="00A971CA" w:rsidRPr="00814486" w:rsidRDefault="00A971CA" w:rsidP="00814486">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51" w:history="1">
              <w:r w:rsidR="00A971CA" w:rsidRPr="00ED5882">
                <w:rPr>
                  <w:rStyle w:val="aff8"/>
                </w:rPr>
                <w:t>https</w:t>
              </w:r>
              <w:r w:rsidR="00A971CA" w:rsidRPr="00814486">
                <w:rPr>
                  <w:rStyle w:val="aff8"/>
                  <w:lang w:val="ru-RU"/>
                </w:rPr>
                <w:t>://</w:t>
              </w:r>
              <w:r w:rsidR="00A971CA" w:rsidRPr="00ED5882">
                <w:rPr>
                  <w:rStyle w:val="aff8"/>
                </w:rPr>
                <w:t>resh</w:t>
              </w:r>
              <w:r w:rsidR="00A971CA" w:rsidRPr="00814486">
                <w:rPr>
                  <w:rStyle w:val="aff8"/>
                  <w:lang w:val="ru-RU"/>
                </w:rPr>
                <w:t>.</w:t>
              </w:r>
              <w:r w:rsidR="00A971CA" w:rsidRPr="00ED5882">
                <w:rPr>
                  <w:rStyle w:val="aff8"/>
                </w:rPr>
                <w:t>edu</w:t>
              </w:r>
              <w:r w:rsidR="00A971CA" w:rsidRPr="00814486">
                <w:rPr>
                  <w:rStyle w:val="aff8"/>
                  <w:lang w:val="ru-RU"/>
                </w:rPr>
                <w:t>.</w:t>
              </w:r>
              <w:r w:rsidR="00A971CA" w:rsidRPr="00ED5882">
                <w:rPr>
                  <w:rStyle w:val="aff8"/>
                </w:rPr>
                <w:t>ru</w:t>
              </w:r>
              <w:r w:rsidR="00A971CA" w:rsidRPr="00814486">
                <w:rPr>
                  <w:rStyle w:val="aff8"/>
                  <w:lang w:val="ru-RU"/>
                </w:rPr>
                <w:t>/</w:t>
              </w:r>
              <w:r w:rsidR="00A971CA" w:rsidRPr="00ED5882">
                <w:rPr>
                  <w:rStyle w:val="aff8"/>
                </w:rPr>
                <w:t>subject</w:t>
              </w:r>
              <w:r w:rsidR="00A971CA" w:rsidRPr="00814486">
                <w:rPr>
                  <w:rStyle w:val="aff8"/>
                  <w:lang w:val="ru-RU"/>
                </w:rPr>
                <w:t>/</w:t>
              </w:r>
              <w:r w:rsidR="00A971CA" w:rsidRPr="00ED5882">
                <w:rPr>
                  <w:rStyle w:val="aff8"/>
                </w:rPr>
                <w:t>lesson</w:t>
              </w:r>
              <w:r w:rsidR="00A971CA" w:rsidRPr="00814486">
                <w:rPr>
                  <w:rStyle w:val="aff8"/>
                  <w:lang w:val="ru-RU"/>
                </w:rPr>
                <w:t>/3265/</w:t>
              </w:r>
              <w:r w:rsidR="00A971CA" w:rsidRPr="00ED5882">
                <w:rPr>
                  <w:rStyle w:val="aff8"/>
                </w:rPr>
                <w:t>start</w:t>
              </w:r>
              <w:r w:rsidR="00A971CA" w:rsidRPr="00814486">
                <w:rPr>
                  <w:rStyle w:val="aff8"/>
                  <w:lang w:val="ru-RU"/>
                </w:rPr>
                <w:t>/</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74</w:t>
            </w:r>
          </w:p>
        </w:tc>
        <w:tc>
          <w:tcPr>
            <w:tcW w:w="3718" w:type="dxa"/>
            <w:tcBorders>
              <w:top w:val="single" w:sz="4" w:space="0" w:color="auto"/>
              <w:bottom w:val="single" w:sz="4" w:space="0" w:color="auto"/>
            </w:tcBorders>
            <w:tcMar>
              <w:top w:w="50" w:type="dxa"/>
              <w:left w:w="100" w:type="dxa"/>
            </w:tcMar>
          </w:tcPr>
          <w:p w:rsidR="00A971CA" w:rsidRPr="00814486" w:rsidRDefault="00A971CA" w:rsidP="00814486">
            <w:pPr>
              <w:tabs>
                <w:tab w:val="left" w:pos="467"/>
              </w:tabs>
              <w:spacing w:after="0" w:line="240" w:lineRule="auto"/>
              <w:jc w:val="both"/>
              <w:rPr>
                <w:lang w:val="ru-RU"/>
              </w:rPr>
            </w:pPr>
            <w:r w:rsidRPr="00814486">
              <w:rPr>
                <w:lang w:val="ru-RU"/>
              </w:rPr>
              <w:t>Работа над ошибками.</w:t>
            </w:r>
            <w:r>
              <w:rPr>
                <w:lang w:val="ru-RU"/>
              </w:rPr>
              <w:t xml:space="preserve"> Повторение пройденного материала.</w:t>
            </w:r>
          </w:p>
          <w:p w:rsidR="00A971CA" w:rsidRPr="00814486" w:rsidRDefault="00A971CA" w:rsidP="00814486">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FC5C31" w:rsidRDefault="00A971CA" w:rsidP="00700C30">
            <w:pPr>
              <w:pStyle w:val="TableParagraph"/>
              <w:ind w:left="0"/>
              <w:rPr>
                <w:sz w:val="24"/>
                <w:szCs w:val="24"/>
              </w:rPr>
            </w:pPr>
            <w:r w:rsidRPr="00FC5C31">
              <w:rPr>
                <w:sz w:val="24"/>
                <w:szCs w:val="24"/>
              </w:rPr>
              <w:t>Природа:</w:t>
            </w:r>
            <w:r w:rsidRPr="00FC5C31">
              <w:rPr>
                <w:spacing w:val="-6"/>
                <w:sz w:val="24"/>
                <w:szCs w:val="24"/>
              </w:rPr>
              <w:t xml:space="preserve"> </w:t>
            </w:r>
            <w:r w:rsidRPr="00FC5C31">
              <w:rPr>
                <w:sz w:val="24"/>
                <w:szCs w:val="24"/>
              </w:rPr>
              <w:t>дикие</w:t>
            </w:r>
            <w:r w:rsidRPr="00FC5C31">
              <w:rPr>
                <w:spacing w:val="-2"/>
                <w:sz w:val="24"/>
                <w:szCs w:val="24"/>
              </w:rPr>
              <w:t xml:space="preserve"> </w:t>
            </w:r>
            <w:r w:rsidRPr="00FC5C31">
              <w:rPr>
                <w:sz w:val="24"/>
                <w:szCs w:val="24"/>
              </w:rPr>
              <w:t>и</w:t>
            </w:r>
            <w:r w:rsidRPr="00FC5C31">
              <w:rPr>
                <w:spacing w:val="-3"/>
                <w:sz w:val="24"/>
                <w:szCs w:val="24"/>
              </w:rPr>
              <w:t xml:space="preserve"> </w:t>
            </w:r>
            <w:r w:rsidRPr="00FC5C31">
              <w:rPr>
                <w:sz w:val="24"/>
                <w:szCs w:val="24"/>
              </w:rPr>
              <w:t>домашние</w:t>
            </w:r>
            <w:r w:rsidRPr="00FC5C31">
              <w:rPr>
                <w:spacing w:val="-2"/>
                <w:sz w:val="24"/>
                <w:szCs w:val="24"/>
              </w:rPr>
              <w:t xml:space="preserve"> </w:t>
            </w:r>
            <w:r w:rsidRPr="00FC5C31">
              <w:rPr>
                <w:sz w:val="24"/>
                <w:szCs w:val="24"/>
              </w:rPr>
              <w:t>животные.</w:t>
            </w:r>
          </w:p>
          <w:p w:rsidR="00A971CA" w:rsidRPr="00814486" w:rsidRDefault="00A971CA" w:rsidP="00700C30">
            <w:pPr>
              <w:tabs>
                <w:tab w:val="left" w:pos="467"/>
              </w:tabs>
              <w:spacing w:after="0" w:line="240" w:lineRule="auto"/>
              <w:jc w:val="both"/>
              <w:rPr>
                <w:lang w:val="ru-RU"/>
              </w:rPr>
            </w:pPr>
            <w:r w:rsidRPr="00FC5C31">
              <w:t>Климат, погода</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18</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75</w:t>
            </w:r>
          </w:p>
        </w:tc>
        <w:tc>
          <w:tcPr>
            <w:tcW w:w="3718" w:type="dxa"/>
            <w:tcBorders>
              <w:top w:val="single" w:sz="4" w:space="0" w:color="auto"/>
              <w:bottom w:val="single" w:sz="4" w:space="0" w:color="auto"/>
            </w:tcBorders>
            <w:tcMar>
              <w:top w:w="50" w:type="dxa"/>
              <w:left w:w="100" w:type="dxa"/>
            </w:tcMar>
          </w:tcPr>
          <w:p w:rsidR="00A971CA" w:rsidRPr="00F13C74" w:rsidRDefault="00A971CA" w:rsidP="00700C30">
            <w:pPr>
              <w:tabs>
                <w:tab w:val="left" w:pos="467"/>
              </w:tabs>
              <w:spacing w:after="0" w:line="240" w:lineRule="auto"/>
              <w:jc w:val="both"/>
            </w:pPr>
            <w:r w:rsidRPr="00F13C74">
              <w:t>Лес и его значение.</w:t>
            </w:r>
          </w:p>
          <w:p w:rsidR="00A971CA" w:rsidRPr="00814486"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76</w:t>
            </w:r>
          </w:p>
        </w:tc>
        <w:tc>
          <w:tcPr>
            <w:tcW w:w="3718" w:type="dxa"/>
            <w:tcBorders>
              <w:top w:val="single" w:sz="4" w:space="0" w:color="auto"/>
              <w:bottom w:val="single" w:sz="4" w:space="0" w:color="auto"/>
            </w:tcBorders>
            <w:tcMar>
              <w:top w:w="50" w:type="dxa"/>
              <w:left w:w="100" w:type="dxa"/>
            </w:tcMar>
          </w:tcPr>
          <w:p w:rsidR="00A971CA" w:rsidRPr="00F13C74" w:rsidRDefault="00A971CA" w:rsidP="00700C30">
            <w:pPr>
              <w:tabs>
                <w:tab w:val="left" w:pos="467"/>
              </w:tabs>
              <w:spacing w:after="0" w:line="240" w:lineRule="auto"/>
              <w:jc w:val="both"/>
            </w:pPr>
            <w:r w:rsidRPr="00F13C74">
              <w:t>Проблемы экологии.</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77</w:t>
            </w:r>
          </w:p>
        </w:tc>
        <w:tc>
          <w:tcPr>
            <w:tcW w:w="3718" w:type="dxa"/>
            <w:tcBorders>
              <w:top w:val="single" w:sz="4" w:space="0" w:color="auto"/>
              <w:bottom w:val="single" w:sz="4" w:space="0" w:color="auto"/>
            </w:tcBorders>
            <w:tcMar>
              <w:top w:w="50" w:type="dxa"/>
              <w:left w:w="100" w:type="dxa"/>
            </w:tcMar>
          </w:tcPr>
          <w:p w:rsidR="00A971CA" w:rsidRPr="00F13C74" w:rsidRDefault="00A971CA" w:rsidP="00700C30">
            <w:pPr>
              <w:tabs>
                <w:tab w:val="left" w:pos="467"/>
              </w:tabs>
              <w:spacing w:after="0" w:line="240" w:lineRule="auto"/>
              <w:jc w:val="both"/>
            </w:pPr>
            <w:r w:rsidRPr="00F13C74">
              <w:t>Загрязнение воздуха и воды</w:t>
            </w:r>
            <w:r>
              <w:t>.</w:t>
            </w:r>
          </w:p>
          <w:p w:rsidR="00A971CA" w:rsidRPr="00F13C74" w:rsidRDefault="00A971CA" w:rsidP="00700C30">
            <w:pPr>
              <w:tabs>
                <w:tab w:val="left" w:pos="467"/>
              </w:tabs>
              <w:spacing w:after="0" w:line="240" w:lineRule="auto"/>
              <w:jc w:val="both"/>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700C30" w:rsidRDefault="00167A11" w:rsidP="00700C30">
            <w:pPr>
              <w:spacing w:after="0"/>
              <w:rPr>
                <w:lang w:val="ru-RU"/>
              </w:rPr>
            </w:pPr>
            <w:hyperlink r:id="rId252" w:history="1">
              <w:r w:rsidR="00A971CA" w:rsidRPr="009C3250">
                <w:rPr>
                  <w:rStyle w:val="aff8"/>
                </w:rPr>
                <w:t>https</w:t>
              </w:r>
              <w:r w:rsidR="00A971CA" w:rsidRPr="00700C30">
                <w:rPr>
                  <w:rStyle w:val="aff8"/>
                  <w:lang w:val="ru-RU"/>
                </w:rPr>
                <w:t>://</w:t>
              </w:r>
              <w:r w:rsidR="00A971CA" w:rsidRPr="009C3250">
                <w:rPr>
                  <w:rStyle w:val="aff8"/>
                </w:rPr>
                <w:t>resh</w:t>
              </w:r>
              <w:r w:rsidR="00A971CA" w:rsidRPr="00700C30">
                <w:rPr>
                  <w:rStyle w:val="aff8"/>
                  <w:lang w:val="ru-RU"/>
                </w:rPr>
                <w:t>.</w:t>
              </w:r>
              <w:r w:rsidR="00A971CA" w:rsidRPr="009C3250">
                <w:rPr>
                  <w:rStyle w:val="aff8"/>
                </w:rPr>
                <w:t>edu</w:t>
              </w:r>
              <w:r w:rsidR="00A971CA" w:rsidRPr="00700C30">
                <w:rPr>
                  <w:rStyle w:val="aff8"/>
                  <w:lang w:val="ru-RU"/>
                </w:rPr>
                <w:t>.</w:t>
              </w:r>
              <w:r w:rsidR="00A971CA" w:rsidRPr="009C3250">
                <w:rPr>
                  <w:rStyle w:val="aff8"/>
                </w:rPr>
                <w:t>ru</w:t>
              </w:r>
              <w:r w:rsidR="00A971CA" w:rsidRPr="00700C30">
                <w:rPr>
                  <w:rStyle w:val="aff8"/>
                  <w:lang w:val="ru-RU"/>
                </w:rPr>
                <w:t>/</w:t>
              </w:r>
              <w:r w:rsidR="00A971CA" w:rsidRPr="009C3250">
                <w:rPr>
                  <w:rStyle w:val="aff8"/>
                </w:rPr>
                <w:t>subject</w:t>
              </w:r>
              <w:r w:rsidR="00A971CA" w:rsidRPr="00700C30">
                <w:rPr>
                  <w:rStyle w:val="aff8"/>
                  <w:lang w:val="ru-RU"/>
                </w:rPr>
                <w:t>/</w:t>
              </w:r>
              <w:r w:rsidR="00A971CA" w:rsidRPr="009C3250">
                <w:rPr>
                  <w:rStyle w:val="aff8"/>
                </w:rPr>
                <w:t>lesson</w:t>
              </w:r>
              <w:r w:rsidR="00A971CA" w:rsidRPr="00700C30">
                <w:rPr>
                  <w:rStyle w:val="aff8"/>
                  <w:lang w:val="ru-RU"/>
                </w:rPr>
                <w:t>/3437/</w:t>
              </w:r>
              <w:r w:rsidR="00A971CA" w:rsidRPr="009C3250">
                <w:rPr>
                  <w:rStyle w:val="aff8"/>
                </w:rPr>
                <w:t>start</w:t>
              </w:r>
              <w:r w:rsidR="00A971CA" w:rsidRPr="00700C30">
                <w:rPr>
                  <w:rStyle w:val="aff8"/>
                  <w:lang w:val="ru-RU"/>
                </w:rPr>
                <w:t>/</w:t>
              </w:r>
            </w:hyperlink>
          </w:p>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78</w:t>
            </w:r>
          </w:p>
        </w:tc>
        <w:tc>
          <w:tcPr>
            <w:tcW w:w="3718" w:type="dxa"/>
            <w:tcBorders>
              <w:top w:val="single" w:sz="4" w:space="0" w:color="auto"/>
              <w:bottom w:val="single" w:sz="4" w:space="0" w:color="auto"/>
            </w:tcBorders>
            <w:tcMar>
              <w:top w:w="50" w:type="dxa"/>
              <w:left w:w="100" w:type="dxa"/>
            </w:tcMar>
          </w:tcPr>
          <w:p w:rsidR="00A971CA" w:rsidRPr="00F13C74" w:rsidRDefault="00A971CA" w:rsidP="00700C30">
            <w:pPr>
              <w:tabs>
                <w:tab w:val="left" w:pos="467"/>
              </w:tabs>
              <w:spacing w:after="0" w:line="240" w:lineRule="auto"/>
              <w:jc w:val="both"/>
            </w:pPr>
            <w:r w:rsidRPr="00F13C74">
              <w:t>Переработка мусора в Германии.</w:t>
            </w:r>
          </w:p>
          <w:p w:rsidR="00A971CA" w:rsidRPr="00F13C74" w:rsidRDefault="00A971CA" w:rsidP="00700C30">
            <w:pPr>
              <w:tabs>
                <w:tab w:val="left" w:pos="467"/>
              </w:tabs>
              <w:spacing w:after="0" w:line="240" w:lineRule="auto"/>
              <w:jc w:val="both"/>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79</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sidRPr="00700C30">
              <w:rPr>
                <w:lang w:val="ru-RU"/>
              </w:rPr>
              <w:t>Мы говорим о загрязнении природы.</w:t>
            </w:r>
          </w:p>
          <w:p w:rsidR="00A971CA" w:rsidRPr="00700C30"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80</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Pr>
                <w:lang w:val="ru-RU"/>
              </w:rPr>
              <w:t>Экологические проблемы.</w:t>
            </w: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81</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sidRPr="00700C30">
              <w:rPr>
                <w:lang w:val="ru-RU"/>
              </w:rPr>
              <w:t>Что делают немецкие школьники для защиты окружающей среды?</w:t>
            </w:r>
          </w:p>
          <w:p w:rsidR="00A971CA"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82</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sidRPr="00700C30">
              <w:rPr>
                <w:lang w:val="ru-RU"/>
              </w:rPr>
              <w:t>Что может сделать каждый для окружающей среды?</w:t>
            </w:r>
          </w:p>
          <w:p w:rsidR="00A971CA" w:rsidRPr="00700C30"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83</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Pr>
                <w:lang w:val="ru-RU"/>
              </w:rPr>
              <w:t>Р</w:t>
            </w:r>
            <w:r w:rsidRPr="00700C30">
              <w:rPr>
                <w:lang w:val="ru-RU"/>
              </w:rPr>
              <w:t>ол</w:t>
            </w:r>
            <w:r>
              <w:rPr>
                <w:lang w:val="ru-RU"/>
              </w:rPr>
              <w:t>ь</w:t>
            </w:r>
            <w:r w:rsidRPr="00700C30">
              <w:rPr>
                <w:lang w:val="ru-RU"/>
              </w:rPr>
              <w:t xml:space="preserve"> пчёл в нашей жизни.</w:t>
            </w:r>
          </w:p>
          <w:p w:rsidR="00A971CA" w:rsidRPr="00700C30"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CB33CB"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84</w:t>
            </w:r>
          </w:p>
        </w:tc>
        <w:tc>
          <w:tcPr>
            <w:tcW w:w="3718" w:type="dxa"/>
            <w:tcBorders>
              <w:top w:val="single" w:sz="4" w:space="0" w:color="auto"/>
              <w:bottom w:val="single" w:sz="4" w:space="0" w:color="auto"/>
            </w:tcBorders>
            <w:tcMar>
              <w:top w:w="50" w:type="dxa"/>
              <w:left w:w="100" w:type="dxa"/>
            </w:tcMar>
          </w:tcPr>
          <w:p w:rsidR="00A971CA" w:rsidRPr="00F13C74" w:rsidRDefault="00A971CA" w:rsidP="00700C30">
            <w:pPr>
              <w:tabs>
                <w:tab w:val="left" w:pos="467"/>
              </w:tabs>
              <w:spacing w:after="0" w:line="240" w:lineRule="auto"/>
              <w:jc w:val="both"/>
            </w:pPr>
            <w:r w:rsidRPr="00F13C74">
              <w:t>Национальный парк в Австрии.</w:t>
            </w:r>
          </w:p>
          <w:p w:rsidR="00A971CA"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85</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sidRPr="00700C30">
              <w:rPr>
                <w:lang w:val="ru-RU"/>
              </w:rPr>
              <w:t>Мы говорим о национальных парках нашей страны.</w:t>
            </w:r>
          </w:p>
          <w:p w:rsidR="00A971CA" w:rsidRPr="00700C30"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86</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sidRPr="00700C30">
              <w:rPr>
                <w:lang w:val="ru-RU"/>
              </w:rPr>
              <w:t>Молодёжные экологические движения в Германии.</w:t>
            </w:r>
          </w:p>
          <w:p w:rsidR="00A971CA" w:rsidRPr="00700C30"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87</w:t>
            </w:r>
          </w:p>
        </w:tc>
        <w:tc>
          <w:tcPr>
            <w:tcW w:w="3718" w:type="dxa"/>
            <w:tcBorders>
              <w:top w:val="single" w:sz="4" w:space="0" w:color="auto"/>
              <w:bottom w:val="single" w:sz="4" w:space="0" w:color="auto"/>
            </w:tcBorders>
            <w:tcMar>
              <w:top w:w="50" w:type="dxa"/>
              <w:left w:w="100" w:type="dxa"/>
            </w:tcMar>
          </w:tcPr>
          <w:p w:rsidR="00A971CA" w:rsidRPr="00700C30" w:rsidRDefault="00A971CA" w:rsidP="00700C30">
            <w:pPr>
              <w:tabs>
                <w:tab w:val="left" w:pos="467"/>
              </w:tabs>
              <w:spacing w:after="0" w:line="240" w:lineRule="auto"/>
              <w:jc w:val="both"/>
              <w:rPr>
                <w:lang w:val="ru-RU"/>
              </w:rPr>
            </w:pPr>
            <w:r>
              <w:rPr>
                <w:lang w:val="ru-RU"/>
              </w:rPr>
              <w:t>Ч</w:t>
            </w:r>
            <w:r w:rsidRPr="00700C30">
              <w:rPr>
                <w:lang w:val="ru-RU"/>
              </w:rPr>
              <w:t>то может сделать каждый для решения проблемы неразумного использовании бумаги?</w:t>
            </w:r>
          </w:p>
          <w:p w:rsidR="00A971CA" w:rsidRPr="00700C30"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Pr="00ED3803" w:rsidRDefault="00A971CA" w:rsidP="00ED6F4F">
            <w:pPr>
              <w:spacing w:after="0"/>
              <w:ind w:left="135"/>
              <w:rPr>
                <w:b/>
                <w:lang w:val="ru-RU"/>
              </w:rPr>
            </w:pPr>
            <w:r>
              <w:rPr>
                <w:b/>
                <w:lang w:val="ru-RU"/>
              </w:rPr>
              <w:lastRenderedPageBreak/>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88</w:t>
            </w:r>
          </w:p>
        </w:tc>
        <w:tc>
          <w:tcPr>
            <w:tcW w:w="3718" w:type="dxa"/>
            <w:tcBorders>
              <w:top w:val="single" w:sz="4" w:space="0" w:color="auto"/>
              <w:bottom w:val="single" w:sz="4" w:space="0" w:color="auto"/>
            </w:tcBorders>
            <w:tcMar>
              <w:top w:w="50" w:type="dxa"/>
              <w:left w:w="100" w:type="dxa"/>
            </w:tcMar>
          </w:tcPr>
          <w:p w:rsidR="00A971CA" w:rsidRPr="00F13C74" w:rsidRDefault="00A971CA" w:rsidP="00980F6E">
            <w:pPr>
              <w:tabs>
                <w:tab w:val="left" w:pos="467"/>
              </w:tabs>
              <w:spacing w:after="0" w:line="240" w:lineRule="auto"/>
              <w:jc w:val="both"/>
            </w:pPr>
            <w:r w:rsidRPr="00F13C74">
              <w:t>Климат и погода</w:t>
            </w:r>
            <w:r>
              <w:t>.</w:t>
            </w:r>
            <w:r w:rsidRPr="00F13C74">
              <w:t xml:space="preserve"> </w:t>
            </w:r>
          </w:p>
          <w:p w:rsidR="00A971CA" w:rsidRDefault="00A971CA" w:rsidP="00700C30">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89</w:t>
            </w:r>
          </w:p>
        </w:tc>
        <w:tc>
          <w:tcPr>
            <w:tcW w:w="3718" w:type="dxa"/>
            <w:tcBorders>
              <w:top w:val="single" w:sz="4" w:space="0" w:color="auto"/>
              <w:bottom w:val="single" w:sz="4" w:space="0" w:color="auto"/>
            </w:tcBorders>
            <w:tcMar>
              <w:top w:w="50" w:type="dxa"/>
              <w:left w:w="100" w:type="dxa"/>
            </w:tcMar>
          </w:tcPr>
          <w:p w:rsidR="00A971CA" w:rsidRPr="00980F6E" w:rsidRDefault="00A971CA" w:rsidP="00980F6E">
            <w:pPr>
              <w:tabs>
                <w:tab w:val="left" w:pos="467"/>
              </w:tabs>
              <w:spacing w:after="0" w:line="240" w:lineRule="auto"/>
              <w:jc w:val="both"/>
              <w:rPr>
                <w:lang w:val="ru-RU"/>
              </w:rPr>
            </w:pPr>
            <w:r>
              <w:rPr>
                <w:lang w:val="ru-RU"/>
              </w:rPr>
              <w:t>Проблемы экологии в моём городе.</w:t>
            </w:r>
            <w:r w:rsidRPr="00980F6E">
              <w:rPr>
                <w:lang w:val="ru-RU"/>
              </w:rPr>
              <w:t xml:space="preserve"> </w:t>
            </w:r>
          </w:p>
          <w:p w:rsidR="00A971CA" w:rsidRPr="00980F6E" w:rsidRDefault="00A971CA" w:rsidP="00980F6E">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90</w:t>
            </w:r>
          </w:p>
        </w:tc>
        <w:tc>
          <w:tcPr>
            <w:tcW w:w="3718" w:type="dxa"/>
            <w:tcBorders>
              <w:top w:val="single" w:sz="4" w:space="0" w:color="auto"/>
              <w:bottom w:val="single" w:sz="4" w:space="0" w:color="auto"/>
            </w:tcBorders>
            <w:tcMar>
              <w:top w:w="50" w:type="dxa"/>
              <w:left w:w="100" w:type="dxa"/>
            </w:tcMar>
          </w:tcPr>
          <w:p w:rsidR="00A971CA" w:rsidRPr="00980F6E" w:rsidRDefault="00A971CA" w:rsidP="003C353B">
            <w:pPr>
              <w:tabs>
                <w:tab w:val="left" w:pos="467"/>
              </w:tabs>
              <w:spacing w:after="0" w:line="240" w:lineRule="auto"/>
              <w:jc w:val="both"/>
              <w:rPr>
                <w:lang w:val="ru-RU"/>
              </w:rPr>
            </w:pPr>
            <w:r w:rsidRPr="00980F6E">
              <w:rPr>
                <w:lang w:val="ru-RU"/>
              </w:rPr>
              <w:t>Повторение по теме «Проблемы экологии».</w:t>
            </w: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91</w:t>
            </w:r>
          </w:p>
        </w:tc>
        <w:tc>
          <w:tcPr>
            <w:tcW w:w="3718" w:type="dxa"/>
            <w:tcBorders>
              <w:top w:val="single" w:sz="4" w:space="0" w:color="auto"/>
              <w:bottom w:val="single" w:sz="4" w:space="0" w:color="auto"/>
            </w:tcBorders>
            <w:tcMar>
              <w:top w:w="50" w:type="dxa"/>
              <w:left w:w="100" w:type="dxa"/>
            </w:tcMar>
          </w:tcPr>
          <w:p w:rsidR="00A971CA" w:rsidRPr="00980F6E" w:rsidRDefault="00A971CA" w:rsidP="003C353B">
            <w:pPr>
              <w:tabs>
                <w:tab w:val="left" w:pos="467"/>
              </w:tabs>
              <w:spacing w:after="0" w:line="240" w:lineRule="auto"/>
              <w:jc w:val="both"/>
              <w:rPr>
                <w:lang w:val="ru-RU"/>
              </w:rPr>
            </w:pPr>
            <w:r w:rsidRPr="00980F6E">
              <w:rPr>
                <w:lang w:val="ru-RU"/>
              </w:rPr>
              <w:t>Лексико-грамматический тест по теме  «Проблемы экологии».</w:t>
            </w:r>
          </w:p>
          <w:p w:rsidR="00A971CA" w:rsidRPr="00980F6E"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92</w:t>
            </w:r>
          </w:p>
        </w:tc>
        <w:tc>
          <w:tcPr>
            <w:tcW w:w="3718" w:type="dxa"/>
            <w:tcBorders>
              <w:top w:val="single" w:sz="4" w:space="0" w:color="auto"/>
              <w:bottom w:val="single" w:sz="4" w:space="0" w:color="auto"/>
            </w:tcBorders>
            <w:tcMar>
              <w:top w:w="50" w:type="dxa"/>
              <w:left w:w="100" w:type="dxa"/>
            </w:tcMar>
          </w:tcPr>
          <w:p w:rsidR="00A971CA" w:rsidRPr="00980F6E" w:rsidRDefault="00A971CA" w:rsidP="003C353B">
            <w:pPr>
              <w:tabs>
                <w:tab w:val="left" w:pos="467"/>
              </w:tabs>
              <w:spacing w:after="0" w:line="240" w:lineRule="auto"/>
              <w:jc w:val="both"/>
              <w:rPr>
                <w:lang w:val="ru-RU"/>
              </w:rPr>
            </w:pPr>
            <w:r w:rsidRPr="00980F6E">
              <w:rPr>
                <w:lang w:val="ru-RU"/>
              </w:rPr>
              <w:t>Работа над ошибками. Повторительно-обобщающий урок.</w:t>
            </w:r>
          </w:p>
          <w:p w:rsidR="00A971CA" w:rsidRPr="00980F6E" w:rsidRDefault="00A971CA" w:rsidP="00980F6E">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53" w:history="1">
              <w:r w:rsidR="00A971CA" w:rsidRPr="0092649A">
                <w:rPr>
                  <w:rStyle w:val="aff8"/>
                </w:rPr>
                <w:t>https</w:t>
              </w:r>
              <w:r w:rsidR="00A971CA" w:rsidRPr="003C353B">
                <w:rPr>
                  <w:rStyle w:val="aff8"/>
                  <w:lang w:val="ru-RU"/>
                </w:rPr>
                <w:t>://</w:t>
              </w:r>
              <w:r w:rsidR="00A971CA" w:rsidRPr="0092649A">
                <w:rPr>
                  <w:rStyle w:val="aff8"/>
                </w:rPr>
                <w:t>resh</w:t>
              </w:r>
              <w:r w:rsidR="00A971CA" w:rsidRPr="003C353B">
                <w:rPr>
                  <w:rStyle w:val="aff8"/>
                  <w:lang w:val="ru-RU"/>
                </w:rPr>
                <w:t>.</w:t>
              </w:r>
              <w:r w:rsidR="00A971CA" w:rsidRPr="0092649A">
                <w:rPr>
                  <w:rStyle w:val="aff8"/>
                </w:rPr>
                <w:t>edu</w:t>
              </w:r>
              <w:r w:rsidR="00A971CA" w:rsidRPr="003C353B">
                <w:rPr>
                  <w:rStyle w:val="aff8"/>
                  <w:lang w:val="ru-RU"/>
                </w:rPr>
                <w:t>.</w:t>
              </w:r>
              <w:r w:rsidR="00A971CA" w:rsidRPr="0092649A">
                <w:rPr>
                  <w:rStyle w:val="aff8"/>
                </w:rPr>
                <w:t>ru</w:t>
              </w:r>
              <w:r w:rsidR="00A971CA" w:rsidRPr="003C353B">
                <w:rPr>
                  <w:rStyle w:val="aff8"/>
                  <w:lang w:val="ru-RU"/>
                </w:rPr>
                <w:t>/</w:t>
              </w:r>
              <w:r w:rsidR="00A971CA" w:rsidRPr="0092649A">
                <w:rPr>
                  <w:rStyle w:val="aff8"/>
                </w:rPr>
                <w:t>subject</w:t>
              </w:r>
              <w:r w:rsidR="00A971CA" w:rsidRPr="003C353B">
                <w:rPr>
                  <w:rStyle w:val="aff8"/>
                  <w:lang w:val="ru-RU"/>
                </w:rPr>
                <w:t>/</w:t>
              </w:r>
              <w:r w:rsidR="00A971CA" w:rsidRPr="0092649A">
                <w:rPr>
                  <w:rStyle w:val="aff8"/>
                </w:rPr>
                <w:t>lesson</w:t>
              </w:r>
              <w:r w:rsidR="00A971CA" w:rsidRPr="003C353B">
                <w:rPr>
                  <w:rStyle w:val="aff8"/>
                  <w:lang w:val="ru-RU"/>
                </w:rPr>
                <w:t>/3133/</w:t>
              </w:r>
              <w:r w:rsidR="00A971CA" w:rsidRPr="0092649A">
                <w:rPr>
                  <w:rStyle w:val="aff8"/>
                </w:rPr>
                <w:t>start</w:t>
              </w:r>
              <w:r w:rsidR="00A971CA" w:rsidRPr="003C353B">
                <w:rPr>
                  <w:rStyle w:val="aff8"/>
                  <w:lang w:val="ru-RU"/>
                </w:rPr>
                <w:t>/</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F535E4" w:rsidRDefault="00A971CA" w:rsidP="003C353B">
            <w:pPr>
              <w:pStyle w:val="TableParagraph"/>
              <w:ind w:left="0"/>
              <w:jc w:val="both"/>
              <w:rPr>
                <w:sz w:val="24"/>
                <w:szCs w:val="24"/>
              </w:rPr>
            </w:pPr>
            <w:r w:rsidRPr="00F535E4">
              <w:rPr>
                <w:sz w:val="24"/>
                <w:szCs w:val="24"/>
              </w:rPr>
              <w:t>Здоровый</w:t>
            </w:r>
            <w:r w:rsidRPr="00F535E4">
              <w:rPr>
                <w:spacing w:val="-4"/>
                <w:sz w:val="24"/>
                <w:szCs w:val="24"/>
              </w:rPr>
              <w:t xml:space="preserve"> </w:t>
            </w:r>
            <w:r w:rsidRPr="00F535E4">
              <w:rPr>
                <w:sz w:val="24"/>
                <w:szCs w:val="24"/>
              </w:rPr>
              <w:t>образ</w:t>
            </w:r>
            <w:r w:rsidRPr="00F535E4">
              <w:rPr>
                <w:spacing w:val="-5"/>
                <w:sz w:val="24"/>
                <w:szCs w:val="24"/>
              </w:rPr>
              <w:t xml:space="preserve"> </w:t>
            </w:r>
            <w:r w:rsidRPr="00F535E4">
              <w:rPr>
                <w:sz w:val="24"/>
                <w:szCs w:val="24"/>
              </w:rPr>
              <w:t>жизни.</w:t>
            </w:r>
            <w:r w:rsidRPr="00F535E4">
              <w:rPr>
                <w:spacing w:val="-3"/>
                <w:sz w:val="24"/>
                <w:szCs w:val="24"/>
              </w:rPr>
              <w:t xml:space="preserve"> </w:t>
            </w:r>
            <w:r w:rsidRPr="00F535E4">
              <w:rPr>
                <w:sz w:val="24"/>
                <w:szCs w:val="24"/>
              </w:rPr>
              <w:t>Режим</w:t>
            </w:r>
            <w:r w:rsidRPr="00F535E4">
              <w:rPr>
                <w:spacing w:val="-4"/>
                <w:sz w:val="24"/>
                <w:szCs w:val="24"/>
              </w:rPr>
              <w:t xml:space="preserve"> </w:t>
            </w:r>
            <w:r w:rsidRPr="00F535E4">
              <w:rPr>
                <w:sz w:val="24"/>
                <w:szCs w:val="24"/>
              </w:rPr>
              <w:t>труда</w:t>
            </w:r>
            <w:r w:rsidRPr="00F535E4">
              <w:rPr>
                <w:spacing w:val="-3"/>
                <w:sz w:val="24"/>
                <w:szCs w:val="24"/>
              </w:rPr>
              <w:t xml:space="preserve"> </w:t>
            </w:r>
            <w:r w:rsidRPr="00F535E4">
              <w:rPr>
                <w:sz w:val="24"/>
                <w:szCs w:val="24"/>
              </w:rPr>
              <w:t>и</w:t>
            </w:r>
            <w:r w:rsidRPr="00F535E4">
              <w:rPr>
                <w:spacing w:val="-4"/>
                <w:sz w:val="24"/>
                <w:szCs w:val="24"/>
              </w:rPr>
              <w:t xml:space="preserve"> </w:t>
            </w:r>
            <w:r w:rsidRPr="00F535E4">
              <w:rPr>
                <w:sz w:val="24"/>
                <w:szCs w:val="24"/>
              </w:rPr>
              <w:t>отдыха.</w:t>
            </w:r>
            <w:r w:rsidRPr="00F535E4">
              <w:rPr>
                <w:spacing w:val="-2"/>
                <w:sz w:val="24"/>
                <w:szCs w:val="24"/>
              </w:rPr>
              <w:t xml:space="preserve"> </w:t>
            </w:r>
            <w:r w:rsidRPr="00F535E4">
              <w:rPr>
                <w:sz w:val="24"/>
                <w:szCs w:val="24"/>
              </w:rPr>
              <w:t>Фитнес.</w:t>
            </w:r>
            <w:r>
              <w:rPr>
                <w:spacing w:val="-6"/>
                <w:sz w:val="24"/>
                <w:szCs w:val="24"/>
              </w:rPr>
              <w:t xml:space="preserve"> С</w:t>
            </w:r>
            <w:r w:rsidRPr="00F535E4">
              <w:rPr>
                <w:sz w:val="24"/>
                <w:szCs w:val="24"/>
              </w:rPr>
              <w:t>балансированное</w:t>
            </w:r>
            <w:r w:rsidRPr="00F535E4">
              <w:rPr>
                <w:spacing w:val="-37"/>
                <w:sz w:val="24"/>
                <w:szCs w:val="24"/>
              </w:rPr>
              <w:t xml:space="preserve"> </w:t>
            </w:r>
            <w:r w:rsidRPr="00F535E4">
              <w:rPr>
                <w:sz w:val="24"/>
                <w:szCs w:val="24"/>
              </w:rPr>
              <w:t>питание. Посещение</w:t>
            </w:r>
            <w:r w:rsidRPr="00F535E4">
              <w:rPr>
                <w:spacing w:val="-2"/>
                <w:sz w:val="24"/>
                <w:szCs w:val="24"/>
              </w:rPr>
              <w:t xml:space="preserve"> </w:t>
            </w:r>
            <w:r w:rsidRPr="00F535E4">
              <w:rPr>
                <w:sz w:val="24"/>
                <w:szCs w:val="24"/>
              </w:rPr>
              <w:t xml:space="preserve">врача </w:t>
            </w:r>
          </w:p>
          <w:p w:rsidR="00A971CA" w:rsidRPr="00F535E4" w:rsidRDefault="00A971CA" w:rsidP="003C353B">
            <w:pPr>
              <w:pStyle w:val="TableParagraph"/>
              <w:ind w:left="0"/>
              <w:rPr>
                <w:sz w:val="24"/>
                <w:szCs w:val="24"/>
              </w:rPr>
            </w:pPr>
          </w:p>
          <w:p w:rsidR="00A971CA" w:rsidRPr="00F535E4" w:rsidRDefault="00A971CA" w:rsidP="003C353B">
            <w:pPr>
              <w:pStyle w:val="TableParagraph"/>
              <w:ind w:left="0"/>
              <w:jc w:val="both"/>
              <w:rPr>
                <w:sz w:val="24"/>
                <w:szCs w:val="24"/>
              </w:rPr>
            </w:pPr>
            <w:r w:rsidRPr="00F535E4">
              <w:rPr>
                <w:sz w:val="24"/>
                <w:szCs w:val="24"/>
              </w:rPr>
              <w:t>Внешность</w:t>
            </w:r>
            <w:r w:rsidRPr="00F535E4">
              <w:rPr>
                <w:spacing w:val="-5"/>
                <w:sz w:val="24"/>
                <w:szCs w:val="24"/>
              </w:rPr>
              <w:t xml:space="preserve"> </w:t>
            </w:r>
            <w:r w:rsidRPr="00F535E4">
              <w:rPr>
                <w:sz w:val="24"/>
                <w:szCs w:val="24"/>
              </w:rPr>
              <w:t>и</w:t>
            </w:r>
            <w:r w:rsidRPr="00F535E4">
              <w:rPr>
                <w:spacing w:val="-8"/>
                <w:sz w:val="24"/>
                <w:szCs w:val="24"/>
              </w:rPr>
              <w:t xml:space="preserve"> </w:t>
            </w:r>
            <w:r w:rsidRPr="00F535E4">
              <w:rPr>
                <w:sz w:val="24"/>
                <w:szCs w:val="24"/>
              </w:rPr>
              <w:t>характер</w:t>
            </w:r>
            <w:r w:rsidRPr="00F535E4">
              <w:rPr>
                <w:spacing w:val="-4"/>
                <w:sz w:val="24"/>
                <w:szCs w:val="24"/>
              </w:rPr>
              <w:t xml:space="preserve"> </w:t>
            </w:r>
            <w:r w:rsidRPr="00F535E4">
              <w:rPr>
                <w:sz w:val="24"/>
                <w:szCs w:val="24"/>
              </w:rPr>
              <w:t>человека/литературного</w:t>
            </w:r>
            <w:r w:rsidRPr="00F535E4">
              <w:rPr>
                <w:spacing w:val="-7"/>
                <w:sz w:val="24"/>
                <w:szCs w:val="24"/>
              </w:rPr>
              <w:t xml:space="preserve"> </w:t>
            </w:r>
            <w:r w:rsidRPr="00F535E4">
              <w:rPr>
                <w:sz w:val="24"/>
                <w:szCs w:val="24"/>
              </w:rPr>
              <w:t xml:space="preserve">персонажа </w:t>
            </w:r>
          </w:p>
          <w:p w:rsidR="00A971CA" w:rsidRPr="00980F6E"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6</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93</w:t>
            </w:r>
          </w:p>
        </w:tc>
        <w:tc>
          <w:tcPr>
            <w:tcW w:w="3718" w:type="dxa"/>
            <w:tcBorders>
              <w:top w:val="single" w:sz="4" w:space="0" w:color="auto"/>
              <w:bottom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sidRPr="003C353B">
              <w:rPr>
                <w:lang w:val="ru-RU"/>
              </w:rPr>
              <w:t>В здоровом теле – здоровый дух.</w:t>
            </w:r>
          </w:p>
          <w:p w:rsidR="00A971CA" w:rsidRPr="00980F6E"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54" w:history="1">
              <w:r w:rsidR="00A971CA" w:rsidRPr="00CD1522">
                <w:rPr>
                  <w:rStyle w:val="aff8"/>
                </w:rPr>
                <w:t>https</w:t>
              </w:r>
              <w:r w:rsidR="00A971CA" w:rsidRPr="003C353B">
                <w:rPr>
                  <w:rStyle w:val="aff8"/>
                  <w:lang w:val="ru-RU"/>
                </w:rPr>
                <w:t>://</w:t>
              </w:r>
              <w:r w:rsidR="00A971CA" w:rsidRPr="00CD1522">
                <w:rPr>
                  <w:rStyle w:val="aff8"/>
                </w:rPr>
                <w:t>uchebnik</w:t>
              </w:r>
              <w:r w:rsidR="00A971CA" w:rsidRPr="003C353B">
                <w:rPr>
                  <w:rStyle w:val="aff8"/>
                  <w:lang w:val="ru-RU"/>
                </w:rPr>
                <w:t>.</w:t>
              </w:r>
              <w:r w:rsidR="00A971CA" w:rsidRPr="00CD1522">
                <w:rPr>
                  <w:rStyle w:val="aff8"/>
                </w:rPr>
                <w:t>mos</w:t>
              </w:r>
              <w:r w:rsidR="00A971CA" w:rsidRPr="003C353B">
                <w:rPr>
                  <w:rStyle w:val="aff8"/>
                  <w:lang w:val="ru-RU"/>
                </w:rPr>
                <w:t>.</w:t>
              </w:r>
              <w:r w:rsidR="00A971CA" w:rsidRPr="00CD1522">
                <w:rPr>
                  <w:rStyle w:val="aff8"/>
                </w:rPr>
                <w:t>ru</w:t>
              </w:r>
              <w:r w:rsidR="00A971CA" w:rsidRPr="003C353B">
                <w:rPr>
                  <w:rStyle w:val="aff8"/>
                  <w:lang w:val="ru-RU"/>
                </w:rPr>
                <w:t>/</w:t>
              </w:r>
              <w:r w:rsidR="00A971CA" w:rsidRPr="00CD1522">
                <w:rPr>
                  <w:rStyle w:val="aff8"/>
                </w:rPr>
                <w:t>composer</w:t>
              </w:r>
              <w:r w:rsidR="00A971CA" w:rsidRPr="003C353B">
                <w:rPr>
                  <w:rStyle w:val="aff8"/>
                  <w:lang w:val="ru-RU"/>
                </w:rPr>
                <w:t>3/</w:t>
              </w:r>
              <w:r w:rsidR="00A971CA" w:rsidRPr="00CD1522">
                <w:rPr>
                  <w:rStyle w:val="aff8"/>
                </w:rPr>
                <w:t>lesson</w:t>
              </w:r>
              <w:r w:rsidR="00A971CA" w:rsidRPr="003C353B">
                <w:rPr>
                  <w:rStyle w:val="aff8"/>
                  <w:lang w:val="ru-RU"/>
                </w:rPr>
                <w:t>/249590/</w:t>
              </w:r>
              <w:r w:rsidR="00A971CA" w:rsidRPr="00CD1522">
                <w:rPr>
                  <w:rStyle w:val="aff8"/>
                </w:rPr>
                <w:t>view</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94</w:t>
            </w:r>
          </w:p>
        </w:tc>
        <w:tc>
          <w:tcPr>
            <w:tcW w:w="3718" w:type="dxa"/>
            <w:tcBorders>
              <w:top w:val="single" w:sz="4" w:space="0" w:color="auto"/>
              <w:bottom w:val="single" w:sz="4" w:space="0" w:color="auto"/>
            </w:tcBorders>
            <w:tcMar>
              <w:top w:w="50" w:type="dxa"/>
              <w:left w:w="100" w:type="dxa"/>
            </w:tcMar>
          </w:tcPr>
          <w:p w:rsidR="00A971CA" w:rsidRPr="00F13C74" w:rsidRDefault="00A971CA" w:rsidP="003C353B">
            <w:pPr>
              <w:tabs>
                <w:tab w:val="left" w:pos="467"/>
              </w:tabs>
              <w:spacing w:after="0" w:line="240" w:lineRule="auto"/>
              <w:jc w:val="both"/>
            </w:pPr>
            <w:r w:rsidRPr="00F13C74">
              <w:t>Режим дня.</w:t>
            </w:r>
          </w:p>
          <w:p w:rsidR="00A971CA" w:rsidRPr="00980F6E"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95</w:t>
            </w:r>
          </w:p>
        </w:tc>
        <w:tc>
          <w:tcPr>
            <w:tcW w:w="3718" w:type="dxa"/>
            <w:tcBorders>
              <w:top w:val="single" w:sz="4" w:space="0" w:color="auto"/>
              <w:bottom w:val="single" w:sz="4" w:space="0" w:color="auto"/>
            </w:tcBorders>
            <w:tcMar>
              <w:top w:w="50" w:type="dxa"/>
              <w:left w:w="100" w:type="dxa"/>
            </w:tcMar>
          </w:tcPr>
          <w:p w:rsidR="00A971CA" w:rsidRDefault="00A971CA" w:rsidP="003C353B">
            <w:pPr>
              <w:tabs>
                <w:tab w:val="left" w:pos="467"/>
              </w:tabs>
              <w:spacing w:after="0" w:line="240" w:lineRule="auto"/>
              <w:jc w:val="both"/>
            </w:pPr>
            <w:r w:rsidRPr="00F13C74">
              <w:t>Здоровое питание школьников</w:t>
            </w:r>
            <w:r>
              <w:t>.</w:t>
            </w:r>
          </w:p>
          <w:p w:rsidR="00A971CA" w:rsidRPr="00F13C74" w:rsidRDefault="00A971CA" w:rsidP="003C353B">
            <w:pPr>
              <w:tabs>
                <w:tab w:val="left" w:pos="467"/>
              </w:tabs>
              <w:spacing w:after="0" w:line="240" w:lineRule="auto"/>
              <w:jc w:val="both"/>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55" w:history="1">
              <w:r w:rsidR="00A971CA" w:rsidRPr="00611598">
                <w:rPr>
                  <w:rStyle w:val="aff8"/>
                </w:rPr>
                <w:t>https</w:t>
              </w:r>
              <w:r w:rsidR="00A971CA" w:rsidRPr="003C353B">
                <w:rPr>
                  <w:rStyle w:val="aff8"/>
                  <w:lang w:val="ru-RU"/>
                </w:rPr>
                <w:t>://</w:t>
              </w:r>
              <w:r w:rsidR="00A971CA" w:rsidRPr="00611598">
                <w:rPr>
                  <w:rStyle w:val="aff8"/>
                </w:rPr>
                <w:t>resh</w:t>
              </w:r>
              <w:r w:rsidR="00A971CA" w:rsidRPr="003C353B">
                <w:rPr>
                  <w:rStyle w:val="aff8"/>
                  <w:lang w:val="ru-RU"/>
                </w:rPr>
                <w:t>.</w:t>
              </w:r>
              <w:r w:rsidR="00A971CA" w:rsidRPr="00611598">
                <w:rPr>
                  <w:rStyle w:val="aff8"/>
                </w:rPr>
                <w:t>edu</w:t>
              </w:r>
              <w:r w:rsidR="00A971CA" w:rsidRPr="003C353B">
                <w:rPr>
                  <w:rStyle w:val="aff8"/>
                  <w:lang w:val="ru-RU"/>
                </w:rPr>
                <w:t>.</w:t>
              </w:r>
              <w:r w:rsidR="00A971CA" w:rsidRPr="00611598">
                <w:rPr>
                  <w:rStyle w:val="aff8"/>
                </w:rPr>
                <w:t>ru</w:t>
              </w:r>
              <w:r w:rsidR="00A971CA" w:rsidRPr="003C353B">
                <w:rPr>
                  <w:rStyle w:val="aff8"/>
                  <w:lang w:val="ru-RU"/>
                </w:rPr>
                <w:t>/</w:t>
              </w:r>
              <w:r w:rsidR="00A971CA" w:rsidRPr="00611598">
                <w:rPr>
                  <w:rStyle w:val="aff8"/>
                </w:rPr>
                <w:t>subject</w:t>
              </w:r>
              <w:r w:rsidR="00A971CA" w:rsidRPr="003C353B">
                <w:rPr>
                  <w:rStyle w:val="aff8"/>
                  <w:lang w:val="ru-RU"/>
                </w:rPr>
                <w:t>/</w:t>
              </w:r>
              <w:r w:rsidR="00A971CA" w:rsidRPr="00611598">
                <w:rPr>
                  <w:rStyle w:val="aff8"/>
                </w:rPr>
                <w:t>lesson</w:t>
              </w:r>
              <w:r w:rsidR="00A971CA" w:rsidRPr="003C353B">
                <w:rPr>
                  <w:rStyle w:val="aff8"/>
                  <w:lang w:val="ru-RU"/>
                </w:rPr>
                <w:t>/3267/</w:t>
              </w:r>
              <w:r w:rsidR="00A971CA" w:rsidRPr="00611598">
                <w:rPr>
                  <w:rStyle w:val="aff8"/>
                </w:rPr>
                <w:t>start</w:t>
              </w:r>
              <w:r w:rsidR="00A971CA" w:rsidRPr="003C353B">
                <w:rPr>
                  <w:rStyle w:val="aff8"/>
                  <w:lang w:val="ru-RU"/>
                </w:rPr>
                <w:t>/</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96</w:t>
            </w:r>
          </w:p>
        </w:tc>
        <w:tc>
          <w:tcPr>
            <w:tcW w:w="3718" w:type="dxa"/>
            <w:tcBorders>
              <w:top w:val="single" w:sz="4" w:space="0" w:color="auto"/>
              <w:bottom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Pr>
                <w:lang w:val="ru-RU"/>
              </w:rPr>
              <w:t>Школьные и внешкольные активности.</w:t>
            </w:r>
          </w:p>
          <w:p w:rsidR="00A971CA" w:rsidRPr="00F13C74" w:rsidRDefault="00A971CA" w:rsidP="003C353B">
            <w:pPr>
              <w:tabs>
                <w:tab w:val="left" w:pos="467"/>
              </w:tabs>
              <w:spacing w:after="0" w:line="240" w:lineRule="auto"/>
              <w:jc w:val="both"/>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97</w:t>
            </w:r>
          </w:p>
        </w:tc>
        <w:tc>
          <w:tcPr>
            <w:tcW w:w="3718" w:type="dxa"/>
            <w:tcBorders>
              <w:top w:val="single" w:sz="4" w:space="0" w:color="auto"/>
              <w:bottom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sidRPr="003C353B">
              <w:rPr>
                <w:lang w:val="ru-RU"/>
              </w:rPr>
              <w:t>Повторение по теме «В здоровом теле –   здоровый дух».</w:t>
            </w:r>
          </w:p>
          <w:p w:rsidR="00A971CA" w:rsidRPr="003C353B"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56" w:history="1">
              <w:r w:rsidR="00A971CA" w:rsidRPr="00F63432">
                <w:rPr>
                  <w:rStyle w:val="aff8"/>
                </w:rPr>
                <w:t>https</w:t>
              </w:r>
              <w:r w:rsidR="00A971CA" w:rsidRPr="003C353B">
                <w:rPr>
                  <w:rStyle w:val="aff8"/>
                  <w:lang w:val="ru-RU"/>
                </w:rPr>
                <w:t>://</w:t>
              </w:r>
              <w:r w:rsidR="00A971CA" w:rsidRPr="00F63432">
                <w:rPr>
                  <w:rStyle w:val="aff8"/>
                </w:rPr>
                <w:t>resh</w:t>
              </w:r>
              <w:r w:rsidR="00A971CA" w:rsidRPr="003C353B">
                <w:rPr>
                  <w:rStyle w:val="aff8"/>
                  <w:lang w:val="ru-RU"/>
                </w:rPr>
                <w:t>.</w:t>
              </w:r>
              <w:r w:rsidR="00A971CA" w:rsidRPr="00F63432">
                <w:rPr>
                  <w:rStyle w:val="aff8"/>
                </w:rPr>
                <w:t>edu</w:t>
              </w:r>
              <w:r w:rsidR="00A971CA" w:rsidRPr="003C353B">
                <w:rPr>
                  <w:rStyle w:val="aff8"/>
                  <w:lang w:val="ru-RU"/>
                </w:rPr>
                <w:t>.</w:t>
              </w:r>
              <w:r w:rsidR="00A971CA" w:rsidRPr="00F63432">
                <w:rPr>
                  <w:rStyle w:val="aff8"/>
                </w:rPr>
                <w:t>ru</w:t>
              </w:r>
              <w:r w:rsidR="00A971CA" w:rsidRPr="003C353B">
                <w:rPr>
                  <w:rStyle w:val="aff8"/>
                  <w:lang w:val="ru-RU"/>
                </w:rPr>
                <w:t>/</w:t>
              </w:r>
              <w:r w:rsidR="00A971CA" w:rsidRPr="00F63432">
                <w:rPr>
                  <w:rStyle w:val="aff8"/>
                </w:rPr>
                <w:t>subject</w:t>
              </w:r>
              <w:r w:rsidR="00A971CA" w:rsidRPr="003C353B">
                <w:rPr>
                  <w:rStyle w:val="aff8"/>
                  <w:lang w:val="ru-RU"/>
                </w:rPr>
                <w:t>/</w:t>
              </w:r>
              <w:r w:rsidR="00A971CA" w:rsidRPr="00F63432">
                <w:rPr>
                  <w:rStyle w:val="aff8"/>
                </w:rPr>
                <w:t>lesson</w:t>
              </w:r>
              <w:r w:rsidR="00A971CA" w:rsidRPr="003C353B">
                <w:rPr>
                  <w:rStyle w:val="aff8"/>
                  <w:lang w:val="ru-RU"/>
                </w:rPr>
                <w:t>/3136/</w:t>
              </w:r>
              <w:r w:rsidR="00A971CA" w:rsidRPr="00F63432">
                <w:rPr>
                  <w:rStyle w:val="aff8"/>
                </w:rPr>
                <w:t>start</w:t>
              </w:r>
              <w:r w:rsidR="00A971CA" w:rsidRPr="003C353B">
                <w:rPr>
                  <w:rStyle w:val="aff8"/>
                  <w:lang w:val="ru-RU"/>
                </w:rPr>
                <w:t>/</w:t>
              </w:r>
            </w:hyperlink>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98</w:t>
            </w:r>
          </w:p>
        </w:tc>
        <w:tc>
          <w:tcPr>
            <w:tcW w:w="3718" w:type="dxa"/>
            <w:tcBorders>
              <w:top w:val="single" w:sz="4" w:space="0" w:color="auto"/>
              <w:bottom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sidRPr="003C353B">
              <w:rPr>
                <w:lang w:val="ru-RU"/>
              </w:rPr>
              <w:t>Роль спорта в формировании характер человека. Сильный человек номер один.</w:t>
            </w:r>
          </w:p>
          <w:p w:rsidR="00A971CA" w:rsidRPr="003C353B"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w:t>
            </w:r>
          </w:p>
        </w:tc>
        <w:tc>
          <w:tcPr>
            <w:tcW w:w="3828" w:type="dxa"/>
            <w:tcBorders>
              <w:top w:val="single" w:sz="4" w:space="0" w:color="auto"/>
              <w:bottom w:val="single" w:sz="4" w:space="0" w:color="auto"/>
            </w:tcBorders>
            <w:tcMar>
              <w:top w:w="50" w:type="dxa"/>
              <w:left w:w="100" w:type="dxa"/>
            </w:tcMar>
          </w:tcPr>
          <w:p w:rsidR="00A971CA" w:rsidRPr="001F4BD0" w:rsidRDefault="00167A11" w:rsidP="00ED6F4F">
            <w:pPr>
              <w:spacing w:after="0"/>
              <w:rPr>
                <w:rStyle w:val="aff8"/>
                <w:lang w:val="ru-RU"/>
              </w:rPr>
            </w:pPr>
            <w:hyperlink r:id="rId257" w:history="1">
              <w:r w:rsidR="00A971CA" w:rsidRPr="005B357A">
                <w:rPr>
                  <w:rStyle w:val="aff8"/>
                </w:rPr>
                <w:t>https</w:t>
              </w:r>
              <w:r w:rsidR="00A971CA" w:rsidRPr="003C353B">
                <w:rPr>
                  <w:rStyle w:val="aff8"/>
                  <w:lang w:val="ru-RU"/>
                </w:rPr>
                <w:t>://</w:t>
              </w:r>
              <w:r w:rsidR="00A971CA" w:rsidRPr="005B357A">
                <w:rPr>
                  <w:rStyle w:val="aff8"/>
                </w:rPr>
                <w:t>resh</w:t>
              </w:r>
              <w:r w:rsidR="00A971CA" w:rsidRPr="003C353B">
                <w:rPr>
                  <w:rStyle w:val="aff8"/>
                  <w:lang w:val="ru-RU"/>
                </w:rPr>
                <w:t>.</w:t>
              </w:r>
              <w:r w:rsidR="00A971CA" w:rsidRPr="005B357A">
                <w:rPr>
                  <w:rStyle w:val="aff8"/>
                </w:rPr>
                <w:t>edu</w:t>
              </w:r>
              <w:r w:rsidR="00A971CA" w:rsidRPr="003C353B">
                <w:rPr>
                  <w:rStyle w:val="aff8"/>
                  <w:lang w:val="ru-RU"/>
                </w:rPr>
                <w:t>.</w:t>
              </w:r>
              <w:r w:rsidR="00A971CA" w:rsidRPr="005B357A">
                <w:rPr>
                  <w:rStyle w:val="aff8"/>
                </w:rPr>
                <w:t>ru</w:t>
              </w:r>
              <w:r w:rsidR="00A971CA" w:rsidRPr="003C353B">
                <w:rPr>
                  <w:rStyle w:val="aff8"/>
                  <w:lang w:val="ru-RU"/>
                </w:rPr>
                <w:t>/</w:t>
              </w:r>
              <w:r w:rsidR="00A971CA" w:rsidRPr="005B357A">
                <w:rPr>
                  <w:rStyle w:val="aff8"/>
                </w:rPr>
                <w:t>subject</w:t>
              </w:r>
              <w:r w:rsidR="00A971CA" w:rsidRPr="003C353B">
                <w:rPr>
                  <w:rStyle w:val="aff8"/>
                  <w:lang w:val="ru-RU"/>
                </w:rPr>
                <w:t>/</w:t>
              </w:r>
              <w:r w:rsidR="00A971CA" w:rsidRPr="005B357A">
                <w:rPr>
                  <w:rStyle w:val="aff8"/>
                </w:rPr>
                <w:t>lesson</w:t>
              </w:r>
              <w:r w:rsidR="00A971CA" w:rsidRPr="003C353B">
                <w:rPr>
                  <w:rStyle w:val="aff8"/>
                  <w:lang w:val="ru-RU"/>
                </w:rPr>
                <w:t>/3364/</w:t>
              </w:r>
              <w:r w:rsidR="00A971CA" w:rsidRPr="005B357A">
                <w:rPr>
                  <w:rStyle w:val="aff8"/>
                </w:rPr>
                <w:t>start</w:t>
              </w:r>
              <w:r w:rsidR="00A971CA" w:rsidRPr="003C353B">
                <w:rPr>
                  <w:rStyle w:val="aff8"/>
                  <w:lang w:val="ru-RU"/>
                </w:rPr>
                <w:t>/</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p>
        </w:tc>
        <w:tc>
          <w:tcPr>
            <w:tcW w:w="3718" w:type="dxa"/>
            <w:tcBorders>
              <w:top w:val="single" w:sz="4" w:space="0" w:color="auto"/>
              <w:bottom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sidRPr="003C353B">
              <w:rPr>
                <w:lang w:val="ru-RU"/>
              </w:rPr>
              <w:t>Средства</w:t>
            </w:r>
            <w:r w:rsidRPr="003C353B">
              <w:rPr>
                <w:spacing w:val="-4"/>
                <w:lang w:val="ru-RU"/>
              </w:rPr>
              <w:t xml:space="preserve"> </w:t>
            </w:r>
            <w:r w:rsidRPr="003C353B">
              <w:rPr>
                <w:lang w:val="ru-RU"/>
              </w:rPr>
              <w:t>массовой</w:t>
            </w:r>
            <w:r w:rsidRPr="003C353B">
              <w:rPr>
                <w:spacing w:val="-6"/>
                <w:lang w:val="ru-RU"/>
              </w:rPr>
              <w:t xml:space="preserve"> </w:t>
            </w:r>
            <w:r w:rsidRPr="003C353B">
              <w:rPr>
                <w:lang w:val="ru-RU"/>
              </w:rPr>
              <w:t>информации</w:t>
            </w:r>
            <w:r w:rsidRPr="003C353B">
              <w:rPr>
                <w:spacing w:val="-4"/>
                <w:lang w:val="ru-RU"/>
              </w:rPr>
              <w:t xml:space="preserve"> </w:t>
            </w:r>
            <w:r w:rsidRPr="003C353B">
              <w:rPr>
                <w:lang w:val="ru-RU"/>
              </w:rPr>
              <w:t>(телевидение,</w:t>
            </w:r>
            <w:r w:rsidRPr="003C353B">
              <w:rPr>
                <w:spacing w:val="32"/>
                <w:lang w:val="ru-RU"/>
              </w:rPr>
              <w:t xml:space="preserve"> </w:t>
            </w:r>
            <w:r w:rsidRPr="003C353B">
              <w:rPr>
                <w:lang w:val="ru-RU"/>
              </w:rPr>
              <w:t>журналы,</w:t>
            </w:r>
            <w:r w:rsidRPr="003C353B">
              <w:rPr>
                <w:spacing w:val="-4"/>
                <w:lang w:val="ru-RU"/>
              </w:rPr>
              <w:t xml:space="preserve"> </w:t>
            </w:r>
            <w:r w:rsidRPr="003C353B">
              <w:rPr>
                <w:lang w:val="ru-RU"/>
              </w:rPr>
              <w:t>Интернет)</w:t>
            </w:r>
            <w:r>
              <w:rPr>
                <w:rStyle w:val="affb"/>
              </w:rPr>
              <w:footnoteReference w:id="1"/>
            </w: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4</w:t>
            </w:r>
          </w:p>
        </w:tc>
        <w:tc>
          <w:tcPr>
            <w:tcW w:w="3828" w:type="dxa"/>
            <w:tcBorders>
              <w:top w:val="single" w:sz="4" w:space="0" w:color="auto"/>
              <w:bottom w:val="single" w:sz="4" w:space="0" w:color="auto"/>
            </w:tcBorders>
            <w:tcMar>
              <w:top w:w="50" w:type="dxa"/>
              <w:left w:w="100" w:type="dxa"/>
            </w:tcMar>
          </w:tcPr>
          <w:p w:rsidR="00A971CA" w:rsidRPr="003C353B"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lastRenderedPageBreak/>
              <w:t>99</w:t>
            </w:r>
          </w:p>
        </w:tc>
        <w:tc>
          <w:tcPr>
            <w:tcW w:w="3718" w:type="dxa"/>
            <w:tcBorders>
              <w:top w:val="single" w:sz="4" w:space="0" w:color="auto"/>
              <w:bottom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sidRPr="003C353B">
              <w:rPr>
                <w:lang w:val="ru-RU"/>
              </w:rPr>
              <w:t>Какие средства массовой информации существуют в современном мире.</w:t>
            </w:r>
          </w:p>
          <w:p w:rsidR="00A971CA" w:rsidRPr="003C353B"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p>
        </w:tc>
        <w:tc>
          <w:tcPr>
            <w:tcW w:w="3828" w:type="dxa"/>
            <w:tcBorders>
              <w:top w:val="single" w:sz="4" w:space="0" w:color="auto"/>
              <w:bottom w:val="single" w:sz="4" w:space="0" w:color="auto"/>
            </w:tcBorders>
            <w:tcMar>
              <w:top w:w="50" w:type="dxa"/>
              <w:left w:w="100" w:type="dxa"/>
            </w:tcMar>
          </w:tcPr>
          <w:p w:rsidR="00A971CA" w:rsidRPr="00ED3803" w:rsidRDefault="00167A11" w:rsidP="003C353B">
            <w:pPr>
              <w:spacing w:after="0"/>
              <w:rPr>
                <w:lang w:val="ru-RU"/>
              </w:rPr>
            </w:pPr>
            <w:hyperlink r:id="rId258" w:history="1">
              <w:r w:rsidR="00A971CA" w:rsidRPr="00646620">
                <w:rPr>
                  <w:rStyle w:val="aff8"/>
                </w:rPr>
                <w:t>https</w:t>
              </w:r>
              <w:r w:rsidR="00A971CA" w:rsidRPr="00ED3803">
                <w:rPr>
                  <w:rStyle w:val="aff8"/>
                  <w:lang w:val="ru-RU"/>
                </w:rPr>
                <w:t>://</w:t>
              </w:r>
              <w:r w:rsidR="00A971CA" w:rsidRPr="00646620">
                <w:rPr>
                  <w:rStyle w:val="aff8"/>
                </w:rPr>
                <w:t>resh</w:t>
              </w:r>
              <w:r w:rsidR="00A971CA" w:rsidRPr="00ED3803">
                <w:rPr>
                  <w:rStyle w:val="aff8"/>
                  <w:lang w:val="ru-RU"/>
                </w:rPr>
                <w:t>.</w:t>
              </w:r>
              <w:r w:rsidR="00A971CA" w:rsidRPr="00646620">
                <w:rPr>
                  <w:rStyle w:val="aff8"/>
                </w:rPr>
                <w:t>edu</w:t>
              </w:r>
              <w:r w:rsidR="00A971CA" w:rsidRPr="00ED3803">
                <w:rPr>
                  <w:rStyle w:val="aff8"/>
                  <w:lang w:val="ru-RU"/>
                </w:rPr>
                <w:t>.</w:t>
              </w:r>
              <w:r w:rsidR="00A971CA" w:rsidRPr="00646620">
                <w:rPr>
                  <w:rStyle w:val="aff8"/>
                </w:rPr>
                <w:t>ru</w:t>
              </w:r>
              <w:r w:rsidR="00A971CA" w:rsidRPr="00ED3803">
                <w:rPr>
                  <w:rStyle w:val="aff8"/>
                  <w:lang w:val="ru-RU"/>
                </w:rPr>
                <w:t>/</w:t>
              </w:r>
              <w:r w:rsidR="00A971CA" w:rsidRPr="00646620">
                <w:rPr>
                  <w:rStyle w:val="aff8"/>
                </w:rPr>
                <w:t>subject</w:t>
              </w:r>
              <w:r w:rsidR="00A971CA" w:rsidRPr="00ED3803">
                <w:rPr>
                  <w:rStyle w:val="aff8"/>
                  <w:lang w:val="ru-RU"/>
                </w:rPr>
                <w:t>/</w:t>
              </w:r>
              <w:r w:rsidR="00A971CA" w:rsidRPr="00646620">
                <w:rPr>
                  <w:rStyle w:val="aff8"/>
                </w:rPr>
                <w:t>lesson</w:t>
              </w:r>
              <w:r w:rsidR="00A971CA" w:rsidRPr="00ED3803">
                <w:rPr>
                  <w:rStyle w:val="aff8"/>
                  <w:lang w:val="ru-RU"/>
                </w:rPr>
                <w:t>/3367/</w:t>
              </w:r>
              <w:r w:rsidR="00A971CA" w:rsidRPr="00646620">
                <w:rPr>
                  <w:rStyle w:val="aff8"/>
                </w:rPr>
                <w:t>start</w:t>
              </w:r>
              <w:r w:rsidR="00A971CA" w:rsidRPr="00ED3803">
                <w:rPr>
                  <w:rStyle w:val="aff8"/>
                  <w:lang w:val="ru-RU"/>
                </w:rPr>
                <w:t>/</w:t>
              </w:r>
            </w:hyperlink>
            <w:r w:rsidR="00A971CA" w:rsidRPr="00ED3803">
              <w:rPr>
                <w:lang w:val="ru-RU"/>
              </w:rPr>
              <w:t xml:space="preserve">  </w:t>
            </w:r>
          </w:p>
          <w:p w:rsidR="00A971CA" w:rsidRPr="003C353B" w:rsidRDefault="00A971CA" w:rsidP="00ED6F4F">
            <w:pPr>
              <w:spacing w:after="0"/>
              <w:rPr>
                <w:rStyle w:val="aff8"/>
                <w:lang w:val="ru-RU"/>
              </w:rPr>
            </w:pPr>
          </w:p>
        </w:tc>
      </w:tr>
      <w:tr w:rsidR="00A971CA" w:rsidRPr="00255357"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100</w:t>
            </w:r>
          </w:p>
        </w:tc>
        <w:tc>
          <w:tcPr>
            <w:tcW w:w="3718" w:type="dxa"/>
            <w:tcBorders>
              <w:top w:val="single" w:sz="4" w:space="0" w:color="auto"/>
              <w:bottom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sidRPr="003C353B">
              <w:rPr>
                <w:lang w:val="ru-RU"/>
              </w:rPr>
              <w:t>Мы учимся понимать разрешение, запрет и приказ/просьбу.</w:t>
            </w:r>
          </w:p>
          <w:p w:rsidR="00A971CA" w:rsidRPr="003C353B"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p>
        </w:tc>
        <w:tc>
          <w:tcPr>
            <w:tcW w:w="3828" w:type="dxa"/>
            <w:tcBorders>
              <w:top w:val="single" w:sz="4" w:space="0" w:color="auto"/>
              <w:bottom w:val="single" w:sz="4" w:space="0" w:color="auto"/>
            </w:tcBorders>
            <w:tcMar>
              <w:top w:w="50" w:type="dxa"/>
              <w:left w:w="100" w:type="dxa"/>
            </w:tcMar>
          </w:tcPr>
          <w:p w:rsidR="00A971CA" w:rsidRPr="003C353B" w:rsidRDefault="00167A11" w:rsidP="00ED6F4F">
            <w:pPr>
              <w:spacing w:after="0"/>
              <w:rPr>
                <w:rStyle w:val="aff8"/>
                <w:lang w:val="ru-RU"/>
              </w:rPr>
            </w:pPr>
            <w:hyperlink r:id="rId259" w:history="1">
              <w:r w:rsidR="00A971CA" w:rsidRPr="0000606A">
                <w:rPr>
                  <w:rStyle w:val="aff8"/>
                </w:rPr>
                <w:t>https</w:t>
              </w:r>
              <w:r w:rsidR="00A971CA" w:rsidRPr="003C353B">
                <w:rPr>
                  <w:rStyle w:val="aff8"/>
                  <w:lang w:val="ru-RU"/>
                </w:rPr>
                <w:t>://</w:t>
              </w:r>
              <w:r w:rsidR="00A971CA" w:rsidRPr="0000606A">
                <w:rPr>
                  <w:rStyle w:val="aff8"/>
                </w:rPr>
                <w:t>resh</w:t>
              </w:r>
              <w:r w:rsidR="00A971CA" w:rsidRPr="003C353B">
                <w:rPr>
                  <w:rStyle w:val="aff8"/>
                  <w:lang w:val="ru-RU"/>
                </w:rPr>
                <w:t>.</w:t>
              </w:r>
              <w:r w:rsidR="00A971CA" w:rsidRPr="0000606A">
                <w:rPr>
                  <w:rStyle w:val="aff8"/>
                </w:rPr>
                <w:t>edu</w:t>
              </w:r>
              <w:r w:rsidR="00A971CA" w:rsidRPr="003C353B">
                <w:rPr>
                  <w:rStyle w:val="aff8"/>
                  <w:lang w:val="ru-RU"/>
                </w:rPr>
                <w:t>.</w:t>
              </w:r>
              <w:r w:rsidR="00A971CA" w:rsidRPr="0000606A">
                <w:rPr>
                  <w:rStyle w:val="aff8"/>
                </w:rPr>
                <w:t>ru</w:t>
              </w:r>
              <w:r w:rsidR="00A971CA" w:rsidRPr="003C353B">
                <w:rPr>
                  <w:rStyle w:val="aff8"/>
                  <w:lang w:val="ru-RU"/>
                </w:rPr>
                <w:t>/</w:t>
              </w:r>
              <w:r w:rsidR="00A971CA" w:rsidRPr="0000606A">
                <w:rPr>
                  <w:rStyle w:val="aff8"/>
                </w:rPr>
                <w:t>subject</w:t>
              </w:r>
              <w:r w:rsidR="00A971CA" w:rsidRPr="003C353B">
                <w:rPr>
                  <w:rStyle w:val="aff8"/>
                  <w:lang w:val="ru-RU"/>
                </w:rPr>
                <w:t>/</w:t>
              </w:r>
              <w:r w:rsidR="00A971CA" w:rsidRPr="0000606A">
                <w:rPr>
                  <w:rStyle w:val="aff8"/>
                </w:rPr>
                <w:t>lesson</w:t>
              </w:r>
              <w:r w:rsidR="00A971CA" w:rsidRPr="003C353B">
                <w:rPr>
                  <w:rStyle w:val="aff8"/>
                  <w:lang w:val="ru-RU"/>
                </w:rPr>
                <w:t>/3368/</w:t>
              </w:r>
              <w:r w:rsidR="00A971CA" w:rsidRPr="0000606A">
                <w:rPr>
                  <w:rStyle w:val="aff8"/>
                </w:rPr>
                <w:t>start</w:t>
              </w:r>
              <w:r w:rsidR="00A971CA" w:rsidRPr="003C353B">
                <w:rPr>
                  <w:rStyle w:val="aff8"/>
                  <w:lang w:val="ru-RU"/>
                </w:rPr>
                <w:t>/</w:t>
              </w:r>
            </w:hyperlink>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101</w:t>
            </w:r>
          </w:p>
        </w:tc>
        <w:tc>
          <w:tcPr>
            <w:tcW w:w="3718" w:type="dxa"/>
            <w:tcBorders>
              <w:top w:val="single" w:sz="4" w:space="0" w:color="auto"/>
              <w:bottom w:val="single" w:sz="4" w:space="0" w:color="auto"/>
            </w:tcBorders>
            <w:tcMar>
              <w:top w:w="50" w:type="dxa"/>
              <w:left w:w="100" w:type="dxa"/>
            </w:tcMar>
          </w:tcPr>
          <w:p w:rsidR="00A971CA" w:rsidRPr="00F13C74" w:rsidRDefault="00A971CA" w:rsidP="003C353B">
            <w:pPr>
              <w:tabs>
                <w:tab w:val="left" w:pos="467"/>
              </w:tabs>
              <w:spacing w:after="0" w:line="240" w:lineRule="auto"/>
              <w:jc w:val="both"/>
            </w:pPr>
            <w:r w:rsidRPr="00F13C74">
              <w:t>Лексико-грамматический тест</w:t>
            </w:r>
            <w:r>
              <w:t>.</w:t>
            </w:r>
            <w:r w:rsidRPr="00F13C74">
              <w:t xml:space="preserve"> </w:t>
            </w:r>
          </w:p>
          <w:p w:rsidR="00A971CA" w:rsidRPr="003C353B" w:rsidRDefault="00A971CA" w:rsidP="003C353B">
            <w:pPr>
              <w:tabs>
                <w:tab w:val="left" w:pos="467"/>
              </w:tabs>
              <w:spacing w:after="0" w:line="240" w:lineRule="auto"/>
              <w:jc w:val="both"/>
              <w:rPr>
                <w:lang w:val="ru-RU"/>
              </w:rPr>
            </w:pP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p>
        </w:tc>
        <w:tc>
          <w:tcPr>
            <w:tcW w:w="3828" w:type="dxa"/>
            <w:tcBorders>
              <w:top w:val="single" w:sz="4" w:space="0" w:color="auto"/>
              <w:bottom w:val="single" w:sz="4" w:space="0" w:color="auto"/>
            </w:tcBorders>
            <w:tcMar>
              <w:top w:w="50" w:type="dxa"/>
              <w:left w:w="100" w:type="dxa"/>
            </w:tcMar>
          </w:tcPr>
          <w:p w:rsidR="00A971CA" w:rsidRPr="003C353B"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bottom w:val="single" w:sz="4" w:space="0" w:color="auto"/>
            </w:tcBorders>
            <w:tcMar>
              <w:top w:w="50" w:type="dxa"/>
              <w:left w:w="100" w:type="dxa"/>
            </w:tcMar>
          </w:tcPr>
          <w:p w:rsidR="00A971CA" w:rsidRDefault="00A971CA" w:rsidP="00ED6F4F">
            <w:pPr>
              <w:spacing w:after="0"/>
              <w:ind w:left="135"/>
              <w:rPr>
                <w:b/>
                <w:lang w:val="ru-RU"/>
              </w:rPr>
            </w:pPr>
            <w:r>
              <w:rPr>
                <w:b/>
                <w:lang w:val="ru-RU"/>
              </w:rPr>
              <w:t>102</w:t>
            </w:r>
          </w:p>
        </w:tc>
        <w:tc>
          <w:tcPr>
            <w:tcW w:w="3718" w:type="dxa"/>
            <w:tcBorders>
              <w:top w:val="single" w:sz="4" w:space="0" w:color="auto"/>
              <w:bottom w:val="single" w:sz="4" w:space="0" w:color="auto"/>
            </w:tcBorders>
            <w:tcMar>
              <w:top w:w="50" w:type="dxa"/>
              <w:left w:w="100" w:type="dxa"/>
            </w:tcMar>
          </w:tcPr>
          <w:p w:rsidR="00A971CA" w:rsidRPr="00F13C74" w:rsidRDefault="00A971CA" w:rsidP="003C353B">
            <w:pPr>
              <w:tabs>
                <w:tab w:val="left" w:pos="467"/>
              </w:tabs>
              <w:spacing w:after="0" w:line="240" w:lineRule="auto"/>
              <w:jc w:val="both"/>
            </w:pPr>
            <w:r w:rsidRPr="00F13C74">
              <w:t>Повторительно-обобщающий урок.</w:t>
            </w:r>
          </w:p>
        </w:tc>
        <w:tc>
          <w:tcPr>
            <w:tcW w:w="1842" w:type="dxa"/>
            <w:tcBorders>
              <w:top w:val="single" w:sz="4" w:space="0" w:color="auto"/>
              <w:bottom w:val="single" w:sz="4" w:space="0" w:color="auto"/>
            </w:tcBorders>
            <w:tcMar>
              <w:top w:w="50" w:type="dxa"/>
              <w:left w:w="100" w:type="dxa"/>
            </w:tcMar>
            <w:vAlign w:val="center"/>
          </w:tcPr>
          <w:p w:rsidR="00A971CA" w:rsidRDefault="00A971CA" w:rsidP="00ED6F4F">
            <w:pPr>
              <w:spacing w:after="0"/>
              <w:ind w:left="135"/>
              <w:rPr>
                <w:b/>
                <w:lang w:val="ru-RU"/>
              </w:rPr>
            </w:pPr>
          </w:p>
        </w:tc>
        <w:tc>
          <w:tcPr>
            <w:tcW w:w="3828" w:type="dxa"/>
            <w:tcBorders>
              <w:top w:val="single" w:sz="4" w:space="0" w:color="auto"/>
              <w:bottom w:val="single" w:sz="4" w:space="0" w:color="auto"/>
            </w:tcBorders>
            <w:tcMar>
              <w:top w:w="50" w:type="dxa"/>
              <w:left w:w="100" w:type="dxa"/>
            </w:tcMar>
          </w:tcPr>
          <w:p w:rsidR="00A971CA" w:rsidRPr="003C353B" w:rsidRDefault="00A971CA" w:rsidP="00ED6F4F">
            <w:pPr>
              <w:spacing w:after="0"/>
              <w:rPr>
                <w:rStyle w:val="aff8"/>
                <w:lang w:val="ru-RU"/>
              </w:rPr>
            </w:pPr>
          </w:p>
        </w:tc>
      </w:tr>
      <w:tr w:rsidR="00A971CA" w:rsidRPr="004E6161" w:rsidTr="00A971CA">
        <w:trPr>
          <w:trHeight w:val="144"/>
          <w:tblCellSpacing w:w="20" w:type="nil"/>
        </w:trPr>
        <w:tc>
          <w:tcPr>
            <w:tcW w:w="677" w:type="dxa"/>
            <w:tcBorders>
              <w:top w:val="single" w:sz="4" w:space="0" w:color="auto"/>
            </w:tcBorders>
            <w:tcMar>
              <w:top w:w="50" w:type="dxa"/>
              <w:left w:w="100" w:type="dxa"/>
            </w:tcMar>
          </w:tcPr>
          <w:p w:rsidR="00A971CA" w:rsidRDefault="00A971CA" w:rsidP="00ED6F4F">
            <w:pPr>
              <w:spacing w:after="0"/>
              <w:ind w:left="135"/>
              <w:rPr>
                <w:b/>
                <w:lang w:val="ru-RU"/>
              </w:rPr>
            </w:pPr>
          </w:p>
        </w:tc>
        <w:tc>
          <w:tcPr>
            <w:tcW w:w="3718" w:type="dxa"/>
            <w:tcBorders>
              <w:top w:val="single" w:sz="4" w:space="0" w:color="auto"/>
            </w:tcBorders>
            <w:tcMar>
              <w:top w:w="50" w:type="dxa"/>
              <w:left w:w="100" w:type="dxa"/>
            </w:tcMar>
          </w:tcPr>
          <w:p w:rsidR="00A971CA" w:rsidRPr="003C353B" w:rsidRDefault="00A971CA" w:rsidP="003C353B">
            <w:pPr>
              <w:tabs>
                <w:tab w:val="left" w:pos="467"/>
              </w:tabs>
              <w:spacing w:after="0" w:line="240" w:lineRule="auto"/>
              <w:jc w:val="both"/>
              <w:rPr>
                <w:lang w:val="ru-RU"/>
              </w:rPr>
            </w:pPr>
            <w:r w:rsidRPr="0048577D">
              <w:rPr>
                <w:b/>
                <w:lang w:val="ru-RU"/>
              </w:rPr>
              <w:t>Общее количество часов по программе</w:t>
            </w:r>
          </w:p>
        </w:tc>
        <w:tc>
          <w:tcPr>
            <w:tcW w:w="1842" w:type="dxa"/>
            <w:tcBorders>
              <w:top w:val="single" w:sz="4" w:space="0" w:color="auto"/>
            </w:tcBorders>
            <w:tcMar>
              <w:top w:w="50" w:type="dxa"/>
              <w:left w:w="100" w:type="dxa"/>
            </w:tcMar>
            <w:vAlign w:val="center"/>
          </w:tcPr>
          <w:p w:rsidR="00A971CA" w:rsidRDefault="00A971CA" w:rsidP="00ED6F4F">
            <w:pPr>
              <w:spacing w:after="0"/>
              <w:ind w:left="135"/>
              <w:rPr>
                <w:b/>
                <w:lang w:val="ru-RU"/>
              </w:rPr>
            </w:pPr>
            <w:r>
              <w:rPr>
                <w:b/>
                <w:lang w:val="ru-RU"/>
              </w:rPr>
              <w:t>102</w:t>
            </w:r>
          </w:p>
        </w:tc>
        <w:tc>
          <w:tcPr>
            <w:tcW w:w="3828" w:type="dxa"/>
            <w:tcBorders>
              <w:top w:val="single" w:sz="4" w:space="0" w:color="auto"/>
            </w:tcBorders>
            <w:tcMar>
              <w:top w:w="50" w:type="dxa"/>
              <w:left w:w="100" w:type="dxa"/>
            </w:tcMar>
          </w:tcPr>
          <w:p w:rsidR="00A971CA" w:rsidRPr="003C353B" w:rsidRDefault="00A971CA" w:rsidP="00ED6F4F">
            <w:pPr>
              <w:spacing w:after="0"/>
              <w:rPr>
                <w:rStyle w:val="aff8"/>
                <w:lang w:val="ru-RU"/>
              </w:rPr>
            </w:pPr>
          </w:p>
        </w:tc>
      </w:tr>
    </w:tbl>
    <w:p w:rsidR="00ED3803" w:rsidRDefault="00ED3803" w:rsidP="00ED3803">
      <w:pPr>
        <w:spacing w:after="0"/>
      </w:pPr>
    </w:p>
    <w:bookmarkEnd w:id="8"/>
    <w:p w:rsidR="00842E1B" w:rsidRDefault="00842E1B" w:rsidP="004B6D4F">
      <w:pPr>
        <w:tabs>
          <w:tab w:val="left" w:pos="142"/>
        </w:tabs>
        <w:autoSpaceDE w:val="0"/>
        <w:autoSpaceDN w:val="0"/>
        <w:spacing w:after="92" w:line="240" w:lineRule="auto"/>
        <w:ind w:left="142" w:right="-239" w:firstLine="142"/>
        <w:jc w:val="both"/>
        <w:rPr>
          <w:rFonts w:eastAsia="Times New Roman"/>
          <w:b/>
          <w:w w:val="100"/>
          <w:lang w:val="ru-RU"/>
        </w:rPr>
      </w:pPr>
    </w:p>
    <w:p w:rsidR="005F5B38" w:rsidRDefault="005F5B38" w:rsidP="004B6D4F">
      <w:pPr>
        <w:tabs>
          <w:tab w:val="left" w:pos="142"/>
        </w:tabs>
        <w:autoSpaceDE w:val="0"/>
        <w:autoSpaceDN w:val="0"/>
        <w:spacing w:after="92" w:line="240" w:lineRule="auto"/>
        <w:ind w:left="142" w:right="-239" w:firstLine="142"/>
        <w:jc w:val="both"/>
        <w:rPr>
          <w:rFonts w:eastAsia="Times New Roman"/>
          <w:b/>
          <w:w w:val="100"/>
          <w:lang w:val="ru-RU"/>
        </w:rPr>
      </w:pPr>
    </w:p>
    <w:p w:rsidR="005F5B38" w:rsidRDefault="005F5B38" w:rsidP="004B6D4F">
      <w:pPr>
        <w:tabs>
          <w:tab w:val="left" w:pos="142"/>
        </w:tabs>
        <w:autoSpaceDE w:val="0"/>
        <w:autoSpaceDN w:val="0"/>
        <w:spacing w:after="92" w:line="240" w:lineRule="auto"/>
        <w:ind w:left="142" w:right="-239" w:firstLine="142"/>
        <w:jc w:val="both"/>
        <w:rPr>
          <w:rFonts w:eastAsia="Times New Roman"/>
          <w:b/>
          <w:w w:val="100"/>
          <w:lang w:val="ru-RU"/>
        </w:rPr>
      </w:pPr>
    </w:p>
    <w:p w:rsidR="005F5B38" w:rsidRDefault="005F5B38" w:rsidP="004B6D4F">
      <w:pPr>
        <w:tabs>
          <w:tab w:val="left" w:pos="142"/>
        </w:tabs>
        <w:autoSpaceDE w:val="0"/>
        <w:autoSpaceDN w:val="0"/>
        <w:spacing w:after="92" w:line="240" w:lineRule="auto"/>
        <w:ind w:left="142" w:right="-239" w:firstLine="142"/>
        <w:jc w:val="both"/>
        <w:rPr>
          <w:rFonts w:eastAsia="Times New Roman"/>
          <w:b/>
          <w:w w:val="100"/>
          <w:lang w:val="ru-RU"/>
        </w:rPr>
      </w:pPr>
    </w:p>
    <w:p w:rsidR="005F5B38" w:rsidRDefault="005F5B38"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A971CA" w:rsidRDefault="00A971CA" w:rsidP="004B6D4F">
      <w:pPr>
        <w:tabs>
          <w:tab w:val="left" w:pos="142"/>
        </w:tabs>
        <w:autoSpaceDE w:val="0"/>
        <w:autoSpaceDN w:val="0"/>
        <w:spacing w:after="92" w:line="240" w:lineRule="auto"/>
        <w:ind w:left="142" w:right="-239" w:firstLine="142"/>
        <w:jc w:val="both"/>
        <w:rPr>
          <w:rFonts w:eastAsia="Times New Roman"/>
          <w:b/>
          <w:w w:val="100"/>
          <w:lang w:val="ru-RU"/>
        </w:rPr>
      </w:pPr>
    </w:p>
    <w:p w:rsidR="005F5B38" w:rsidRDefault="005F5B38" w:rsidP="004B6D4F">
      <w:pPr>
        <w:tabs>
          <w:tab w:val="left" w:pos="142"/>
        </w:tabs>
        <w:autoSpaceDE w:val="0"/>
        <w:autoSpaceDN w:val="0"/>
        <w:spacing w:after="92" w:line="240" w:lineRule="auto"/>
        <w:ind w:left="142" w:right="-239" w:firstLine="142"/>
        <w:jc w:val="both"/>
        <w:rPr>
          <w:rFonts w:eastAsia="Times New Roman"/>
          <w:b/>
          <w:w w:val="100"/>
          <w:lang w:val="ru-RU"/>
        </w:rPr>
      </w:pPr>
    </w:p>
    <w:p w:rsidR="005F5B38" w:rsidRPr="00A73B02" w:rsidRDefault="005F5B38" w:rsidP="004B6D4F">
      <w:pPr>
        <w:tabs>
          <w:tab w:val="left" w:pos="142"/>
        </w:tabs>
        <w:autoSpaceDE w:val="0"/>
        <w:autoSpaceDN w:val="0"/>
        <w:spacing w:after="92" w:line="240" w:lineRule="auto"/>
        <w:ind w:left="142" w:right="-239" w:firstLine="142"/>
        <w:jc w:val="both"/>
        <w:rPr>
          <w:rFonts w:eastAsia="Times New Roman"/>
          <w:b/>
          <w:w w:val="100"/>
          <w:lang w:val="ru-RU"/>
        </w:rPr>
      </w:pPr>
    </w:p>
    <w:p w:rsidR="00046C34" w:rsidRDefault="00046C34" w:rsidP="00046C34">
      <w:pPr>
        <w:spacing w:after="0"/>
        <w:ind w:left="120"/>
      </w:pPr>
      <w:r>
        <w:rPr>
          <w:b/>
          <w:sz w:val="28"/>
        </w:rPr>
        <w:lastRenderedPageBreak/>
        <w:t>8 КЛАСС</w:t>
      </w:r>
    </w:p>
    <w:tbl>
      <w:tblPr>
        <w:tblW w:w="978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9"/>
        <w:gridCol w:w="3202"/>
        <w:gridCol w:w="2003"/>
        <w:gridCol w:w="3827"/>
      </w:tblGrid>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ind w:left="135"/>
            </w:pPr>
            <w:r>
              <w:rPr>
                <w:b/>
              </w:rPr>
              <w:t xml:space="preserve">№ п/п </w:t>
            </w:r>
          </w:p>
          <w:p w:rsidR="00A971CA" w:rsidRDefault="00A971CA" w:rsidP="005F5B38">
            <w:pPr>
              <w:spacing w:after="0"/>
            </w:pPr>
          </w:p>
        </w:tc>
        <w:tc>
          <w:tcPr>
            <w:tcW w:w="3202" w:type="dxa"/>
            <w:tcMar>
              <w:top w:w="50" w:type="dxa"/>
              <w:left w:w="100" w:type="dxa"/>
            </w:tcMar>
            <w:vAlign w:val="center"/>
          </w:tcPr>
          <w:p w:rsidR="00A971CA" w:rsidRDefault="00A971CA" w:rsidP="005F5B38">
            <w:pPr>
              <w:spacing w:after="0"/>
              <w:ind w:left="135"/>
            </w:pPr>
            <w:r>
              <w:rPr>
                <w:b/>
              </w:rPr>
              <w:t xml:space="preserve">Тема урока </w:t>
            </w:r>
          </w:p>
          <w:p w:rsidR="00A971CA" w:rsidRPr="00816623" w:rsidRDefault="00A971CA" w:rsidP="005F5B38">
            <w:pPr>
              <w:spacing w:after="0"/>
              <w:ind w:left="135"/>
              <w:rPr>
                <w:lang w:val="ru-RU"/>
              </w:rPr>
            </w:pPr>
          </w:p>
        </w:tc>
        <w:tc>
          <w:tcPr>
            <w:tcW w:w="2003" w:type="dxa"/>
            <w:tcMar>
              <w:top w:w="50" w:type="dxa"/>
              <w:left w:w="100" w:type="dxa"/>
            </w:tcMar>
            <w:vAlign w:val="center"/>
          </w:tcPr>
          <w:p w:rsidR="00A971CA" w:rsidRPr="00816623" w:rsidRDefault="00A971CA" w:rsidP="005F5B38">
            <w:pPr>
              <w:spacing w:after="0"/>
              <w:ind w:left="135"/>
              <w:jc w:val="center"/>
              <w:rPr>
                <w:lang w:val="ru-RU"/>
              </w:rPr>
            </w:pPr>
            <w:r>
              <w:rPr>
                <w:b/>
              </w:rPr>
              <w:t>Количество часов</w:t>
            </w:r>
          </w:p>
        </w:tc>
        <w:tc>
          <w:tcPr>
            <w:tcW w:w="3827" w:type="dxa"/>
            <w:tcMar>
              <w:top w:w="50" w:type="dxa"/>
              <w:left w:w="100" w:type="dxa"/>
            </w:tcMar>
            <w:vAlign w:val="center"/>
          </w:tcPr>
          <w:p w:rsidR="00A971CA" w:rsidRDefault="00A971CA" w:rsidP="005F5B38">
            <w:pPr>
              <w:spacing w:after="0"/>
              <w:ind w:left="135"/>
            </w:pPr>
            <w:r>
              <w:rPr>
                <w:b/>
              </w:rPr>
              <w:t xml:space="preserve">Электронные цифровые образовательные ресурсы </w:t>
            </w:r>
          </w:p>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Взаимоотношения в семье и с друзьями (моя семья)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Взаимоотношения в семье и с друзьями (взаимоотношения с друзьями)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Взаимоотношения в семье и с друзьями (моя семья и 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Внешность и характер человека (литературного персонажа). </w:t>
            </w:r>
            <w:r>
              <w:t>(как описать внешность человека?)</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Внешность и характер человека (литературного персонажа). (что можно рассказать о друге / подруге?)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Взаимоотношения в семье и с друзьями. </w:t>
            </w:r>
            <w:r>
              <w:t>Обобщение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Взаимоотношения в семье и с друзьями. </w:t>
            </w:r>
            <w:r>
              <w:t>Контроль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(интересы современного подростка)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(любимые занятия)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10</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(чем увлекаются мои друзья?)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11</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(выбор хобби)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lastRenderedPageBreak/>
              <w:t>12</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(мир моих книг)</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13</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(театр или кино?)</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14</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(музей, который мне нравится)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15</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(музеи мира)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16</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(всемирно известные музеи и галереи)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17</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(спорт на свежем водухе)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(какая музыка мне нравится?)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19</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(музыка и подростки)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20</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Досуг и увлечения (хобби) современного подростка (подготовка и реализация проекта)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21</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Досуг и увлечения (хобби) современного подростка. </w:t>
            </w:r>
            <w:r>
              <w:t>Обобщение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22</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Досуг и увлечения (хобби) современного подростка. </w:t>
            </w:r>
            <w:r>
              <w:t>Контроль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23</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Здоровый образ жизни (что нужно, чтобы быть здоровым?)</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lastRenderedPageBreak/>
              <w:t>24</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Здоровый образ жизни (часто ли вы болеете?)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25</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Здоровый образ жизни (правильно ли я питаюсь?)</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26</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Здоровый образ жизни (урок физкультуры в школе)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27</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Здоровый образ жизни. правильное питание (за и против (подготовка и реализация проекта)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Здоровый образ жизни. Обобщение по теме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29</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Покупки: одежда, обувь и продукты питания (одежда)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30</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Покупки: одежда, обувь и продукты питания (в магазине одежды с родителями)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31</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Покупки: одежда, обувь и продукты питания (беседа с продавцом)</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32</w:t>
            </w:r>
          </w:p>
        </w:tc>
        <w:tc>
          <w:tcPr>
            <w:tcW w:w="3202" w:type="dxa"/>
            <w:tcMar>
              <w:top w:w="50" w:type="dxa"/>
              <w:left w:w="100" w:type="dxa"/>
            </w:tcMar>
            <w:vAlign w:val="center"/>
          </w:tcPr>
          <w:p w:rsidR="00A971CA" w:rsidRDefault="00A971CA" w:rsidP="005F5B38">
            <w:pPr>
              <w:spacing w:after="0"/>
              <w:ind w:left="135"/>
            </w:pPr>
            <w:r>
              <w:t>Покупки (продукты питания)</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33</w:t>
            </w:r>
          </w:p>
        </w:tc>
        <w:tc>
          <w:tcPr>
            <w:tcW w:w="3202" w:type="dxa"/>
            <w:tcMar>
              <w:top w:w="50" w:type="dxa"/>
              <w:left w:w="100" w:type="dxa"/>
            </w:tcMar>
            <w:vAlign w:val="center"/>
          </w:tcPr>
          <w:p w:rsidR="00A971CA" w:rsidRDefault="00A971CA" w:rsidP="005F5B38">
            <w:pPr>
              <w:spacing w:after="0"/>
              <w:ind w:left="135"/>
            </w:pPr>
            <w:r>
              <w:t>Покупки (выбор продуктов питания)</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34</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Покупки (подготовка и реализация проекта)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35</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Покупки: одежда, обувь и продукты питания. Карманные деньги. Обобщение по теме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36</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Покупки: одежда, обувь и продукты питания. Карманные деньги. Контроль по теме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37</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школьная жизнь (виды школ в стране изучаемого языка)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38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школьная жизнь (система образования в стране изучаемого языка)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lastRenderedPageBreak/>
              <w:t>39</w:t>
            </w:r>
          </w:p>
        </w:tc>
        <w:tc>
          <w:tcPr>
            <w:tcW w:w="3202" w:type="dxa"/>
            <w:tcMar>
              <w:top w:w="50" w:type="dxa"/>
              <w:left w:w="100" w:type="dxa"/>
            </w:tcMar>
            <w:vAlign w:val="center"/>
          </w:tcPr>
          <w:p w:rsidR="00A971CA" w:rsidRDefault="00A971CA" w:rsidP="005F5B38">
            <w:pPr>
              <w:spacing w:after="0"/>
              <w:ind w:left="135"/>
            </w:pPr>
            <w:r>
              <w:t>Школа (школьная жизнь)</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40</w:t>
            </w:r>
          </w:p>
        </w:tc>
        <w:tc>
          <w:tcPr>
            <w:tcW w:w="3202" w:type="dxa"/>
            <w:tcMar>
              <w:top w:w="50" w:type="dxa"/>
              <w:left w:w="100" w:type="dxa"/>
            </w:tcMar>
            <w:vAlign w:val="center"/>
          </w:tcPr>
          <w:p w:rsidR="00A971CA" w:rsidRDefault="00A971CA" w:rsidP="005F5B38">
            <w:pPr>
              <w:spacing w:after="0"/>
              <w:ind w:left="135"/>
            </w:pPr>
            <w:r>
              <w:t>Школа и система оценивания</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41</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(мне нравится моя школа)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42</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(моя школа и мои учителя)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43</w:t>
            </w:r>
          </w:p>
        </w:tc>
        <w:tc>
          <w:tcPr>
            <w:tcW w:w="3202" w:type="dxa"/>
            <w:tcMar>
              <w:top w:w="50" w:type="dxa"/>
              <w:left w:w="100" w:type="dxa"/>
            </w:tcMar>
            <w:vAlign w:val="center"/>
          </w:tcPr>
          <w:p w:rsidR="00A971CA" w:rsidRDefault="00A971CA" w:rsidP="005F5B38">
            <w:pPr>
              <w:spacing w:after="0"/>
              <w:ind w:left="135"/>
            </w:pPr>
            <w:r>
              <w:t>Школа (предметы в школе)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44</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(предметы в моей школе)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45</w:t>
            </w:r>
          </w:p>
        </w:tc>
        <w:tc>
          <w:tcPr>
            <w:tcW w:w="3202" w:type="dxa"/>
            <w:tcMar>
              <w:top w:w="50" w:type="dxa"/>
              <w:left w:w="100" w:type="dxa"/>
            </w:tcMar>
            <w:vAlign w:val="center"/>
          </w:tcPr>
          <w:p w:rsidR="00A971CA" w:rsidRDefault="00A971CA" w:rsidP="005F5B38">
            <w:pPr>
              <w:spacing w:after="0"/>
              <w:ind w:left="135"/>
            </w:pPr>
            <w:r>
              <w:t>Школа (посещение школьной библиотеки)</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46</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(переписка с иностранными сверстниками)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47</w:t>
            </w:r>
          </w:p>
        </w:tc>
        <w:tc>
          <w:tcPr>
            <w:tcW w:w="3202" w:type="dxa"/>
            <w:tcMar>
              <w:top w:w="50" w:type="dxa"/>
              <w:left w:w="100" w:type="dxa"/>
            </w:tcMar>
            <w:vAlign w:val="center"/>
          </w:tcPr>
          <w:p w:rsidR="00A971CA" w:rsidRDefault="00A971CA" w:rsidP="005F5B38">
            <w:pPr>
              <w:spacing w:after="0"/>
              <w:ind w:left="135"/>
            </w:pPr>
            <w:r>
              <w:t>Школа (школьная форма)</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(встреча одноклассников после каникул)</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49</w:t>
            </w:r>
          </w:p>
        </w:tc>
        <w:tc>
          <w:tcPr>
            <w:tcW w:w="3202" w:type="dxa"/>
            <w:tcMar>
              <w:top w:w="50" w:type="dxa"/>
              <w:left w:w="100" w:type="dxa"/>
            </w:tcMar>
            <w:vAlign w:val="center"/>
          </w:tcPr>
          <w:p w:rsidR="00A971CA" w:rsidRDefault="00A971CA" w:rsidP="005F5B38">
            <w:pPr>
              <w:spacing w:after="0"/>
              <w:ind w:left="135"/>
            </w:pPr>
            <w:r>
              <w:t>Школа (правила поведения)</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50</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(школьная жизнь (подготовка и реализация проекта)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51</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школьная жизнь. Обобщение по теме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52</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Школа, школьная жизнь. Контроль по теме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53</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(моё классное лето)</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54</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(лето моих друзей)</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55</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(планируем путешествие)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56</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(куда я хотел/ а бы поехать отдыхать?)</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lastRenderedPageBreak/>
              <w:t>57</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(отпуск)</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(куда в отпуск?)</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59</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(путешествие по стране изучаемого языка)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60</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(знакомимся со страной изучаемого языка)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61</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(программа путешествия)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62</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(собираем чемодан)</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63</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(путешествие по России, подготовка проекта)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64</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(мои впечатления от путешествия)</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65</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(что я делаю в путешествии?)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66</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(путешествие)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67</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(крупные города)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Виды отдыха в различное время года (подготовка и реализация проекта)</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69</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Виды отдыха в различное время года. Путешествия по России и иностранным странам. </w:t>
            </w:r>
            <w:r>
              <w:t>Обобщение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70</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Виды отдыха в различное время года. Путешествия по </w:t>
            </w:r>
            <w:r w:rsidRPr="00816623">
              <w:rPr>
                <w:lang w:val="ru-RU"/>
              </w:rPr>
              <w:lastRenderedPageBreak/>
              <w:t xml:space="preserve">России и иностранным странам. </w:t>
            </w:r>
            <w:r>
              <w:t>Контроль по теме</w:t>
            </w:r>
          </w:p>
        </w:tc>
        <w:tc>
          <w:tcPr>
            <w:tcW w:w="2003" w:type="dxa"/>
            <w:tcMar>
              <w:top w:w="50" w:type="dxa"/>
              <w:left w:w="100" w:type="dxa"/>
            </w:tcMar>
            <w:vAlign w:val="center"/>
          </w:tcPr>
          <w:p w:rsidR="00A971CA" w:rsidRDefault="00A971CA" w:rsidP="005F5B38">
            <w:pPr>
              <w:spacing w:after="0"/>
              <w:ind w:left="135"/>
              <w:jc w:val="center"/>
            </w:pPr>
            <w:r>
              <w:lastRenderedPageBreak/>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71</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Природа: флора и фауна (климат, погода. </w:t>
            </w:r>
            <w:r>
              <w:t>Погода в моём регионе)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72</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Природа: флора и фауна (описание карты с погодой)</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73</w:t>
            </w:r>
          </w:p>
        </w:tc>
        <w:tc>
          <w:tcPr>
            <w:tcW w:w="3202" w:type="dxa"/>
            <w:tcMar>
              <w:top w:w="50" w:type="dxa"/>
              <w:left w:w="100" w:type="dxa"/>
            </w:tcMar>
            <w:vAlign w:val="center"/>
          </w:tcPr>
          <w:p w:rsidR="00A971CA" w:rsidRDefault="00A971CA" w:rsidP="005F5B38">
            <w:pPr>
              <w:spacing w:after="0"/>
              <w:ind w:left="135"/>
            </w:pPr>
            <w:r>
              <w:t>Природа (животные дома)</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74</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Природа (растения и животные в городе)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75</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Природа: флора и фауна. Климат, погода. </w:t>
            </w:r>
            <w:r>
              <w:t>Обобщение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76</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Условия проживания в городской (сельской) местности (жизнь в большом городе)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77</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Условия проживания в городской (сельской) местности (жизнь в сельской местности)</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78</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Условия проживания в городской (сельской) местности (транспорт в большом городе)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79</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Условия проживания в городской (сельской) местности (транспорт)</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80</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Условия проживания в городской (сельской) местности. </w:t>
            </w:r>
            <w:r>
              <w:t>Транспорт. Обобщение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81</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Условия проживания в городской (сельской) местности. </w:t>
            </w:r>
            <w:r>
              <w:t>Транспорт. Контроль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82</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Средства массовой информации (телевидение, радио, пресса, Интернет). </w:t>
            </w:r>
            <w:r>
              <w:t>(интернет в современной жизни)</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lastRenderedPageBreak/>
              <w:t>83</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Средства массовой информации (телевидение, радио, пресса, Интернет). </w:t>
            </w:r>
            <w:r>
              <w:t>(учащиеся и компьютер)</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84</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Средства массовой информации (телевидение, радио, пресса, Интернет). </w:t>
            </w:r>
            <w:r>
              <w:t>(смартфоны в школе: за и против)</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85</w:t>
            </w:r>
          </w:p>
        </w:tc>
        <w:tc>
          <w:tcPr>
            <w:tcW w:w="3202" w:type="dxa"/>
            <w:tcMar>
              <w:top w:w="50" w:type="dxa"/>
              <w:left w:w="100" w:type="dxa"/>
            </w:tcMar>
            <w:vAlign w:val="center"/>
          </w:tcPr>
          <w:p w:rsidR="00A971CA" w:rsidRPr="00816623" w:rsidRDefault="00A971CA" w:rsidP="005F5B38">
            <w:pPr>
              <w:spacing w:after="0"/>
              <w:ind w:left="135"/>
              <w:rPr>
                <w:lang w:val="ru-RU"/>
              </w:rPr>
            </w:pPr>
            <w:r w:rsidRPr="00816623">
              <w:rPr>
                <w:lang w:val="ru-RU"/>
              </w:rPr>
              <w:t>Средства массовой информации (телевидение, радио, пресса, Интернет).Обобщение по теме</w:t>
            </w:r>
          </w:p>
        </w:tc>
        <w:tc>
          <w:tcPr>
            <w:tcW w:w="2003" w:type="dxa"/>
            <w:tcMar>
              <w:top w:w="50" w:type="dxa"/>
              <w:left w:w="100" w:type="dxa"/>
            </w:tcMar>
            <w:vAlign w:val="center"/>
          </w:tcPr>
          <w:p w:rsidR="00A971CA" w:rsidRDefault="00A971CA" w:rsidP="005F5B38">
            <w:pPr>
              <w:spacing w:after="0"/>
              <w:ind w:left="135"/>
              <w:jc w:val="center"/>
            </w:pPr>
            <w:r w:rsidRPr="00816623">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86</w:t>
            </w:r>
          </w:p>
        </w:tc>
        <w:tc>
          <w:tcPr>
            <w:tcW w:w="3202" w:type="dxa"/>
            <w:tcMar>
              <w:top w:w="50" w:type="dxa"/>
              <w:left w:w="100" w:type="dxa"/>
            </w:tcMar>
            <w:vAlign w:val="center"/>
          </w:tcPr>
          <w:p w:rsidR="00A971CA" w:rsidRDefault="00A971CA" w:rsidP="005F5B38">
            <w:pPr>
              <w:spacing w:after="0"/>
              <w:ind w:left="135"/>
            </w:pPr>
            <w:r w:rsidRPr="00816623">
              <w:rPr>
                <w:lang w:val="ru-RU"/>
              </w:rPr>
              <w:t xml:space="preserve">Средства массовой информации (телевидение, радио, пресса, Интернет). </w:t>
            </w:r>
            <w:r>
              <w:t>Контроль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87</w:t>
            </w:r>
          </w:p>
        </w:tc>
        <w:tc>
          <w:tcPr>
            <w:tcW w:w="3202" w:type="dxa"/>
            <w:tcMar>
              <w:top w:w="50" w:type="dxa"/>
              <w:left w:w="100" w:type="dxa"/>
            </w:tcMar>
            <w:vAlign w:val="center"/>
          </w:tcPr>
          <w:p w:rsidR="00A971CA" w:rsidRDefault="00A971CA" w:rsidP="005F5B38">
            <w:pPr>
              <w:spacing w:after="0"/>
              <w:ind w:left="135"/>
            </w:pPr>
            <w:r w:rsidRPr="00046C34">
              <w:rPr>
                <w:lang w:val="ru-RU"/>
              </w:rPr>
              <w:t xml:space="preserve">Родная страна и страна (страны) изучаемого языка. </w:t>
            </w:r>
            <w:r>
              <w:t>(достопримечательности)</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88</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Родная страна и страна (страны) изучаемого языка (интересные места)</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89</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Родная страна и страна (страны) изучаемого языка (путешествие по Германии)</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90</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Родная страна и страна (страны) изучаемого языка (праздники страны изучаемого языка)</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91</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Родная страна и страна (страны) изучаемого языка (национальные праздники в России)</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92</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Родная страна и страна (страны) изучаемого языка (традиции немецкоязычных стран)</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lastRenderedPageBreak/>
              <w:t>93</w:t>
            </w:r>
          </w:p>
        </w:tc>
        <w:tc>
          <w:tcPr>
            <w:tcW w:w="3202" w:type="dxa"/>
            <w:tcMar>
              <w:top w:w="50" w:type="dxa"/>
              <w:left w:w="100" w:type="dxa"/>
            </w:tcMar>
            <w:vAlign w:val="center"/>
          </w:tcPr>
          <w:p w:rsidR="00A971CA" w:rsidRDefault="00A971CA" w:rsidP="005F5B38">
            <w:pPr>
              <w:spacing w:after="0"/>
              <w:ind w:left="135"/>
            </w:pPr>
            <w:r w:rsidRPr="00046C34">
              <w:rPr>
                <w:lang w:val="ru-RU"/>
              </w:rPr>
              <w:t xml:space="preserve">Родная страна и страна (страны) изучаемого языка. </w:t>
            </w:r>
            <w:r>
              <w:t>Обобщение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94</w:t>
            </w:r>
          </w:p>
        </w:tc>
        <w:tc>
          <w:tcPr>
            <w:tcW w:w="3202" w:type="dxa"/>
            <w:tcMar>
              <w:top w:w="50" w:type="dxa"/>
              <w:left w:w="100" w:type="dxa"/>
            </w:tcMar>
            <w:vAlign w:val="center"/>
          </w:tcPr>
          <w:p w:rsidR="00A971CA" w:rsidRDefault="00A971CA" w:rsidP="005F5B38">
            <w:pPr>
              <w:spacing w:after="0"/>
              <w:ind w:left="135"/>
            </w:pPr>
            <w:r w:rsidRPr="00046C34">
              <w:rPr>
                <w:lang w:val="ru-RU"/>
              </w:rPr>
              <w:t xml:space="preserve">Родная страна и страна (страны) изучаемого языка. </w:t>
            </w:r>
            <w:r>
              <w:t>Контроль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95</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96</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97</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Выдающиеся люди родной страны и страны (стран) изучаемого языка: писатели, художники, музыканты (всемирно известные художники)</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98</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Выдающиеся люди родной страны и страны (стран) изучаемого языка: писатели, художники, музыканты (великие художники и их картины)</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99</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100</w:t>
            </w: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 xml:space="preserve">Выдающиеся люди родной страны и страны (стран) изучаемого языка: писатели, художники, музыканты </w:t>
            </w:r>
            <w:r w:rsidRPr="00046C34">
              <w:rPr>
                <w:lang w:val="ru-RU"/>
              </w:rPr>
              <w:lastRenderedPageBreak/>
              <w:t>(всемирно известные музыканты (подготовка и реализация проекта)</w:t>
            </w:r>
          </w:p>
        </w:tc>
        <w:tc>
          <w:tcPr>
            <w:tcW w:w="2003" w:type="dxa"/>
            <w:tcMar>
              <w:top w:w="50" w:type="dxa"/>
              <w:left w:w="100" w:type="dxa"/>
            </w:tcMar>
            <w:vAlign w:val="center"/>
          </w:tcPr>
          <w:p w:rsidR="00A971CA" w:rsidRDefault="00A971CA" w:rsidP="005F5B38">
            <w:pPr>
              <w:spacing w:after="0"/>
              <w:ind w:left="135"/>
              <w:jc w:val="center"/>
            </w:pPr>
            <w:r w:rsidRPr="00046C34">
              <w:rPr>
                <w:lang w:val="ru-RU"/>
              </w:rPr>
              <w:lastRenderedPageBreak/>
              <w:t xml:space="preserve"> </w:t>
            </w:r>
            <w:r>
              <w:t xml:space="preserve">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101</w:t>
            </w:r>
          </w:p>
        </w:tc>
        <w:tc>
          <w:tcPr>
            <w:tcW w:w="3202" w:type="dxa"/>
            <w:tcMar>
              <w:top w:w="50" w:type="dxa"/>
              <w:left w:w="100" w:type="dxa"/>
            </w:tcMar>
            <w:vAlign w:val="center"/>
          </w:tcPr>
          <w:p w:rsidR="00A971CA" w:rsidRDefault="00A971CA" w:rsidP="005F5B38">
            <w:pPr>
              <w:spacing w:after="0"/>
              <w:ind w:left="135"/>
            </w:pPr>
            <w:r w:rsidRPr="00046C34">
              <w:rPr>
                <w:lang w:val="ru-RU"/>
              </w:rPr>
              <w:t xml:space="preserve">Выдающиеся люди родной страны и страны (стран) изучаемого языка: писатели, художники, музыканты. </w:t>
            </w:r>
            <w:r>
              <w:t>Обобщение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pPr>
            <w:r>
              <w:t>102</w:t>
            </w:r>
          </w:p>
        </w:tc>
        <w:tc>
          <w:tcPr>
            <w:tcW w:w="3202" w:type="dxa"/>
            <w:tcMar>
              <w:top w:w="50" w:type="dxa"/>
              <w:left w:w="100" w:type="dxa"/>
            </w:tcMar>
            <w:vAlign w:val="center"/>
          </w:tcPr>
          <w:p w:rsidR="00A971CA" w:rsidRDefault="00A971CA" w:rsidP="005F5B38">
            <w:pPr>
              <w:spacing w:after="0"/>
              <w:ind w:left="135"/>
            </w:pPr>
            <w:r w:rsidRPr="00046C34">
              <w:rPr>
                <w:lang w:val="ru-RU"/>
              </w:rPr>
              <w:t xml:space="preserve">Выдающиеся люди родной страны и страны (стран) изучаемого языка: писатели, художники, музыканты. </w:t>
            </w:r>
            <w:r>
              <w:t>Контроль по теме</w:t>
            </w:r>
          </w:p>
        </w:tc>
        <w:tc>
          <w:tcPr>
            <w:tcW w:w="2003" w:type="dxa"/>
            <w:tcMar>
              <w:top w:w="50" w:type="dxa"/>
              <w:left w:w="100" w:type="dxa"/>
            </w:tcMar>
            <w:vAlign w:val="center"/>
          </w:tcPr>
          <w:p w:rsidR="00A971CA" w:rsidRDefault="00A971CA" w:rsidP="005F5B38">
            <w:pPr>
              <w:spacing w:after="0"/>
              <w:ind w:left="135"/>
              <w:jc w:val="center"/>
            </w:pPr>
            <w:r>
              <w:t xml:space="preserve"> 1 </w:t>
            </w:r>
          </w:p>
        </w:tc>
        <w:tc>
          <w:tcPr>
            <w:tcW w:w="3827" w:type="dxa"/>
            <w:tcMar>
              <w:top w:w="50" w:type="dxa"/>
              <w:left w:w="100" w:type="dxa"/>
            </w:tcMar>
            <w:vAlign w:val="center"/>
          </w:tcPr>
          <w:p w:rsidR="00A971CA" w:rsidRDefault="00A971CA" w:rsidP="005F5B38">
            <w:pPr>
              <w:spacing w:after="0"/>
              <w:ind w:left="135"/>
            </w:pPr>
          </w:p>
        </w:tc>
      </w:tr>
      <w:tr w:rsidR="00A971CA" w:rsidRPr="00A971CA" w:rsidTr="00A971CA">
        <w:trPr>
          <w:trHeight w:val="144"/>
          <w:tblCellSpacing w:w="20" w:type="nil"/>
        </w:trPr>
        <w:tc>
          <w:tcPr>
            <w:tcW w:w="749" w:type="dxa"/>
            <w:tcMar>
              <w:top w:w="50" w:type="dxa"/>
              <w:left w:w="100" w:type="dxa"/>
            </w:tcMar>
            <w:vAlign w:val="center"/>
          </w:tcPr>
          <w:p w:rsidR="00A971CA" w:rsidRDefault="00A971CA" w:rsidP="005F5B38">
            <w:pPr>
              <w:spacing w:after="0"/>
            </w:pPr>
          </w:p>
        </w:tc>
        <w:tc>
          <w:tcPr>
            <w:tcW w:w="3202" w:type="dxa"/>
            <w:tcMar>
              <w:top w:w="50" w:type="dxa"/>
              <w:left w:w="100" w:type="dxa"/>
            </w:tcMar>
            <w:vAlign w:val="center"/>
          </w:tcPr>
          <w:p w:rsidR="00A971CA" w:rsidRPr="00046C34" w:rsidRDefault="00A971CA" w:rsidP="005F5B38">
            <w:pPr>
              <w:spacing w:after="0"/>
              <w:ind w:left="135"/>
              <w:rPr>
                <w:lang w:val="ru-RU"/>
              </w:rPr>
            </w:pPr>
            <w:r w:rsidRPr="00046C34">
              <w:rPr>
                <w:lang w:val="ru-RU"/>
              </w:rPr>
              <w:t>ОБЩЕЕ КОЛИЧЕСТВО ЧАСОВ ПО ПРОГРАММЕ</w:t>
            </w:r>
          </w:p>
        </w:tc>
        <w:tc>
          <w:tcPr>
            <w:tcW w:w="2003" w:type="dxa"/>
            <w:tcMar>
              <w:top w:w="50" w:type="dxa"/>
              <w:left w:w="100" w:type="dxa"/>
            </w:tcMar>
            <w:vAlign w:val="center"/>
          </w:tcPr>
          <w:p w:rsidR="00A971CA" w:rsidRPr="00A971CA" w:rsidRDefault="00A971CA" w:rsidP="005F5B38">
            <w:pPr>
              <w:spacing w:after="0"/>
              <w:ind w:left="135"/>
              <w:jc w:val="center"/>
              <w:rPr>
                <w:lang w:val="ru-RU"/>
              </w:rPr>
            </w:pPr>
            <w:r>
              <w:t>102</w:t>
            </w:r>
          </w:p>
        </w:tc>
        <w:tc>
          <w:tcPr>
            <w:tcW w:w="3827" w:type="dxa"/>
            <w:tcMar>
              <w:top w:w="50" w:type="dxa"/>
              <w:left w:w="100" w:type="dxa"/>
            </w:tcMar>
            <w:vAlign w:val="center"/>
          </w:tcPr>
          <w:p w:rsidR="00A971CA" w:rsidRPr="00A971CA" w:rsidRDefault="00A971CA" w:rsidP="005F5B38">
            <w:pPr>
              <w:spacing w:after="0"/>
              <w:ind w:left="135"/>
              <w:rPr>
                <w:lang w:val="ru-RU"/>
              </w:rPr>
            </w:pPr>
          </w:p>
        </w:tc>
      </w:tr>
    </w:tbl>
    <w:p w:rsidR="0087128D" w:rsidRPr="00A73B02" w:rsidRDefault="0087128D" w:rsidP="004B6D4F">
      <w:pPr>
        <w:tabs>
          <w:tab w:val="left" w:pos="142"/>
        </w:tabs>
        <w:autoSpaceDE w:val="0"/>
        <w:autoSpaceDN w:val="0"/>
        <w:spacing w:after="92" w:line="240" w:lineRule="auto"/>
        <w:ind w:left="142" w:right="-239" w:firstLine="142"/>
        <w:jc w:val="both"/>
        <w:rPr>
          <w:rFonts w:eastAsia="Times New Roman"/>
          <w:b/>
          <w:w w:val="100"/>
          <w:lang w:val="ru-RU"/>
        </w:rPr>
      </w:pPr>
    </w:p>
    <w:p w:rsidR="0087128D" w:rsidRPr="00A73B02" w:rsidRDefault="0087128D" w:rsidP="004B6D4F">
      <w:pPr>
        <w:tabs>
          <w:tab w:val="left" w:pos="142"/>
        </w:tabs>
        <w:autoSpaceDE w:val="0"/>
        <w:autoSpaceDN w:val="0"/>
        <w:spacing w:after="92" w:line="240" w:lineRule="auto"/>
        <w:ind w:left="142" w:right="-239" w:firstLine="142"/>
        <w:jc w:val="both"/>
        <w:rPr>
          <w:rFonts w:eastAsia="Times New Roman"/>
          <w:b/>
          <w:w w:val="100"/>
          <w:lang w:val="ru-RU"/>
        </w:rPr>
      </w:pPr>
    </w:p>
    <w:p w:rsidR="004B6D4F" w:rsidRDefault="004B6D4F" w:rsidP="00440B2B">
      <w:pPr>
        <w:tabs>
          <w:tab w:val="left" w:pos="284"/>
        </w:tabs>
        <w:autoSpaceDE w:val="0"/>
        <w:autoSpaceDN w:val="0"/>
        <w:spacing w:after="78" w:line="240" w:lineRule="auto"/>
        <w:rPr>
          <w:w w:val="100"/>
          <w:lang w:val="ru-RU"/>
        </w:rPr>
      </w:pPr>
    </w:p>
    <w:p w:rsidR="00046C34" w:rsidRDefault="00046C34" w:rsidP="00046C34">
      <w:pPr>
        <w:spacing w:after="0"/>
        <w:ind w:left="120"/>
      </w:pPr>
      <w:r>
        <w:rPr>
          <w:b/>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9"/>
        <w:gridCol w:w="3202"/>
        <w:gridCol w:w="1587"/>
        <w:gridCol w:w="3676"/>
      </w:tblGrid>
      <w:tr w:rsidR="00A971CA" w:rsidTr="00A971CA">
        <w:trPr>
          <w:trHeight w:val="144"/>
          <w:tblCellSpacing w:w="20" w:type="nil"/>
        </w:trPr>
        <w:tc>
          <w:tcPr>
            <w:tcW w:w="749" w:type="dxa"/>
            <w:tcMar>
              <w:top w:w="50" w:type="dxa"/>
              <w:left w:w="100" w:type="dxa"/>
            </w:tcMar>
            <w:vAlign w:val="center"/>
          </w:tcPr>
          <w:p w:rsidR="00A971CA" w:rsidRDefault="00A971CA" w:rsidP="005F5B38">
            <w:pPr>
              <w:spacing w:after="0"/>
              <w:ind w:left="135"/>
            </w:pPr>
            <w:r>
              <w:rPr>
                <w:b/>
              </w:rPr>
              <w:t xml:space="preserve">№ п/п </w:t>
            </w:r>
          </w:p>
          <w:p w:rsidR="00A971CA" w:rsidRDefault="00A971CA" w:rsidP="00B5289F">
            <w:pPr>
              <w:spacing w:after="0"/>
            </w:pPr>
          </w:p>
        </w:tc>
        <w:tc>
          <w:tcPr>
            <w:tcW w:w="3202" w:type="dxa"/>
            <w:tcMar>
              <w:top w:w="50" w:type="dxa"/>
              <w:left w:w="100" w:type="dxa"/>
            </w:tcMar>
            <w:vAlign w:val="center"/>
          </w:tcPr>
          <w:p w:rsidR="00A971CA" w:rsidRDefault="00A971CA" w:rsidP="005F5B38">
            <w:pPr>
              <w:spacing w:after="0"/>
              <w:ind w:left="135"/>
            </w:pPr>
            <w:r>
              <w:rPr>
                <w:b/>
              </w:rPr>
              <w:t xml:space="preserve">Тема урока </w:t>
            </w:r>
          </w:p>
          <w:p w:rsidR="00A971CA" w:rsidRPr="00816623" w:rsidRDefault="00A971CA" w:rsidP="00B5289F">
            <w:pPr>
              <w:spacing w:after="0"/>
              <w:ind w:left="135"/>
              <w:rPr>
                <w:lang w:val="ru-RU"/>
              </w:rPr>
            </w:pPr>
          </w:p>
        </w:tc>
        <w:tc>
          <w:tcPr>
            <w:tcW w:w="1587" w:type="dxa"/>
            <w:tcMar>
              <w:top w:w="50" w:type="dxa"/>
              <w:left w:w="100" w:type="dxa"/>
            </w:tcMar>
            <w:vAlign w:val="center"/>
          </w:tcPr>
          <w:p w:rsidR="00A971CA" w:rsidRPr="00816623" w:rsidRDefault="00A971CA" w:rsidP="00B5289F">
            <w:pPr>
              <w:spacing w:after="0"/>
              <w:ind w:left="135"/>
              <w:jc w:val="center"/>
              <w:rPr>
                <w:lang w:val="ru-RU"/>
              </w:rPr>
            </w:pPr>
            <w:r>
              <w:rPr>
                <w:b/>
              </w:rPr>
              <w:t>Количество часов</w:t>
            </w:r>
          </w:p>
        </w:tc>
        <w:tc>
          <w:tcPr>
            <w:tcW w:w="3676" w:type="dxa"/>
            <w:tcMar>
              <w:top w:w="50" w:type="dxa"/>
              <w:left w:w="100" w:type="dxa"/>
            </w:tcMar>
            <w:vAlign w:val="center"/>
          </w:tcPr>
          <w:p w:rsidR="00A971CA" w:rsidRDefault="00A971CA" w:rsidP="005F5B38">
            <w:pPr>
              <w:spacing w:after="0"/>
              <w:ind w:left="135"/>
            </w:pPr>
            <w:r>
              <w:rPr>
                <w:b/>
              </w:rPr>
              <w:t xml:space="preserve">Электронные цифровые образовательные ресурсы </w:t>
            </w:r>
          </w:p>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(здороваемся и прощаемся в различных ситуациях)</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(семья в России)</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(семья в Германии)</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(почему семья - это важно?)</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(конфликты в семье)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lastRenderedPageBreak/>
              <w:t>6</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(конфликты в семье и пути их решения)</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(моя будущая семья)</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(подготовка и реализация проекта)</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Обобщение по теме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10</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Взаимоотношения в семье и с друзьями. Конфликты и их решения. Контроль по теме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11</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Внешность и характер человека (литературного персонажа). </w:t>
            </w:r>
            <w:r>
              <w:t>(как выгляжу я?)</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12</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Внешность и характер человека (литературного персонажа). </w:t>
            </w:r>
            <w:r>
              <w:t>(как выглят мои друзья?)</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13</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Внешность и характер человека (литературного персонажа). </w:t>
            </w:r>
            <w:r>
              <w:t>(черты характера)</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14</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Внешность и характер человека (литературного персонажа). </w:t>
            </w:r>
            <w:r>
              <w:t>(описание литературного персонажа)</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15</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Внешность и характер человека (литературного персонажа). </w:t>
            </w:r>
            <w:r>
              <w:t>Обобщение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16</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 xml:space="preserve">Досуг и увлечения (хобби) современного подростка. </w:t>
            </w:r>
            <w:r w:rsidRPr="00816623">
              <w:rPr>
                <w:lang w:val="ru-RU"/>
              </w:rPr>
              <w:lastRenderedPageBreak/>
              <w:t>Интересы современного подростка. Роль книги в жизни подростка (культура чтения)</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lastRenderedPageBreak/>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17</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Досуг и увлечения (хобби) современного подростка. Интересы современного подростка. Роль книги в жизни подростка (современный подросток - интересы и увлечения)</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18</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Досуг и увлечения (хобби) современного подростка. Интересы современного подростка. Роль книги в жизни подростка (современный подросток. </w:t>
            </w:r>
            <w:r>
              <w:t>Описание книг, какие они)</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19</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Досуг и увлечения (хобби) современного подростка. Интересы современного подростка. Роль книги в жизни подростка (я люблю читать)</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20</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Досуг и увлечения (хобби) современного подростка. Интересы современного подростка (</w:t>
            </w:r>
            <w:r>
              <w:t>c</w:t>
            </w:r>
            <w:r w:rsidRPr="00816623">
              <w:rPr>
                <w:lang w:val="ru-RU"/>
              </w:rPr>
              <w:t>тили в музыке)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21</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Досуг и увлечения (хобби) современного подростка. Интересы современного подростка (музыка в жизни современного подростка)</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22</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Досуг и увлечения (хобби) современного подростка. Интересы современного подростка (на экскурсии в музее)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23</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 xml:space="preserve">Досуг и увлечения (хобби) современного подростка. Интересы современного </w:t>
            </w:r>
            <w:r w:rsidRPr="00816623">
              <w:rPr>
                <w:lang w:val="ru-RU"/>
              </w:rPr>
              <w:lastRenderedPageBreak/>
              <w:t>подростка (занятия спортом)</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lastRenderedPageBreak/>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24</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Досуг и увлечения (хобби) современного подростка. Интересы современного подростка (живопись и рисование)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25</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Досуг и увлечения (хобби) современного подростка. Интересы современного подростка (компьютерные игры)</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26</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Досуг и увлечения (хобби) современного подростка. </w:t>
            </w:r>
            <w:r>
              <w:t>Интересы современного подростка (компьютер)</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27</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Досуг и увлечения (хобби) современного подростка. </w:t>
            </w:r>
            <w:r>
              <w:t>Обобщение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28</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Досуг и увлечения (хобби) современного подростка. </w:t>
            </w:r>
            <w:r>
              <w:t>Контроль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29</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Здоровый образ жизни (что полезно для здоровья?)</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30</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Здоровый образ жизни (движение – жизнь: за и против)</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31</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Здоровый образ жизни (занятия спортом)</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32</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Здоровый образ жизни (правильно и вовремя питаться – важно)</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33</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Здоровый образ жизни (идём к врачу?)</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34</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Здоровый образ жизни. Обобщение по теме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35</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Здоровый образ жизни. Контроль по теме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36</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Покупки: одежда, обувь и продукты питания. </w:t>
            </w:r>
            <w:r>
              <w:lastRenderedPageBreak/>
              <w:t>Карманные деньги (мои покупки)</w:t>
            </w:r>
          </w:p>
        </w:tc>
        <w:tc>
          <w:tcPr>
            <w:tcW w:w="1587" w:type="dxa"/>
            <w:tcMar>
              <w:top w:w="50" w:type="dxa"/>
              <w:left w:w="100" w:type="dxa"/>
            </w:tcMar>
            <w:vAlign w:val="center"/>
          </w:tcPr>
          <w:p w:rsidR="00A971CA" w:rsidRDefault="00A971CA" w:rsidP="00B5289F">
            <w:pPr>
              <w:spacing w:after="0"/>
              <w:ind w:left="135"/>
              <w:jc w:val="center"/>
            </w:pPr>
            <w:r>
              <w:lastRenderedPageBreak/>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37</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Покупки: одежда, обувь и продукты питания. Карманные деньги (покупки моих друзей)</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38</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Покупки: одежда, обувь и продукты питания. Карманные деньги (как правильно обращаться с карманными деньгами?)</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39</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Покупки: одежда, обувь и продукты питания. Карманные деньги (размер суммы карманных денег)</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40</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Покупки: одежда, обувь и продукты питания. Карманные деньги Родители. (за или против карманных денег?)</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41</w:t>
            </w:r>
          </w:p>
        </w:tc>
        <w:tc>
          <w:tcPr>
            <w:tcW w:w="3202" w:type="dxa"/>
            <w:tcMar>
              <w:top w:w="50" w:type="dxa"/>
              <w:left w:w="100" w:type="dxa"/>
            </w:tcMar>
            <w:vAlign w:val="center"/>
          </w:tcPr>
          <w:p w:rsidR="00A971CA" w:rsidRDefault="00A971CA" w:rsidP="00B5289F">
            <w:pPr>
              <w:spacing w:after="0"/>
              <w:ind w:left="135"/>
            </w:pPr>
            <w:r w:rsidRPr="00816623">
              <w:rPr>
                <w:lang w:val="ru-RU"/>
              </w:rPr>
              <w:t xml:space="preserve">Покупки: одежда, обувь и продукты питания. </w:t>
            </w:r>
            <w:r>
              <w:t>Карманные деньги (молодёжная мода)</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42</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Покупки: одежда, обувь и продукты питания. Карманные деньги. Обобщение по теме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43</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Покупки: одежда, обувь и продукты питания. Карманные деньги. Контроль по теме</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44</w:t>
            </w:r>
          </w:p>
        </w:tc>
        <w:tc>
          <w:tcPr>
            <w:tcW w:w="3202" w:type="dxa"/>
            <w:tcMar>
              <w:top w:w="50" w:type="dxa"/>
              <w:left w:w="100" w:type="dxa"/>
            </w:tcMar>
            <w:vAlign w:val="center"/>
          </w:tcPr>
          <w:p w:rsidR="00A971CA" w:rsidRPr="00816623" w:rsidRDefault="00A971CA" w:rsidP="00B5289F">
            <w:pPr>
              <w:spacing w:after="0"/>
              <w:ind w:left="135"/>
              <w:rPr>
                <w:lang w:val="ru-RU"/>
              </w:rPr>
            </w:pPr>
            <w:r w:rsidRPr="00816623">
              <w:rPr>
                <w:lang w:val="ru-RU"/>
              </w:rPr>
              <w:t>Школа, школьная жизнь (система школьного и высшего образования)</w:t>
            </w:r>
          </w:p>
        </w:tc>
        <w:tc>
          <w:tcPr>
            <w:tcW w:w="1587" w:type="dxa"/>
            <w:tcMar>
              <w:top w:w="50" w:type="dxa"/>
              <w:left w:w="100" w:type="dxa"/>
            </w:tcMar>
            <w:vAlign w:val="center"/>
          </w:tcPr>
          <w:p w:rsidR="00A971CA" w:rsidRDefault="00A971CA" w:rsidP="00B5289F">
            <w:pPr>
              <w:spacing w:after="0"/>
              <w:ind w:left="135"/>
              <w:jc w:val="center"/>
            </w:pPr>
            <w:r w:rsidRPr="00816623">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45</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(школьные друзья)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46</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(школьные проекты)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lastRenderedPageBreak/>
              <w:t>47</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(изучаемые предметы и моё отношение к ним)</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48</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(отношение к школе)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49</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(мои друзья по переписке)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50</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(школы в России и в странах изучаемого языка: сравнение, проект)</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51</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(возможности продолжения образования)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52</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(куда пойти учиться после школы?)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53</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(иностранный язык и будущая профессия)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54</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(моя будущая профессия)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55</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библиотека (подготовка и реализация проекта)</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56</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Обобщение по теме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57</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Школа, школьная жизнь. Контроль по теме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58</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Виды отдыха в различное время года. Путешествия по России и иностранным странам (отдых на море)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59</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Виды отдыха в различное время года. Путешествия по России и иностранным странам (отдых в стране изучаемого языка)</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60</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 xml:space="preserve">Виды отдыха в различное время года. Путешествия по России и иностранным </w:t>
            </w:r>
            <w:r w:rsidRPr="00046C34">
              <w:rPr>
                <w:lang w:val="ru-RU"/>
              </w:rPr>
              <w:lastRenderedPageBreak/>
              <w:t>странам (отдых в большом городе)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lastRenderedPageBreak/>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61</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Виды отдыха в различное время года. Путешествия по России и иностранным странам (путешествие автостопом)</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62</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Виды отдыха в различное время года. Путешествия по России и иностранным странам (выбор транспорта для путешествия)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63</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Виды отдыха в различное время года. Путешествия по России и иностранным странам. </w:t>
            </w:r>
            <w:r>
              <w:t>Обобщение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64</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Виды отдыха в различное время года. Путешествия по России и иностранным странам. </w:t>
            </w:r>
            <w:r>
              <w:t>Контроль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65</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Природа: флора и фауна. Проблемы экологии. Защита окружающей среды (климат, погода. стихийные бедствия)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66</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Природа: флора и фауна. Проблемы экологии. </w:t>
            </w:r>
            <w:r>
              <w:t>Защита окружающей среды.</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67</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Природа: флора и фауна. Проблемы экологии. Защита окружающей среды (зачем сажать деревья?)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68</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Природа: флора и фауна. Проблемы экологии. Стихийные бедствия (участие в проектах по защите окружающей среды)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69</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 xml:space="preserve">Природа: флора и фауна. Проблемы экологии. Стихийные бедствия (что я </w:t>
            </w:r>
            <w:r w:rsidRPr="00046C34">
              <w:rPr>
                <w:lang w:val="ru-RU"/>
              </w:rPr>
              <w:lastRenderedPageBreak/>
              <w:t>могу сделать для защиты окружающей среды?)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lastRenderedPageBreak/>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70</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Природа: флора и фауна. Проблемы экологии. Защита окружающей среды. Климат, погода. </w:t>
            </w:r>
            <w:r>
              <w:t>Стихийные бедствия. Обобщение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71</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Природа: флора и фауна. Проблемы экологии. Защита окружающей среды. Климат, погода. </w:t>
            </w:r>
            <w:r>
              <w:t>Стихийные бедствия. Контроль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72</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(зачем нужны средства массовой информации?)</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73</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(интернет)</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74</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(интернет или книги)</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75</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(телевидение: за и против)</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76</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Средства массовой информации (телевидение, радио, пресса, Интернет)</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77</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Средства массовой информации (высказываем своё мнение)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78</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Средства массовой информации (газеты и журналы)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79</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w:t>
            </w:r>
            <w:r w:rsidRPr="00046C34">
              <w:rPr>
                <w:lang w:val="ru-RU"/>
              </w:rPr>
              <w:lastRenderedPageBreak/>
              <w:t xml:space="preserve">радио, пресса, Интернет). </w:t>
            </w:r>
            <w:r>
              <w:t>(интернет или телевидение)</w:t>
            </w:r>
          </w:p>
        </w:tc>
        <w:tc>
          <w:tcPr>
            <w:tcW w:w="1587" w:type="dxa"/>
            <w:tcMar>
              <w:top w:w="50" w:type="dxa"/>
              <w:left w:w="100" w:type="dxa"/>
            </w:tcMar>
            <w:vAlign w:val="center"/>
          </w:tcPr>
          <w:p w:rsidR="00A971CA" w:rsidRDefault="00A971CA" w:rsidP="00B5289F">
            <w:pPr>
              <w:spacing w:after="0"/>
              <w:ind w:left="135"/>
              <w:jc w:val="center"/>
            </w:pPr>
            <w:r>
              <w:lastRenderedPageBreak/>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80</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(интернет-безопасность)</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81</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(радио)</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82</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(подготовка и реализация проекта)</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83</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Средства массовой информации (телевидение, радио, пресса, Интернет).Обобщение по теме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84</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Средства массовой информации (телевидение, радио, пресса, Интернет). </w:t>
            </w:r>
            <w:r>
              <w:t>Контроль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85</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Родная страна и страна (страны) изучаемого языка (достопримечательности)</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86</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Родная страна и страна (страны) изучаемого языка (путешествие по родной стране)</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87</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Родная страна и страна (страны) изучаемого языка (традиции родной страны)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88</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Родная страна и страна (страны) изучаемого языка (традиции стран изучаемого языка)</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89</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Родная страна и страна (страны) изучаемого языка (крупные города)</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lastRenderedPageBreak/>
              <w:t>90</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Родная страна и страна (страны) изучаемого языка (подготовка и реализация проекта)</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91</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Родная страна и страна (страны) изучаемого языка. </w:t>
            </w:r>
            <w:r>
              <w:t>Обобщение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92</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Родная страна и страна (страны) изучаемого языка. </w:t>
            </w:r>
            <w:r>
              <w:t>Контроль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93</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94</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Выдающиеся люди родной страны и страны (стран) изучаемого языка, их вклад в мировую науку и культуру (музыканты, спортсмены)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95</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Выдающиеся люди родной страны и страны (стран) изучаемого языка, их вклад в мировую науку и культуру (великие музыканты)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96</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97</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98</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 xml:space="preserve">Выдающиеся люди родной страны и страны (стран) изучаемого языка, их вклад </w:t>
            </w:r>
            <w:r w:rsidRPr="00046C34">
              <w:rPr>
                <w:lang w:val="ru-RU"/>
              </w:rPr>
              <w:lastRenderedPageBreak/>
              <w:t>в мировую науку и культуру (великие поэты)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lastRenderedPageBreak/>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99</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100</w:t>
            </w: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проектат)</w:t>
            </w:r>
          </w:p>
        </w:tc>
        <w:tc>
          <w:tcPr>
            <w:tcW w:w="1587" w:type="dxa"/>
            <w:tcMar>
              <w:top w:w="50" w:type="dxa"/>
              <w:left w:w="100" w:type="dxa"/>
            </w:tcMar>
            <w:vAlign w:val="center"/>
          </w:tcPr>
          <w:p w:rsidR="00A971CA" w:rsidRDefault="00A971CA" w:rsidP="00B5289F">
            <w:pPr>
              <w:spacing w:after="0"/>
              <w:ind w:left="135"/>
              <w:jc w:val="center"/>
            </w:pPr>
            <w:r w:rsidRPr="00046C34">
              <w:rPr>
                <w:lang w:val="ru-RU"/>
              </w:rPr>
              <w:t xml:space="preserve"> </w:t>
            </w:r>
            <w:r>
              <w:t xml:space="preserve">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101</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r>
              <w:t>Обобщение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Tr="00A971CA">
        <w:trPr>
          <w:trHeight w:val="144"/>
          <w:tblCellSpacing w:w="20" w:type="nil"/>
        </w:trPr>
        <w:tc>
          <w:tcPr>
            <w:tcW w:w="749" w:type="dxa"/>
            <w:tcMar>
              <w:top w:w="50" w:type="dxa"/>
              <w:left w:w="100" w:type="dxa"/>
            </w:tcMar>
            <w:vAlign w:val="center"/>
          </w:tcPr>
          <w:p w:rsidR="00A971CA" w:rsidRDefault="00A971CA" w:rsidP="00B5289F">
            <w:pPr>
              <w:spacing w:after="0"/>
            </w:pPr>
            <w:r>
              <w:t>102</w:t>
            </w:r>
          </w:p>
        </w:tc>
        <w:tc>
          <w:tcPr>
            <w:tcW w:w="3202" w:type="dxa"/>
            <w:tcMar>
              <w:top w:w="50" w:type="dxa"/>
              <w:left w:w="100" w:type="dxa"/>
            </w:tcMar>
            <w:vAlign w:val="center"/>
          </w:tcPr>
          <w:p w:rsidR="00A971CA" w:rsidRDefault="00A971CA" w:rsidP="00B5289F">
            <w:pPr>
              <w:spacing w:after="0"/>
              <w:ind w:left="135"/>
            </w:pPr>
            <w:r w:rsidRPr="00046C34">
              <w:rPr>
                <w:lang w:val="ru-RU"/>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r>
              <w:t>Контроль по теме</w:t>
            </w:r>
          </w:p>
        </w:tc>
        <w:tc>
          <w:tcPr>
            <w:tcW w:w="1587" w:type="dxa"/>
            <w:tcMar>
              <w:top w:w="50" w:type="dxa"/>
              <w:left w:w="100" w:type="dxa"/>
            </w:tcMar>
            <w:vAlign w:val="center"/>
          </w:tcPr>
          <w:p w:rsidR="00A971CA" w:rsidRDefault="00A971CA" w:rsidP="00B5289F">
            <w:pPr>
              <w:spacing w:after="0"/>
              <w:ind w:left="135"/>
              <w:jc w:val="center"/>
            </w:pPr>
            <w:r>
              <w:t xml:space="preserve"> 1 </w:t>
            </w:r>
          </w:p>
        </w:tc>
        <w:tc>
          <w:tcPr>
            <w:tcW w:w="3676" w:type="dxa"/>
            <w:tcMar>
              <w:top w:w="50" w:type="dxa"/>
              <w:left w:w="100" w:type="dxa"/>
            </w:tcMar>
            <w:vAlign w:val="center"/>
          </w:tcPr>
          <w:p w:rsidR="00A971CA" w:rsidRDefault="00A971CA" w:rsidP="00B5289F">
            <w:pPr>
              <w:spacing w:after="0"/>
              <w:ind w:left="135"/>
            </w:pPr>
          </w:p>
        </w:tc>
      </w:tr>
      <w:tr w:rsidR="00A971CA" w:rsidRPr="00A971CA" w:rsidTr="00A971CA">
        <w:trPr>
          <w:trHeight w:val="144"/>
          <w:tblCellSpacing w:w="20" w:type="nil"/>
        </w:trPr>
        <w:tc>
          <w:tcPr>
            <w:tcW w:w="749" w:type="dxa"/>
            <w:tcMar>
              <w:top w:w="50" w:type="dxa"/>
              <w:left w:w="100" w:type="dxa"/>
            </w:tcMar>
            <w:vAlign w:val="center"/>
          </w:tcPr>
          <w:p w:rsidR="00A971CA" w:rsidRDefault="00A971CA" w:rsidP="00B5289F">
            <w:pPr>
              <w:spacing w:after="0"/>
            </w:pPr>
          </w:p>
        </w:tc>
        <w:tc>
          <w:tcPr>
            <w:tcW w:w="3202" w:type="dxa"/>
            <w:tcMar>
              <w:top w:w="50" w:type="dxa"/>
              <w:left w:w="100" w:type="dxa"/>
            </w:tcMar>
            <w:vAlign w:val="center"/>
          </w:tcPr>
          <w:p w:rsidR="00A971CA" w:rsidRPr="00046C34" w:rsidRDefault="00A971CA" w:rsidP="00B5289F">
            <w:pPr>
              <w:spacing w:after="0"/>
              <w:ind w:left="135"/>
              <w:rPr>
                <w:lang w:val="ru-RU"/>
              </w:rPr>
            </w:pPr>
            <w:r w:rsidRPr="00046C34">
              <w:rPr>
                <w:lang w:val="ru-RU"/>
              </w:rPr>
              <w:t>ОБЩЕЕ КОЛИЧЕСТВО ЧАСОВ ПО ПРОГРАММЕ</w:t>
            </w:r>
          </w:p>
        </w:tc>
        <w:tc>
          <w:tcPr>
            <w:tcW w:w="1587" w:type="dxa"/>
            <w:tcMar>
              <w:top w:w="50" w:type="dxa"/>
              <w:left w:w="100" w:type="dxa"/>
            </w:tcMar>
            <w:vAlign w:val="center"/>
          </w:tcPr>
          <w:p w:rsidR="00A971CA" w:rsidRPr="00A971CA" w:rsidRDefault="00A971CA" w:rsidP="00B5289F">
            <w:pPr>
              <w:spacing w:after="0"/>
              <w:ind w:left="135"/>
              <w:jc w:val="center"/>
              <w:rPr>
                <w:lang w:val="ru-RU"/>
              </w:rPr>
            </w:pPr>
            <w:r>
              <w:t>102</w:t>
            </w:r>
          </w:p>
        </w:tc>
        <w:tc>
          <w:tcPr>
            <w:tcW w:w="3676" w:type="dxa"/>
            <w:tcMar>
              <w:top w:w="50" w:type="dxa"/>
              <w:left w:w="100" w:type="dxa"/>
            </w:tcMar>
            <w:vAlign w:val="center"/>
          </w:tcPr>
          <w:p w:rsidR="00A971CA" w:rsidRPr="00A971CA" w:rsidRDefault="00A971CA" w:rsidP="00B5289F">
            <w:pPr>
              <w:spacing w:after="0"/>
              <w:ind w:left="135"/>
              <w:rPr>
                <w:lang w:val="ru-RU"/>
              </w:rPr>
            </w:pPr>
          </w:p>
        </w:tc>
      </w:tr>
    </w:tbl>
    <w:p w:rsidR="00046C34" w:rsidRDefault="00046C34" w:rsidP="00046C34">
      <w:pPr>
        <w:sectPr w:rsidR="00046C34" w:rsidSect="00B5289F">
          <w:pgSz w:w="11906" w:h="16383"/>
          <w:pgMar w:top="1701" w:right="1274" w:bottom="850" w:left="1134" w:header="720" w:footer="720" w:gutter="0"/>
          <w:cols w:space="720"/>
          <w:docGrid w:linePitch="316"/>
        </w:sectPr>
      </w:pPr>
    </w:p>
    <w:p w:rsidR="00046C34" w:rsidRDefault="00046C34" w:rsidP="00046C34">
      <w:pPr>
        <w:sectPr w:rsidR="00046C34">
          <w:pgSz w:w="16383" w:h="11906" w:orient="landscape"/>
          <w:pgMar w:top="1134" w:right="850" w:bottom="1134" w:left="1701" w:header="720" w:footer="720" w:gutter="0"/>
          <w:cols w:space="720"/>
        </w:sectPr>
      </w:pPr>
    </w:p>
    <w:p w:rsidR="00046C34" w:rsidRPr="00A73B02" w:rsidRDefault="00046C34" w:rsidP="00440B2B">
      <w:pPr>
        <w:tabs>
          <w:tab w:val="left" w:pos="284"/>
        </w:tabs>
        <w:autoSpaceDE w:val="0"/>
        <w:autoSpaceDN w:val="0"/>
        <w:spacing w:after="78" w:line="240" w:lineRule="auto"/>
        <w:rPr>
          <w:w w:val="100"/>
          <w:lang w:val="ru-RU"/>
        </w:rPr>
      </w:pPr>
    </w:p>
    <w:sectPr w:rsidR="00046C34" w:rsidRPr="00A73B02" w:rsidSect="0079542D">
      <w:pgSz w:w="16840" w:h="11900" w:orient="landscape"/>
      <w:pgMar w:top="663" w:right="301" w:bottom="652" w:left="618" w:header="720" w:footer="720" w:gutter="0"/>
      <w:cols w:space="720" w:equalWidth="0">
        <w:col w:w="10581" w:space="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A11" w:rsidRDefault="00167A11" w:rsidP="00880E0F">
      <w:pPr>
        <w:spacing w:after="0" w:line="240" w:lineRule="auto"/>
      </w:pPr>
      <w:r>
        <w:separator/>
      </w:r>
    </w:p>
  </w:endnote>
  <w:endnote w:type="continuationSeparator" w:id="0">
    <w:p w:rsidR="00167A11" w:rsidRDefault="00167A11" w:rsidP="00880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notTrueType/>
    <w:pitch w:val="fixed"/>
    <w:sig w:usb0="00000003" w:usb1="00000000" w:usb2="00000000" w:usb3="00000000" w:csb0="00000001" w:csb1="00000000"/>
  </w:font>
  <w:font w:name="SchoolBookSanPi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A11" w:rsidRDefault="00167A11" w:rsidP="00880E0F">
      <w:pPr>
        <w:spacing w:after="0" w:line="240" w:lineRule="auto"/>
      </w:pPr>
      <w:r>
        <w:separator/>
      </w:r>
    </w:p>
  </w:footnote>
  <w:footnote w:type="continuationSeparator" w:id="0">
    <w:p w:rsidR="00167A11" w:rsidRDefault="00167A11" w:rsidP="00880E0F">
      <w:pPr>
        <w:spacing w:after="0" w:line="240" w:lineRule="auto"/>
      </w:pPr>
      <w:r>
        <w:continuationSeparator/>
      </w:r>
    </w:p>
  </w:footnote>
  <w:footnote w:id="1">
    <w:p w:rsidR="00A971CA" w:rsidRDefault="00A971CA" w:rsidP="003C353B">
      <w:pPr>
        <w:pStyle w:val="aff9"/>
        <w:rPr>
          <w:lang w:val="ru-RU"/>
        </w:rPr>
      </w:pPr>
    </w:p>
    <w:p w:rsidR="00A971CA" w:rsidRDefault="00A971CA" w:rsidP="003C353B">
      <w:pPr>
        <w:pStyle w:val="aff9"/>
        <w:rPr>
          <w:lang w:val="ru-RU"/>
        </w:rPr>
      </w:pPr>
    </w:p>
    <w:p w:rsidR="00A971CA" w:rsidRPr="00ED3803" w:rsidRDefault="00A971CA" w:rsidP="003C353B">
      <w:pPr>
        <w:pStyle w:val="aff9"/>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22C7A89"/>
    <w:multiLevelType w:val="hybridMultilevel"/>
    <w:tmpl w:val="632602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30D39C9"/>
    <w:multiLevelType w:val="hybridMultilevel"/>
    <w:tmpl w:val="082A9484"/>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E3247CA"/>
    <w:multiLevelType w:val="hybridMultilevel"/>
    <w:tmpl w:val="A3D00D4C"/>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AE33A48"/>
    <w:multiLevelType w:val="hybridMultilevel"/>
    <w:tmpl w:val="C6F4FA68"/>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B45524"/>
    <w:multiLevelType w:val="hybridMultilevel"/>
    <w:tmpl w:val="26087544"/>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51C60C4"/>
    <w:multiLevelType w:val="hybridMultilevel"/>
    <w:tmpl w:val="32925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CB6119"/>
    <w:multiLevelType w:val="hybridMultilevel"/>
    <w:tmpl w:val="8CEA7BD2"/>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A4A0437"/>
    <w:multiLevelType w:val="hybridMultilevel"/>
    <w:tmpl w:val="B15A4D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BC67521"/>
    <w:multiLevelType w:val="hybridMultilevel"/>
    <w:tmpl w:val="6670523C"/>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97D3DF3"/>
    <w:multiLevelType w:val="hybridMultilevel"/>
    <w:tmpl w:val="0E96E688"/>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A7C5845"/>
    <w:multiLevelType w:val="hybridMultilevel"/>
    <w:tmpl w:val="228A6C68"/>
    <w:lvl w:ilvl="0" w:tplc="04190005">
      <w:start w:val="1"/>
      <w:numFmt w:val="bullet"/>
      <w:lvlText w:val=""/>
      <w:lvlJc w:val="left"/>
      <w:pPr>
        <w:ind w:left="777" w:hanging="360"/>
      </w:pPr>
      <w:rPr>
        <w:rFonts w:ascii="Wingdings" w:hAnsi="Wingdings" w:cs="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 w15:restartNumberingAfterBreak="0">
    <w:nsid w:val="3FE7437D"/>
    <w:multiLevelType w:val="hybridMultilevel"/>
    <w:tmpl w:val="86363E6A"/>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7C357E8"/>
    <w:multiLevelType w:val="hybridMultilevel"/>
    <w:tmpl w:val="A7EA4992"/>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C1F0980"/>
    <w:multiLevelType w:val="hybridMultilevel"/>
    <w:tmpl w:val="3F805CB6"/>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0F91B53"/>
    <w:multiLevelType w:val="hybridMultilevel"/>
    <w:tmpl w:val="FF82A492"/>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8A60F2A"/>
    <w:multiLevelType w:val="hybridMultilevel"/>
    <w:tmpl w:val="FDA2B7A0"/>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1292176"/>
    <w:multiLevelType w:val="hybridMultilevel"/>
    <w:tmpl w:val="EC50760C"/>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1611A2C"/>
    <w:multiLevelType w:val="hybridMultilevel"/>
    <w:tmpl w:val="85FCB000"/>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3AC56E2"/>
    <w:multiLevelType w:val="hybridMultilevel"/>
    <w:tmpl w:val="C858565C"/>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6EF101B"/>
    <w:multiLevelType w:val="hybridMultilevel"/>
    <w:tmpl w:val="43D0FC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9394176"/>
    <w:multiLevelType w:val="hybridMultilevel"/>
    <w:tmpl w:val="7A06CCA2"/>
    <w:lvl w:ilvl="0" w:tplc="C95A284E">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99244E"/>
    <w:multiLevelType w:val="hybridMultilevel"/>
    <w:tmpl w:val="093ED260"/>
    <w:lvl w:ilvl="0" w:tplc="04190005">
      <w:start w:val="1"/>
      <w:numFmt w:val="bullet"/>
      <w:lvlText w:val=""/>
      <w:lvlJc w:val="left"/>
      <w:pPr>
        <w:ind w:left="1287" w:hanging="360"/>
      </w:pPr>
      <w:rPr>
        <w:rFonts w:ascii="Wingdings" w:hAnsi="Wingdings" w:cs="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7"/>
  </w:num>
  <w:num w:numId="11">
    <w:abstractNumId w:val="9"/>
  </w:num>
  <w:num w:numId="12">
    <w:abstractNumId w:val="10"/>
  </w:num>
  <w:num w:numId="13">
    <w:abstractNumId w:val="23"/>
  </w:num>
  <w:num w:numId="14">
    <w:abstractNumId w:val="26"/>
  </w:num>
  <w:num w:numId="15">
    <w:abstractNumId w:val="28"/>
  </w:num>
  <w:num w:numId="16">
    <w:abstractNumId w:val="12"/>
  </w:num>
  <w:num w:numId="17">
    <w:abstractNumId w:val="20"/>
  </w:num>
  <w:num w:numId="18">
    <w:abstractNumId w:val="17"/>
  </w:num>
  <w:num w:numId="19">
    <w:abstractNumId w:val="15"/>
  </w:num>
  <w:num w:numId="20">
    <w:abstractNumId w:val="21"/>
  </w:num>
  <w:num w:numId="21">
    <w:abstractNumId w:val="16"/>
  </w:num>
  <w:num w:numId="22">
    <w:abstractNumId w:val="18"/>
  </w:num>
  <w:num w:numId="23">
    <w:abstractNumId w:val="13"/>
  </w:num>
  <w:num w:numId="24">
    <w:abstractNumId w:val="25"/>
  </w:num>
  <w:num w:numId="25">
    <w:abstractNumId w:val="19"/>
  </w:num>
  <w:num w:numId="26">
    <w:abstractNumId w:val="24"/>
  </w:num>
  <w:num w:numId="27">
    <w:abstractNumId w:val="22"/>
  </w:num>
  <w:num w:numId="28">
    <w:abstractNumId w:val="11"/>
  </w:num>
  <w:num w:numId="29">
    <w:abstractNumId w:val="30"/>
  </w:num>
  <w:num w:numId="30">
    <w:abstractNumId w:val="2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24B0A"/>
    <w:rsid w:val="00034616"/>
    <w:rsid w:val="00046C34"/>
    <w:rsid w:val="000513EF"/>
    <w:rsid w:val="0006063C"/>
    <w:rsid w:val="00083773"/>
    <w:rsid w:val="000B6E56"/>
    <w:rsid w:val="000C0395"/>
    <w:rsid w:val="000D7CE7"/>
    <w:rsid w:val="00126769"/>
    <w:rsid w:val="00133F48"/>
    <w:rsid w:val="00140CE4"/>
    <w:rsid w:val="0015074B"/>
    <w:rsid w:val="001531EF"/>
    <w:rsid w:val="00155D6B"/>
    <w:rsid w:val="00164F57"/>
    <w:rsid w:val="00167A11"/>
    <w:rsid w:val="00175011"/>
    <w:rsid w:val="001B59F0"/>
    <w:rsid w:val="001D5C31"/>
    <w:rsid w:val="001E3038"/>
    <w:rsid w:val="001F4BD0"/>
    <w:rsid w:val="00255357"/>
    <w:rsid w:val="0027416E"/>
    <w:rsid w:val="00295BDE"/>
    <w:rsid w:val="0029639D"/>
    <w:rsid w:val="002A2133"/>
    <w:rsid w:val="002B49F8"/>
    <w:rsid w:val="002F4693"/>
    <w:rsid w:val="003057DB"/>
    <w:rsid w:val="00326F90"/>
    <w:rsid w:val="00351B22"/>
    <w:rsid w:val="00383B60"/>
    <w:rsid w:val="003A0016"/>
    <w:rsid w:val="003B4801"/>
    <w:rsid w:val="003C353B"/>
    <w:rsid w:val="003F7D60"/>
    <w:rsid w:val="00440B2B"/>
    <w:rsid w:val="00443B45"/>
    <w:rsid w:val="0046244B"/>
    <w:rsid w:val="004A2E40"/>
    <w:rsid w:val="004A7EAB"/>
    <w:rsid w:val="004B550F"/>
    <w:rsid w:val="004B6D4F"/>
    <w:rsid w:val="004C5931"/>
    <w:rsid w:val="004E6161"/>
    <w:rsid w:val="00507D75"/>
    <w:rsid w:val="00513EEA"/>
    <w:rsid w:val="005159C9"/>
    <w:rsid w:val="00545557"/>
    <w:rsid w:val="005462A5"/>
    <w:rsid w:val="00551F67"/>
    <w:rsid w:val="00590544"/>
    <w:rsid w:val="00592927"/>
    <w:rsid w:val="00592A9E"/>
    <w:rsid w:val="005978B8"/>
    <w:rsid w:val="005F1114"/>
    <w:rsid w:val="005F5B38"/>
    <w:rsid w:val="00610A24"/>
    <w:rsid w:val="00630D21"/>
    <w:rsid w:val="0064727B"/>
    <w:rsid w:val="00664928"/>
    <w:rsid w:val="00667394"/>
    <w:rsid w:val="00667927"/>
    <w:rsid w:val="006763F0"/>
    <w:rsid w:val="00700C30"/>
    <w:rsid w:val="00702833"/>
    <w:rsid w:val="007420B0"/>
    <w:rsid w:val="00743A62"/>
    <w:rsid w:val="0079542D"/>
    <w:rsid w:val="0080195C"/>
    <w:rsid w:val="00814486"/>
    <w:rsid w:val="00842E1B"/>
    <w:rsid w:val="00860318"/>
    <w:rsid w:val="0087128D"/>
    <w:rsid w:val="008740B3"/>
    <w:rsid w:val="00880E0F"/>
    <w:rsid w:val="00892D79"/>
    <w:rsid w:val="00897871"/>
    <w:rsid w:val="008E0593"/>
    <w:rsid w:val="008F5777"/>
    <w:rsid w:val="00921499"/>
    <w:rsid w:val="0094767C"/>
    <w:rsid w:val="00960BCE"/>
    <w:rsid w:val="00980F6E"/>
    <w:rsid w:val="009A00A2"/>
    <w:rsid w:val="009D5FDF"/>
    <w:rsid w:val="00A06244"/>
    <w:rsid w:val="00A11833"/>
    <w:rsid w:val="00A12A87"/>
    <w:rsid w:val="00A308E7"/>
    <w:rsid w:val="00A60EDA"/>
    <w:rsid w:val="00A648A3"/>
    <w:rsid w:val="00A64E39"/>
    <w:rsid w:val="00A735CA"/>
    <w:rsid w:val="00A73B02"/>
    <w:rsid w:val="00A951D8"/>
    <w:rsid w:val="00A96FFB"/>
    <w:rsid w:val="00A971CA"/>
    <w:rsid w:val="00AA1D8D"/>
    <w:rsid w:val="00AA4024"/>
    <w:rsid w:val="00AB1CF9"/>
    <w:rsid w:val="00AC2AB2"/>
    <w:rsid w:val="00AE6C5F"/>
    <w:rsid w:val="00AF464A"/>
    <w:rsid w:val="00B0239C"/>
    <w:rsid w:val="00B05ED2"/>
    <w:rsid w:val="00B13348"/>
    <w:rsid w:val="00B14A22"/>
    <w:rsid w:val="00B47730"/>
    <w:rsid w:val="00B5289F"/>
    <w:rsid w:val="00BA3AE6"/>
    <w:rsid w:val="00BB1F30"/>
    <w:rsid w:val="00BC5A81"/>
    <w:rsid w:val="00BF1BDB"/>
    <w:rsid w:val="00C242BF"/>
    <w:rsid w:val="00C30858"/>
    <w:rsid w:val="00C5099E"/>
    <w:rsid w:val="00C6406F"/>
    <w:rsid w:val="00C87E8D"/>
    <w:rsid w:val="00CB0664"/>
    <w:rsid w:val="00CB33CB"/>
    <w:rsid w:val="00CB5C64"/>
    <w:rsid w:val="00CC3C2C"/>
    <w:rsid w:val="00CC6DF7"/>
    <w:rsid w:val="00CC7A94"/>
    <w:rsid w:val="00CF610A"/>
    <w:rsid w:val="00D418E0"/>
    <w:rsid w:val="00D45CBC"/>
    <w:rsid w:val="00D47171"/>
    <w:rsid w:val="00D6037F"/>
    <w:rsid w:val="00D81270"/>
    <w:rsid w:val="00D822B3"/>
    <w:rsid w:val="00D85F65"/>
    <w:rsid w:val="00D943E5"/>
    <w:rsid w:val="00DB7180"/>
    <w:rsid w:val="00DB7FE2"/>
    <w:rsid w:val="00DC07A1"/>
    <w:rsid w:val="00DE5396"/>
    <w:rsid w:val="00E00313"/>
    <w:rsid w:val="00E149B5"/>
    <w:rsid w:val="00E418E3"/>
    <w:rsid w:val="00E5714F"/>
    <w:rsid w:val="00E720DA"/>
    <w:rsid w:val="00E728F2"/>
    <w:rsid w:val="00E97560"/>
    <w:rsid w:val="00E975E9"/>
    <w:rsid w:val="00ED3803"/>
    <w:rsid w:val="00ED6F4F"/>
    <w:rsid w:val="00F05926"/>
    <w:rsid w:val="00F50B95"/>
    <w:rsid w:val="00F6502F"/>
    <w:rsid w:val="00F76383"/>
    <w:rsid w:val="00F771B2"/>
    <w:rsid w:val="00F928DD"/>
    <w:rsid w:val="00F94809"/>
    <w:rsid w:val="00FA7BA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9CCB0C"/>
  <w14:defaultImageDpi w14:val="300"/>
  <w15:docId w15:val="{10FD4D96-3372-4149-9F1B-8C3E27A2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w w:val="97"/>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3803"/>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D943E5"/>
    <w:rPr>
      <w:color w:val="0000FF" w:themeColor="hyperlink"/>
      <w:u w:val="single"/>
    </w:rPr>
  </w:style>
  <w:style w:type="paragraph" w:styleId="aff9">
    <w:name w:val="footnote text"/>
    <w:basedOn w:val="a1"/>
    <w:link w:val="affa"/>
    <w:uiPriority w:val="99"/>
    <w:semiHidden/>
    <w:unhideWhenUsed/>
    <w:rsid w:val="00880E0F"/>
    <w:pPr>
      <w:spacing w:after="0" w:line="240" w:lineRule="auto"/>
    </w:pPr>
    <w:rPr>
      <w:sz w:val="20"/>
      <w:szCs w:val="20"/>
    </w:rPr>
  </w:style>
  <w:style w:type="character" w:customStyle="1" w:styleId="affa">
    <w:name w:val="Текст сноски Знак"/>
    <w:basedOn w:val="a2"/>
    <w:link w:val="aff9"/>
    <w:uiPriority w:val="99"/>
    <w:semiHidden/>
    <w:rsid w:val="00880E0F"/>
    <w:rPr>
      <w:sz w:val="20"/>
      <w:szCs w:val="20"/>
    </w:rPr>
  </w:style>
  <w:style w:type="character" w:styleId="affb">
    <w:name w:val="footnote reference"/>
    <w:basedOn w:val="a2"/>
    <w:uiPriority w:val="99"/>
    <w:semiHidden/>
    <w:unhideWhenUsed/>
    <w:rsid w:val="00880E0F"/>
    <w:rPr>
      <w:vertAlign w:val="superscript"/>
    </w:rPr>
  </w:style>
  <w:style w:type="character" w:customStyle="1" w:styleId="fontstyle01">
    <w:name w:val="fontstyle01"/>
    <w:basedOn w:val="a2"/>
    <w:rsid w:val="00880E0F"/>
    <w:rPr>
      <w:rFonts w:ascii="SchoolBookSanPin" w:hAnsi="SchoolBookSanPin" w:hint="default"/>
      <w:b w:val="0"/>
      <w:bCs w:val="0"/>
      <w:i w:val="0"/>
      <w:iCs w:val="0"/>
      <w:color w:val="231F20"/>
      <w:sz w:val="20"/>
      <w:szCs w:val="20"/>
    </w:rPr>
  </w:style>
  <w:style w:type="paragraph" w:styleId="affc">
    <w:name w:val="endnote text"/>
    <w:basedOn w:val="a1"/>
    <w:link w:val="affd"/>
    <w:uiPriority w:val="99"/>
    <w:semiHidden/>
    <w:unhideWhenUsed/>
    <w:rsid w:val="005159C9"/>
    <w:pPr>
      <w:spacing w:after="0" w:line="240" w:lineRule="auto"/>
    </w:pPr>
    <w:rPr>
      <w:sz w:val="20"/>
      <w:szCs w:val="20"/>
    </w:rPr>
  </w:style>
  <w:style w:type="character" w:customStyle="1" w:styleId="affd">
    <w:name w:val="Текст концевой сноски Знак"/>
    <w:basedOn w:val="a2"/>
    <w:link w:val="affc"/>
    <w:uiPriority w:val="99"/>
    <w:semiHidden/>
    <w:rsid w:val="005159C9"/>
    <w:rPr>
      <w:sz w:val="20"/>
      <w:szCs w:val="20"/>
    </w:rPr>
  </w:style>
  <w:style w:type="character" w:styleId="affe">
    <w:name w:val="endnote reference"/>
    <w:basedOn w:val="a2"/>
    <w:uiPriority w:val="99"/>
    <w:semiHidden/>
    <w:unhideWhenUsed/>
    <w:rsid w:val="005159C9"/>
    <w:rPr>
      <w:vertAlign w:val="superscript"/>
    </w:rPr>
  </w:style>
  <w:style w:type="character" w:styleId="afff">
    <w:name w:val="FollowedHyperlink"/>
    <w:basedOn w:val="a2"/>
    <w:uiPriority w:val="99"/>
    <w:semiHidden/>
    <w:unhideWhenUsed/>
    <w:rsid w:val="00667394"/>
    <w:rPr>
      <w:color w:val="800080" w:themeColor="followedHyperlink"/>
      <w:u w:val="single"/>
    </w:rPr>
  </w:style>
  <w:style w:type="character" w:customStyle="1" w:styleId="UnresolvedMention">
    <w:name w:val="Unresolved Mention"/>
    <w:basedOn w:val="a2"/>
    <w:uiPriority w:val="99"/>
    <w:semiHidden/>
    <w:unhideWhenUsed/>
    <w:rsid w:val="00667394"/>
    <w:rPr>
      <w:color w:val="605E5C"/>
      <w:shd w:val="clear" w:color="auto" w:fill="E1DFDD"/>
    </w:rPr>
  </w:style>
  <w:style w:type="table" w:customStyle="1" w:styleId="14">
    <w:name w:val="Сетка таблицы1"/>
    <w:basedOn w:val="a3"/>
    <w:next w:val="aff0"/>
    <w:uiPriority w:val="39"/>
    <w:rsid w:val="00860318"/>
    <w:pPr>
      <w:spacing w:after="0" w:line="240" w:lineRule="auto"/>
      <w:ind w:firstLine="709"/>
      <w:jc w:val="both"/>
    </w:pPr>
    <w:rPr>
      <w:rFonts w:eastAsia="Calibri"/>
      <w:color w:val="auto"/>
      <w:w w:val="100"/>
      <w:sz w:val="28"/>
      <w:szCs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4"/>
    <w:uiPriority w:val="99"/>
    <w:semiHidden/>
    <w:unhideWhenUsed/>
    <w:rsid w:val="002F4693"/>
  </w:style>
  <w:style w:type="paragraph" w:customStyle="1" w:styleId="16">
    <w:name w:val="Обычный отступ1"/>
    <w:basedOn w:val="a1"/>
    <w:next w:val="afff0"/>
    <w:uiPriority w:val="99"/>
    <w:unhideWhenUsed/>
    <w:rsid w:val="002F4693"/>
    <w:pPr>
      <w:ind w:left="720"/>
    </w:pPr>
    <w:rPr>
      <w:rFonts w:ascii="Calibri" w:eastAsia="Calibri" w:hAnsi="Calibri"/>
      <w:color w:val="auto"/>
      <w:w w:val="100"/>
      <w:sz w:val="22"/>
      <w:szCs w:val="22"/>
    </w:rPr>
  </w:style>
  <w:style w:type="table" w:customStyle="1" w:styleId="2c">
    <w:name w:val="Сетка таблицы2"/>
    <w:basedOn w:val="a3"/>
    <w:next w:val="aff0"/>
    <w:uiPriority w:val="59"/>
    <w:rsid w:val="002F4693"/>
    <w:pPr>
      <w:spacing w:after="0" w:line="240" w:lineRule="auto"/>
    </w:pPr>
    <w:rPr>
      <w:rFonts w:ascii="Calibri" w:eastAsia="Calibri" w:hAnsi="Calibri"/>
      <w:color w:val="auto"/>
      <w:w w:val="1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0">
    <w:name w:val="Normal Indent"/>
    <w:basedOn w:val="a1"/>
    <w:uiPriority w:val="99"/>
    <w:semiHidden/>
    <w:unhideWhenUsed/>
    <w:rsid w:val="002F4693"/>
    <w:pPr>
      <w:ind w:left="708"/>
    </w:pPr>
  </w:style>
  <w:style w:type="paragraph" w:customStyle="1" w:styleId="Default">
    <w:name w:val="Default"/>
    <w:rsid w:val="00ED3803"/>
    <w:pPr>
      <w:autoSpaceDE w:val="0"/>
      <w:autoSpaceDN w:val="0"/>
      <w:adjustRightInd w:val="0"/>
      <w:spacing w:after="0" w:line="240" w:lineRule="auto"/>
    </w:pPr>
    <w:rPr>
      <w:rFonts w:eastAsiaTheme="minorHAnsi"/>
      <w:w w:val="100"/>
      <w:lang w:val="ru-RU"/>
    </w:rPr>
  </w:style>
  <w:style w:type="paragraph" w:customStyle="1" w:styleId="TableParagraph">
    <w:name w:val="Table Paragraph"/>
    <w:basedOn w:val="a1"/>
    <w:uiPriority w:val="1"/>
    <w:qFormat/>
    <w:rsid w:val="00ED3803"/>
    <w:pPr>
      <w:widowControl w:val="0"/>
      <w:autoSpaceDE w:val="0"/>
      <w:autoSpaceDN w:val="0"/>
      <w:spacing w:after="0" w:line="240" w:lineRule="auto"/>
      <w:ind w:left="76"/>
    </w:pPr>
    <w:rPr>
      <w:rFonts w:eastAsia="Times New Roman"/>
      <w:color w:val="auto"/>
      <w:w w:val="100"/>
      <w:sz w:val="22"/>
      <w:szCs w:val="22"/>
      <w:lang w:val="ru-RU"/>
    </w:rPr>
  </w:style>
  <w:style w:type="table" w:customStyle="1" w:styleId="210">
    <w:name w:val="Сетка таблицы21"/>
    <w:basedOn w:val="a3"/>
    <w:next w:val="aff0"/>
    <w:uiPriority w:val="59"/>
    <w:locked/>
    <w:rsid w:val="00255357"/>
    <w:pPr>
      <w:spacing w:after="0" w:line="240" w:lineRule="auto"/>
    </w:pPr>
    <w:rPr>
      <w:rFonts w:ascii="Liberation Serif" w:eastAsia="Times New Roman" w:hAnsi="Liberation Serif" w:cs="Liberation Serif"/>
      <w:color w:val="auto"/>
      <w:w w:val="100"/>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79429">
      <w:bodyDiv w:val="1"/>
      <w:marLeft w:val="0"/>
      <w:marRight w:val="0"/>
      <w:marTop w:val="0"/>
      <w:marBottom w:val="0"/>
      <w:divBdr>
        <w:top w:val="none" w:sz="0" w:space="0" w:color="auto"/>
        <w:left w:val="none" w:sz="0" w:space="0" w:color="auto"/>
        <w:bottom w:val="none" w:sz="0" w:space="0" w:color="auto"/>
        <w:right w:val="none" w:sz="0" w:space="0" w:color="auto"/>
      </w:divBdr>
    </w:div>
    <w:div w:id="1026251910">
      <w:bodyDiv w:val="1"/>
      <w:marLeft w:val="0"/>
      <w:marRight w:val="0"/>
      <w:marTop w:val="0"/>
      <w:marBottom w:val="0"/>
      <w:divBdr>
        <w:top w:val="none" w:sz="0" w:space="0" w:color="auto"/>
        <w:left w:val="none" w:sz="0" w:space="0" w:color="auto"/>
        <w:bottom w:val="none" w:sz="0" w:space="0" w:color="auto"/>
        <w:right w:val="none" w:sz="0" w:space="0" w:color="auto"/>
      </w:divBdr>
    </w:div>
    <w:div w:id="1133056018">
      <w:bodyDiv w:val="1"/>
      <w:marLeft w:val="0"/>
      <w:marRight w:val="0"/>
      <w:marTop w:val="0"/>
      <w:marBottom w:val="0"/>
      <w:divBdr>
        <w:top w:val="none" w:sz="0" w:space="0" w:color="auto"/>
        <w:left w:val="none" w:sz="0" w:space="0" w:color="auto"/>
        <w:bottom w:val="none" w:sz="0" w:space="0" w:color="auto"/>
        <w:right w:val="none" w:sz="0" w:space="0" w:color="auto"/>
      </w:divBdr>
    </w:div>
    <w:div w:id="1571503624">
      <w:bodyDiv w:val="1"/>
      <w:marLeft w:val="0"/>
      <w:marRight w:val="0"/>
      <w:marTop w:val="0"/>
      <w:marBottom w:val="0"/>
      <w:divBdr>
        <w:top w:val="none" w:sz="0" w:space="0" w:color="auto"/>
        <w:left w:val="none" w:sz="0" w:space="0" w:color="auto"/>
        <w:bottom w:val="none" w:sz="0" w:space="0" w:color="auto"/>
        <w:right w:val="none" w:sz="0" w:space="0" w:color="auto"/>
      </w:divBdr>
    </w:div>
    <w:div w:id="1608583582">
      <w:bodyDiv w:val="1"/>
      <w:marLeft w:val="0"/>
      <w:marRight w:val="0"/>
      <w:marTop w:val="0"/>
      <w:marBottom w:val="0"/>
      <w:divBdr>
        <w:top w:val="none" w:sz="0" w:space="0" w:color="auto"/>
        <w:left w:val="none" w:sz="0" w:space="0" w:color="auto"/>
        <w:bottom w:val="none" w:sz="0" w:space="0" w:color="auto"/>
        <w:right w:val="none" w:sz="0" w:space="0" w:color="auto"/>
      </w:divBdr>
    </w:div>
    <w:div w:id="2143384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atalog.prosv.ru/item/14138" TargetMode="External"/><Relationship Id="rId21" Type="http://schemas.openxmlformats.org/officeDocument/2006/relationships/hyperlink" Target="https://resh.edu.ru/subject/lesson/7595/start/243531/" TargetMode="External"/><Relationship Id="rId42" Type="http://schemas.openxmlformats.org/officeDocument/2006/relationships/hyperlink" Target="https://catalog.prosv.ru/item/44274" TargetMode="External"/><Relationship Id="rId63" Type="http://schemas.openxmlformats.org/officeDocument/2006/relationships/hyperlink" Target="https://resh.edu.ru/subject/lesson/6810/start/243035/" TargetMode="External"/><Relationship Id="rId84" Type="http://schemas.openxmlformats.org/officeDocument/2006/relationships/hyperlink" Target="https://resh.edu.ru/subject/lesson/3373/start/" TargetMode="External"/><Relationship Id="rId138" Type="http://schemas.openxmlformats.org/officeDocument/2006/relationships/hyperlink" Target="https://resh.edu.ru/subject/lesson/3383/start/" TargetMode="External"/><Relationship Id="rId159" Type="http://schemas.openxmlformats.org/officeDocument/2006/relationships/hyperlink" Target="https://resh.edu.ru/subject/lesson/1573/start/" TargetMode="External"/><Relationship Id="rId170" Type="http://schemas.openxmlformats.org/officeDocument/2006/relationships/hyperlink" Target="https://catalog.prosv.ru/item/14037" TargetMode="External"/><Relationship Id="rId191" Type="http://schemas.openxmlformats.org/officeDocument/2006/relationships/hyperlink" Target="https://resh.edu.ru/subject/lesson/7590/start/311562/" TargetMode="External"/><Relationship Id="rId205" Type="http://schemas.openxmlformats.org/officeDocument/2006/relationships/hyperlink" Target="https://resh.edu.ru/subject/lesson/6818/start/303901/" TargetMode="External"/><Relationship Id="rId226" Type="http://schemas.openxmlformats.org/officeDocument/2006/relationships/hyperlink" Target="https://resh.edu.ru/subject/lesson/6807/start/243159/" TargetMode="External"/><Relationship Id="rId247" Type="http://schemas.openxmlformats.org/officeDocument/2006/relationships/hyperlink" Target="https://uchebnik.mos.ru/material_view/atomic_objects/2499096?menuReferrer=catalogue" TargetMode="External"/><Relationship Id="rId107" Type="http://schemas.openxmlformats.org/officeDocument/2006/relationships/hyperlink" Target="https://resh.edu.ru/subject/lesson/2732/start/" TargetMode="External"/><Relationship Id="rId11" Type="http://schemas.openxmlformats.org/officeDocument/2006/relationships/hyperlink" Target="https://resh.edu.ru/subject/lesson/7592/start/243469/" TargetMode="External"/><Relationship Id="rId32" Type="http://schemas.openxmlformats.org/officeDocument/2006/relationships/hyperlink" Target="https://resh.edu.ru/subject/lesson/7620/start/243500/" TargetMode="External"/><Relationship Id="rId53" Type="http://schemas.openxmlformats.org/officeDocument/2006/relationships/hyperlink" Target="https://resh.edu.ru/subject/lesson/6818/start/303901/" TargetMode="External"/><Relationship Id="rId74" Type="http://schemas.openxmlformats.org/officeDocument/2006/relationships/hyperlink" Target="https://resh.edu.ru/subject/lesson/6821/start/242322/" TargetMode="External"/><Relationship Id="rId128" Type="http://schemas.openxmlformats.org/officeDocument/2006/relationships/hyperlink" Target="https://resh.edu.ru/subject/lesson/1622/start/" TargetMode="External"/><Relationship Id="rId149" Type="http://schemas.openxmlformats.org/officeDocument/2006/relationships/hyperlink" Target="https://resh.edu.ru/subject/lesson/3397/start/" TargetMode="External"/><Relationship Id="rId5" Type="http://schemas.openxmlformats.org/officeDocument/2006/relationships/webSettings" Target="webSettings.xml"/><Relationship Id="rId95" Type="http://schemas.openxmlformats.org/officeDocument/2006/relationships/hyperlink" Target="https://resh.edu.ru/subject/lesson/3267/start/" TargetMode="External"/><Relationship Id="rId160" Type="http://schemas.openxmlformats.org/officeDocument/2006/relationships/hyperlink" Target="https://resh.edu.ru/subject/lesson/2776/start/" TargetMode="External"/><Relationship Id="rId181" Type="http://schemas.openxmlformats.org/officeDocument/2006/relationships/hyperlink" Target="https://resh.edu.ru/subject/lesson/2774/start/" TargetMode="External"/><Relationship Id="rId216" Type="http://schemas.openxmlformats.org/officeDocument/2006/relationships/hyperlink" Target="https://resh.edu.ru/subject/lesson/6815/start/242477/" TargetMode="External"/><Relationship Id="rId237" Type="http://schemas.openxmlformats.org/officeDocument/2006/relationships/hyperlink" Target="https://resh.edu.ru/subject/lesson/3373/start/" TargetMode="External"/><Relationship Id="rId258" Type="http://schemas.openxmlformats.org/officeDocument/2006/relationships/hyperlink" Target="https://resh.edu.ru/subject/lesson/3367/start/" TargetMode="External"/><Relationship Id="rId22" Type="http://schemas.openxmlformats.org/officeDocument/2006/relationships/hyperlink" Target="https://resh.edu.ru/subject/lesson/7589/start/311593/" TargetMode="External"/><Relationship Id="rId43" Type="http://schemas.openxmlformats.org/officeDocument/2006/relationships/hyperlink" Target="https://catalog.prosv.ru/item/44274" TargetMode="External"/><Relationship Id="rId64" Type="http://schemas.openxmlformats.org/officeDocument/2006/relationships/hyperlink" Target="https://resh.edu.ru/subject/lesson/6834/start/296333/" TargetMode="External"/><Relationship Id="rId118" Type="http://schemas.openxmlformats.org/officeDocument/2006/relationships/hyperlink" Target="https://resh.edu.ru/subject/lesson/1516/start/" TargetMode="External"/><Relationship Id="rId139" Type="http://schemas.openxmlformats.org/officeDocument/2006/relationships/hyperlink" Target="https://resh.edu.ru/subject/lesson/3379/start/" TargetMode="External"/><Relationship Id="rId85" Type="http://schemas.openxmlformats.org/officeDocument/2006/relationships/hyperlink" Target="https://uchebnik.mos.ru/composer3/lesson/321101/view" TargetMode="External"/><Relationship Id="rId150" Type="http://schemas.openxmlformats.org/officeDocument/2006/relationships/hyperlink" Target="https://resh.edu.ru/subject/lesson/2771/start/" TargetMode="External"/><Relationship Id="rId171" Type="http://schemas.openxmlformats.org/officeDocument/2006/relationships/hyperlink" Target="https://resh.edu.ru/subject/lesson/3399/start/" TargetMode="External"/><Relationship Id="rId192" Type="http://schemas.openxmlformats.org/officeDocument/2006/relationships/hyperlink" Target="https://resh.edu.ru/subject/lesson/7608/start/243562/" TargetMode="External"/><Relationship Id="rId206" Type="http://schemas.openxmlformats.org/officeDocument/2006/relationships/hyperlink" Target="https://resh.edu.ru/subject/lesson/6810/start/243035/" TargetMode="External"/><Relationship Id="rId227" Type="http://schemas.openxmlformats.org/officeDocument/2006/relationships/hyperlink" Target="https://resh.edu.ru/subject/lesson/6806/start/242384/" TargetMode="External"/><Relationship Id="rId248" Type="http://schemas.openxmlformats.org/officeDocument/2006/relationships/hyperlink" Target="https://uchebnik.mos.ru/composer3/lesson/321101/view" TargetMode="External"/><Relationship Id="rId12" Type="http://schemas.openxmlformats.org/officeDocument/2006/relationships/hyperlink" Target="https://resh.edu.ru/subject/lesson/7590/start/311562/" TargetMode="External"/><Relationship Id="rId33" Type="http://schemas.openxmlformats.org/officeDocument/2006/relationships/hyperlink" Target="https://catalog.prosv.ru/item/44274" TargetMode="External"/><Relationship Id="rId108" Type="http://schemas.openxmlformats.org/officeDocument/2006/relationships/hyperlink" Target="https://resh.edu.ru/subject/lesson/3374/start/" TargetMode="External"/><Relationship Id="rId129" Type="http://schemas.openxmlformats.org/officeDocument/2006/relationships/hyperlink" Target="https://resh.edu.ru/subject/lesson/3441/start/" TargetMode="External"/><Relationship Id="rId54" Type="http://schemas.openxmlformats.org/officeDocument/2006/relationships/hyperlink" Target="https://resh.edu.ru/subject/lesson/6817/start/303081/" TargetMode="External"/><Relationship Id="rId75" Type="http://schemas.openxmlformats.org/officeDocument/2006/relationships/hyperlink" Target="https://resh.edu.ru/subject/lesson/6820/start/242353/" TargetMode="External"/><Relationship Id="rId96" Type="http://schemas.openxmlformats.org/officeDocument/2006/relationships/hyperlink" Target="https://resh.edu.ru/subject/lesson/3136/start/" TargetMode="External"/><Relationship Id="rId140" Type="http://schemas.openxmlformats.org/officeDocument/2006/relationships/hyperlink" Target="https://resh.edu.ru/subject/lesson/3376/start/" TargetMode="External"/><Relationship Id="rId161" Type="http://schemas.openxmlformats.org/officeDocument/2006/relationships/hyperlink" Target="https://catalog.prosv.ru/item/14037" TargetMode="External"/><Relationship Id="rId182" Type="http://schemas.openxmlformats.org/officeDocument/2006/relationships/hyperlink" Target="https://resh.edu.ru/subject/lesson/2770/start/" TargetMode="External"/><Relationship Id="rId217" Type="http://schemas.openxmlformats.org/officeDocument/2006/relationships/hyperlink" Target="https://resh.edu.ru/subject/lesson/6829/start/242942/"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resh.edu.ru/subject/lesson/6830/start/242663/" TargetMode="External"/><Relationship Id="rId233" Type="http://schemas.openxmlformats.org/officeDocument/2006/relationships/hyperlink" Target="https://resh.edu.ru/subject/lesson/6835/start/242632/" TargetMode="External"/><Relationship Id="rId238" Type="http://schemas.openxmlformats.org/officeDocument/2006/relationships/hyperlink" Target="https://uchebnik.mos.ru/composer3/lesson/2864861/view" TargetMode="External"/><Relationship Id="rId254" Type="http://schemas.openxmlformats.org/officeDocument/2006/relationships/hyperlink" Target="https://uchebnik.mos.ru/composer3/lesson/249590/view" TargetMode="External"/><Relationship Id="rId259" Type="http://schemas.openxmlformats.org/officeDocument/2006/relationships/hyperlink" Target="https://resh.edu.ru/subject/lesson/3368/start/" TargetMode="External"/><Relationship Id="rId23" Type="http://schemas.openxmlformats.org/officeDocument/2006/relationships/hyperlink" Target="https://catalog.prosv.ru/item/44274" TargetMode="External"/><Relationship Id="rId28" Type="http://schemas.openxmlformats.org/officeDocument/2006/relationships/hyperlink" Target="https://resh.edu.ru/subject/lesson/7597/start/308428/" TargetMode="External"/><Relationship Id="rId49" Type="http://schemas.openxmlformats.org/officeDocument/2006/relationships/hyperlink" Target="https://resh.edu.ru/subject/lesson/6832/start/242756/" TargetMode="External"/><Relationship Id="rId114" Type="http://schemas.openxmlformats.org/officeDocument/2006/relationships/hyperlink" Target="https://resh.edu.ru/subject/lesson/3447/start/" TargetMode="External"/><Relationship Id="rId119" Type="http://schemas.openxmlformats.org/officeDocument/2006/relationships/hyperlink" Target="https://resh.edu.ru/subject/lesson/3445/start/" TargetMode="External"/><Relationship Id="rId44" Type="http://schemas.openxmlformats.org/officeDocument/2006/relationships/hyperlink" Target="https://resh.edu.ru/subject/lesson/7594/start/243438/" TargetMode="External"/><Relationship Id="rId60" Type="http://schemas.openxmlformats.org/officeDocument/2006/relationships/hyperlink" Target="https://resh.edu.ru/subject/lesson/6814/start/242446/" TargetMode="External"/><Relationship Id="rId65" Type="http://schemas.openxmlformats.org/officeDocument/2006/relationships/hyperlink" Target="https://resh.edu.ru/subject/lesson/6833/start/242818/" TargetMode="External"/><Relationship Id="rId81" Type="http://schemas.openxmlformats.org/officeDocument/2006/relationships/hyperlink" Target="https://catalog.prosv.ru/item/14065" TargetMode="External"/><Relationship Id="rId86" Type="http://schemas.openxmlformats.org/officeDocument/2006/relationships/hyperlink" Target="https://uchebnik.mos.ru/composer3/lesson/733972/view" TargetMode="External"/><Relationship Id="rId130" Type="http://schemas.openxmlformats.org/officeDocument/2006/relationships/hyperlink" Target="https://resh.edu.ru/subject/lesson/3439/start/" TargetMode="External"/><Relationship Id="rId135" Type="http://schemas.openxmlformats.org/officeDocument/2006/relationships/hyperlink" Target="https://resh.edu.ru/subject/lesson/3444/start/" TargetMode="External"/><Relationship Id="rId151" Type="http://schemas.openxmlformats.org/officeDocument/2006/relationships/hyperlink" Target="https://resh.edu.ru/subject/lesson/3451/start/" TargetMode="External"/><Relationship Id="rId156" Type="http://schemas.openxmlformats.org/officeDocument/2006/relationships/hyperlink" Target="https://resh.edu.ru/subject/lesson/3393/start/" TargetMode="External"/><Relationship Id="rId177" Type="http://schemas.openxmlformats.org/officeDocument/2006/relationships/hyperlink" Target="https://resh.edu.ru/subject/lesson/2773/start/" TargetMode="External"/><Relationship Id="rId198" Type="http://schemas.openxmlformats.org/officeDocument/2006/relationships/hyperlink" Target="https://resh.edu.ru/subject/lesson/7589/start/311593/" TargetMode="External"/><Relationship Id="rId172" Type="http://schemas.openxmlformats.org/officeDocument/2006/relationships/hyperlink" Target="https://resh.edu.ru/subject/lesson/1574/start/" TargetMode="External"/><Relationship Id="rId193" Type="http://schemas.openxmlformats.org/officeDocument/2006/relationships/hyperlink" Target="https://resh.edu.ru/subject/lesson/7612/start/243965/" TargetMode="External"/><Relationship Id="rId202" Type="http://schemas.openxmlformats.org/officeDocument/2006/relationships/hyperlink" Target="https://resh.edu.ru/subject/lesson/7587/start/243624/" TargetMode="External"/><Relationship Id="rId207" Type="http://schemas.openxmlformats.org/officeDocument/2006/relationships/hyperlink" Target="https://resh.edu.ru/subject/lesson/7597/start/308428/" TargetMode="External"/><Relationship Id="rId223" Type="http://schemas.openxmlformats.org/officeDocument/2006/relationships/hyperlink" Target="https://resh.edu.ru/subject/lesson/6824/start/243004/" TargetMode="External"/><Relationship Id="rId228" Type="http://schemas.openxmlformats.org/officeDocument/2006/relationships/hyperlink" Target="https://resh.edu.ru/subject/lesson/6828/start/242880/" TargetMode="External"/><Relationship Id="rId244" Type="http://schemas.openxmlformats.org/officeDocument/2006/relationships/hyperlink" Target="https://uchebnik.mos.ru/composer3/lesson/321101/view" TargetMode="External"/><Relationship Id="rId249" Type="http://schemas.openxmlformats.org/officeDocument/2006/relationships/hyperlink" Target="https://resh.edu.ru/subject/lesson/3370/start/%20" TargetMode="External"/><Relationship Id="rId13" Type="http://schemas.openxmlformats.org/officeDocument/2006/relationships/hyperlink" Target="https://resh.edu.ru/subject/lesson/7608/start/243562/" TargetMode="External"/><Relationship Id="rId18" Type="http://schemas.openxmlformats.org/officeDocument/2006/relationships/hyperlink" Target="https://resh.edu.ru/subject/lesson/7587/start/243624/" TargetMode="External"/><Relationship Id="rId39" Type="http://schemas.openxmlformats.org/officeDocument/2006/relationships/hyperlink" Target="https://resh.edu.ru/subject/lesson/7600/start/243593/" TargetMode="External"/><Relationship Id="rId109" Type="http://schemas.openxmlformats.org/officeDocument/2006/relationships/hyperlink" Target="https://catalog.prosv.ru/item/14138" TargetMode="External"/><Relationship Id="rId260" Type="http://schemas.openxmlformats.org/officeDocument/2006/relationships/fontTable" Target="fontTable.xml"/><Relationship Id="rId34" Type="http://schemas.openxmlformats.org/officeDocument/2006/relationships/hyperlink" Target="https://resh.edu.ru/subject/lesson/7604/start/295288/" TargetMode="External"/><Relationship Id="rId50" Type="http://schemas.openxmlformats.org/officeDocument/2006/relationships/hyperlink" Target="https://resh.edu.ru/subject/lesson/6808/start/243190/" TargetMode="External"/><Relationship Id="rId55" Type="http://schemas.openxmlformats.org/officeDocument/2006/relationships/hyperlink" Target="https://resh.edu.ru/subject/lesson/6826/start/242911/" TargetMode="External"/><Relationship Id="rId76" Type="http://schemas.openxmlformats.org/officeDocument/2006/relationships/hyperlink" Target="https://resh.edu.ru/subject/lesson/6828/start/242880/" TargetMode="External"/><Relationship Id="rId97" Type="http://schemas.openxmlformats.org/officeDocument/2006/relationships/hyperlink" Target="https://resh.edu.ru/subject/lesson/3364/start/" TargetMode="External"/><Relationship Id="rId104" Type="http://schemas.openxmlformats.org/officeDocument/2006/relationships/hyperlink" Target="https://catalog.prosv.ru/item/14138" TargetMode="External"/><Relationship Id="rId120" Type="http://schemas.openxmlformats.org/officeDocument/2006/relationships/hyperlink" Target="https://resh.edu.ru/subject/lesson/3443/start/" TargetMode="External"/><Relationship Id="rId125" Type="http://schemas.openxmlformats.org/officeDocument/2006/relationships/hyperlink" Target="https://resh.edu.ru/subject/lesson/3382/start/" TargetMode="External"/><Relationship Id="rId141" Type="http://schemas.openxmlformats.org/officeDocument/2006/relationships/hyperlink" Target="https://resh.edu.ru/subject/lesson/3375/start/" TargetMode="External"/><Relationship Id="rId146" Type="http://schemas.openxmlformats.org/officeDocument/2006/relationships/hyperlink" Target="https://resh.edu.ru/subject/lesson/3452/start/" TargetMode="External"/><Relationship Id="rId167" Type="http://schemas.openxmlformats.org/officeDocument/2006/relationships/hyperlink" Target="https://catalog.prosv.ru/item/14037" TargetMode="External"/><Relationship Id="rId188" Type="http://schemas.openxmlformats.org/officeDocument/2006/relationships/hyperlink" Target="https://resh.edu.ru/subject/lesson/7591/start/243655/" TargetMode="External"/><Relationship Id="rId7" Type="http://schemas.openxmlformats.org/officeDocument/2006/relationships/endnotes" Target="endnotes.xml"/><Relationship Id="rId71" Type="http://schemas.openxmlformats.org/officeDocument/2006/relationships/hyperlink" Target="https://resh.edu.ru/subject/lesson/6806/start/242384/" TargetMode="External"/><Relationship Id="rId92" Type="http://schemas.openxmlformats.org/officeDocument/2006/relationships/hyperlink" Target="https://resh.edu.ru/subject/lesson/3437/start/" TargetMode="External"/><Relationship Id="rId162" Type="http://schemas.openxmlformats.org/officeDocument/2006/relationships/hyperlink" Target="https://resh.edu.ru/subject/lesson/3398/start/" TargetMode="External"/><Relationship Id="rId183" Type="http://schemas.openxmlformats.org/officeDocument/2006/relationships/hyperlink" Target="https://resh.edu.ru/subject/lesson/3390/start/" TargetMode="External"/><Relationship Id="rId213" Type="http://schemas.openxmlformats.org/officeDocument/2006/relationships/hyperlink" Target="https://resh.edu.ru/subject/lesson/6822/start/242198/" TargetMode="External"/><Relationship Id="rId218" Type="http://schemas.openxmlformats.org/officeDocument/2006/relationships/hyperlink" Target="https://resh.edu.ru/subject/lesson/6826/start/242911/" TargetMode="External"/><Relationship Id="rId234" Type="http://schemas.openxmlformats.org/officeDocument/2006/relationships/hyperlink" Target="https://resh.edu.ru/subject/lesson/6836/start/242601/" TargetMode="External"/><Relationship Id="rId239" Type="http://schemas.openxmlformats.org/officeDocument/2006/relationships/hyperlink" Target="https://resh.edu.ru/subject/lesson/3263/start/" TargetMode="External"/><Relationship Id="rId2" Type="http://schemas.openxmlformats.org/officeDocument/2006/relationships/numbering" Target="numbering.xml"/><Relationship Id="rId29" Type="http://schemas.openxmlformats.org/officeDocument/2006/relationships/hyperlink" Target="https://resh.edu.ru/subject/lesson/7595/start/243531/" TargetMode="External"/><Relationship Id="rId250" Type="http://schemas.openxmlformats.org/officeDocument/2006/relationships/hyperlink" Target="https://resh.edu.ru/subject/lesson/3361/start/%20" TargetMode="External"/><Relationship Id="rId255" Type="http://schemas.openxmlformats.org/officeDocument/2006/relationships/hyperlink" Target="https://resh.edu.ru/subject/lesson/3267/start/" TargetMode="External"/><Relationship Id="rId24" Type="http://schemas.openxmlformats.org/officeDocument/2006/relationships/hyperlink" Target="https://resh.edu.ru/subject/lesson/7609/start/303050/" TargetMode="External"/><Relationship Id="rId40" Type="http://schemas.openxmlformats.org/officeDocument/2006/relationships/hyperlink" Target="https://resh.edu.ru/subject/lesson/7598/start/244089/" TargetMode="External"/><Relationship Id="rId45" Type="http://schemas.openxmlformats.org/officeDocument/2006/relationships/hyperlink" Target="https://catalog.prosv.ru/item/44274" TargetMode="External"/><Relationship Id="rId66" Type="http://schemas.openxmlformats.org/officeDocument/2006/relationships/hyperlink" Target="https://resh.edu.ru/subject/lesson/6832/start/242756/" TargetMode="External"/><Relationship Id="rId87" Type="http://schemas.openxmlformats.org/officeDocument/2006/relationships/hyperlink" Target="https://resh.edu.ru/subject/lesson/3371/start/" TargetMode="External"/><Relationship Id="rId110" Type="http://schemas.openxmlformats.org/officeDocument/2006/relationships/hyperlink" Target="https://resh.edu.ru/subject/lesson/3459/start/" TargetMode="External"/><Relationship Id="rId115" Type="http://schemas.openxmlformats.org/officeDocument/2006/relationships/hyperlink" Target="https://resh.edu.ru/subject/lesson/3446/start/" TargetMode="External"/><Relationship Id="rId131" Type="http://schemas.openxmlformats.org/officeDocument/2006/relationships/hyperlink" Target="https://catalog.prosv.ru/item/14138" TargetMode="External"/><Relationship Id="rId136" Type="http://schemas.openxmlformats.org/officeDocument/2006/relationships/hyperlink" Target="https://resh.edu.ru/subject/lesson/3385/start/" TargetMode="External"/><Relationship Id="rId157" Type="http://schemas.openxmlformats.org/officeDocument/2006/relationships/hyperlink" Target="https://catalog.prosv.ru/item/14037" TargetMode="External"/><Relationship Id="rId178" Type="http://schemas.openxmlformats.org/officeDocument/2006/relationships/hyperlink" Target="https://catalog.prosv.ru/item/14037" TargetMode="External"/><Relationship Id="rId61" Type="http://schemas.openxmlformats.org/officeDocument/2006/relationships/hyperlink" Target="https://resh.edu.ru/subject/lesson/6829/start/242942/" TargetMode="External"/><Relationship Id="rId82" Type="http://schemas.openxmlformats.org/officeDocument/2006/relationships/hyperlink" Target="https://resh.edu.ru/subject/lesson/3264/start/" TargetMode="External"/><Relationship Id="rId152" Type="http://schemas.openxmlformats.org/officeDocument/2006/relationships/hyperlink" Target="https://catalog.prosv.ru/item/14037" TargetMode="External"/><Relationship Id="rId173" Type="http://schemas.openxmlformats.org/officeDocument/2006/relationships/hyperlink" Target="https://resh.edu.ru/subject/lesson/3457/start/" TargetMode="External"/><Relationship Id="rId194" Type="http://schemas.openxmlformats.org/officeDocument/2006/relationships/hyperlink" Target="https://resh.edu.ru/subject/lesson/7607/start/243376/" TargetMode="External"/><Relationship Id="rId199" Type="http://schemas.openxmlformats.org/officeDocument/2006/relationships/hyperlink" Target="https://resh.edu.ru/subject/lesson/7593/start/244213/" TargetMode="External"/><Relationship Id="rId203" Type="http://schemas.openxmlformats.org/officeDocument/2006/relationships/hyperlink" Target="https://resh.edu.ru/subject/lesson/6813/start/243128/" TargetMode="External"/><Relationship Id="rId208" Type="http://schemas.openxmlformats.org/officeDocument/2006/relationships/hyperlink" Target="https://resh.edu.ru/subject/lesson/6811/start/243066/" TargetMode="External"/><Relationship Id="rId229" Type="http://schemas.openxmlformats.org/officeDocument/2006/relationships/hyperlink" Target="https://resh.edu.ru/subject/lesson/6805/start/242229/" TargetMode="External"/><Relationship Id="rId19" Type="http://schemas.openxmlformats.org/officeDocument/2006/relationships/hyperlink" Target="https://catalog.prosv.ru/item/44274" TargetMode="External"/><Relationship Id="rId224" Type="http://schemas.openxmlformats.org/officeDocument/2006/relationships/hyperlink" Target="https://resh.edu.ru/subject/lesson/6834/start/296333/" TargetMode="External"/><Relationship Id="rId240" Type="http://schemas.openxmlformats.org/officeDocument/2006/relationships/hyperlink" Target="https://resh.edu.ru/subject/lesson/3136/start/" TargetMode="External"/><Relationship Id="rId245" Type="http://schemas.openxmlformats.org/officeDocument/2006/relationships/hyperlink" Target="https://uchebnik.mos.ru/composer3/lesson/733972/view" TargetMode="External"/><Relationship Id="rId261" Type="http://schemas.openxmlformats.org/officeDocument/2006/relationships/theme" Target="theme/theme1.xml"/><Relationship Id="rId14" Type="http://schemas.openxmlformats.org/officeDocument/2006/relationships/hyperlink" Target="https://resh.edu.ru/subject/lesson/7612/start/243965/" TargetMode="External"/><Relationship Id="rId30" Type="http://schemas.openxmlformats.org/officeDocument/2006/relationships/hyperlink" Target="https://catalog.prosv.ru/item/44274" TargetMode="External"/><Relationship Id="rId35" Type="http://schemas.openxmlformats.org/officeDocument/2006/relationships/hyperlink" Target="https://resh.edu.ru/subject/lesson/7614/start/303019/" TargetMode="External"/><Relationship Id="rId56" Type="http://schemas.openxmlformats.org/officeDocument/2006/relationships/hyperlink" Target="https://resh.edu.ru/subject/lesson/6816/start/242415/" TargetMode="External"/><Relationship Id="rId77" Type="http://schemas.openxmlformats.org/officeDocument/2006/relationships/hyperlink" Target="https://resh.edu.ru/subject/lesson/6827/start/242260/" TargetMode="External"/><Relationship Id="rId100" Type="http://schemas.openxmlformats.org/officeDocument/2006/relationships/hyperlink" Target="https://resh.edu.ru/subject/lesson/3458/start/" TargetMode="External"/><Relationship Id="rId105" Type="http://schemas.openxmlformats.org/officeDocument/2006/relationships/hyperlink" Target="https://resh.edu.ru/subject/lesson/3381/start/" TargetMode="External"/><Relationship Id="rId126" Type="http://schemas.openxmlformats.org/officeDocument/2006/relationships/hyperlink" Target="https://resh.edu.ru/subject/lesson/3380/start/" TargetMode="External"/><Relationship Id="rId147" Type="http://schemas.openxmlformats.org/officeDocument/2006/relationships/hyperlink" Target="https://resh.edu.ru/subject/lesson/3402/start/" TargetMode="External"/><Relationship Id="rId168" Type="http://schemas.openxmlformats.org/officeDocument/2006/relationships/hyperlink" Target="https://resh.edu.ru/subject/lesson/3403/start/" TargetMode="External"/><Relationship Id="rId8" Type="http://schemas.openxmlformats.org/officeDocument/2006/relationships/image" Target="media/image1.jpeg"/><Relationship Id="rId51" Type="http://schemas.openxmlformats.org/officeDocument/2006/relationships/hyperlink" Target="https://resh.edu.ru/subject/lesson/6807/start/243159/" TargetMode="External"/><Relationship Id="rId72" Type="http://schemas.openxmlformats.org/officeDocument/2006/relationships/hyperlink" Target="https://resh.edu.ru/subject/lesson/6805/start/242229/" TargetMode="External"/><Relationship Id="rId93" Type="http://schemas.openxmlformats.org/officeDocument/2006/relationships/hyperlink" Target="https://resh.edu.ru/subject/lesson/3433/start/" TargetMode="External"/><Relationship Id="rId98" Type="http://schemas.openxmlformats.org/officeDocument/2006/relationships/hyperlink" Target="https://resh.edu.ru/subject/lesson/3369/start/" TargetMode="External"/><Relationship Id="rId121" Type="http://schemas.openxmlformats.org/officeDocument/2006/relationships/hyperlink" Target="https://resh.edu.ru/subject/lesson/3442/start/" TargetMode="External"/><Relationship Id="rId142" Type="http://schemas.openxmlformats.org/officeDocument/2006/relationships/hyperlink" Target="https://catalog.prosv.ru/item/14138" TargetMode="External"/><Relationship Id="rId163" Type="http://schemas.openxmlformats.org/officeDocument/2006/relationships/hyperlink" Target="https://resh.edu.ru/subject/lesson/3449/start/" TargetMode="External"/><Relationship Id="rId184" Type="http://schemas.openxmlformats.org/officeDocument/2006/relationships/hyperlink" Target="https://resh.edu.ru/subject/lesson/3465/start/" TargetMode="External"/><Relationship Id="rId189" Type="http://schemas.openxmlformats.org/officeDocument/2006/relationships/hyperlink" Target="https://resh.edu.ru/subject/lesson/7593/start/244213/" TargetMode="External"/><Relationship Id="rId219" Type="http://schemas.openxmlformats.org/officeDocument/2006/relationships/hyperlink" Target="https://resh.edu.ru/subject/lesson/6816/start/242415/" TargetMode="External"/><Relationship Id="rId3" Type="http://schemas.openxmlformats.org/officeDocument/2006/relationships/styles" Target="styles.xml"/><Relationship Id="rId214" Type="http://schemas.openxmlformats.org/officeDocument/2006/relationships/hyperlink" Target="https://resh.edu.ru/subject/lesson/6821/start/242322/" TargetMode="External"/><Relationship Id="rId230" Type="http://schemas.openxmlformats.org/officeDocument/2006/relationships/hyperlink" Target="https://resh.edu.ru/subject/lesson/6819/start/243221/" TargetMode="External"/><Relationship Id="rId235" Type="http://schemas.openxmlformats.org/officeDocument/2006/relationships/hyperlink" Target="https://resh.edu.ru/subject/lesson/3264/start/" TargetMode="External"/><Relationship Id="rId251" Type="http://schemas.openxmlformats.org/officeDocument/2006/relationships/hyperlink" Target="https://resh.edu.ru/subject/lesson/3265/start/" TargetMode="External"/><Relationship Id="rId256" Type="http://schemas.openxmlformats.org/officeDocument/2006/relationships/hyperlink" Target="https://resh.edu.ru/subject/lesson/3136/start/" TargetMode="External"/><Relationship Id="rId25" Type="http://schemas.openxmlformats.org/officeDocument/2006/relationships/hyperlink" Target="https://resh.edu.ru/subject/lesson/7612/start/243965/" TargetMode="External"/><Relationship Id="rId46" Type="http://schemas.openxmlformats.org/officeDocument/2006/relationships/hyperlink" Target="https://resh.edu.ru/subject/lesson/6809/start/242570/" TargetMode="External"/><Relationship Id="rId67" Type="http://schemas.openxmlformats.org/officeDocument/2006/relationships/hyperlink" Target="https://resh.edu.ru/subject/lesson/6831/start/242725/" TargetMode="External"/><Relationship Id="rId116" Type="http://schemas.openxmlformats.org/officeDocument/2006/relationships/hyperlink" Target="https://resh.edu.ru/subject/lesson/3388/start/" TargetMode="External"/><Relationship Id="rId137" Type="http://schemas.openxmlformats.org/officeDocument/2006/relationships/hyperlink" Target="https://resh.edu.ru/subject/lesson/3384/start/" TargetMode="External"/><Relationship Id="rId158" Type="http://schemas.openxmlformats.org/officeDocument/2006/relationships/hyperlink" Target="https://resh.edu.ru/subject/lesson/3395/start/" TargetMode="External"/><Relationship Id="rId20" Type="http://schemas.openxmlformats.org/officeDocument/2006/relationships/hyperlink" Target="https://resh.edu.ru/subject/lesson/7597/start/308428/" TargetMode="External"/><Relationship Id="rId41" Type="http://schemas.openxmlformats.org/officeDocument/2006/relationships/hyperlink" Target="https://resh.edu.ru/subject/lesson/7596/start/243345/" TargetMode="External"/><Relationship Id="rId62" Type="http://schemas.openxmlformats.org/officeDocument/2006/relationships/hyperlink" Target="https://resh.edu.ru/subject/lesson/6813/start/243128/" TargetMode="External"/><Relationship Id="rId83" Type="http://schemas.openxmlformats.org/officeDocument/2006/relationships/hyperlink" Target="https://catalog.prosv.ru/item/14095" TargetMode="External"/><Relationship Id="rId88" Type="http://schemas.openxmlformats.org/officeDocument/2006/relationships/hyperlink" Target="https://resh.edu.ru/subject/lesson/3434/start/" TargetMode="External"/><Relationship Id="rId111" Type="http://schemas.openxmlformats.org/officeDocument/2006/relationships/hyperlink" Target="https://resh.edu.ru/subject/lesson/3448/start/" TargetMode="External"/><Relationship Id="rId132" Type="http://schemas.openxmlformats.org/officeDocument/2006/relationships/hyperlink" Target="https://resh.edu.ru/subject/lesson/3386/start/" TargetMode="External"/><Relationship Id="rId153" Type="http://schemas.openxmlformats.org/officeDocument/2006/relationships/hyperlink" Target="https://resh.edu.ru/subject/lesson/3453/start/" TargetMode="External"/><Relationship Id="rId174" Type="http://schemas.openxmlformats.org/officeDocument/2006/relationships/hyperlink" Target="https://resh.edu.ru/subject/lesson/2772/start/" TargetMode="External"/><Relationship Id="rId179" Type="http://schemas.openxmlformats.org/officeDocument/2006/relationships/hyperlink" Target="https://resh.edu.ru/subject/lesson/3396/start/" TargetMode="External"/><Relationship Id="rId195" Type="http://schemas.openxmlformats.org/officeDocument/2006/relationships/hyperlink" Target="https://resh.edu.ru/subject/lesson/7588/start/311624/" TargetMode="External"/><Relationship Id="rId209" Type="http://schemas.openxmlformats.org/officeDocument/2006/relationships/hyperlink" Target="https://resh.edu.ru/subject/lesson/7600/start/243593/" TargetMode="External"/><Relationship Id="rId190" Type="http://schemas.openxmlformats.org/officeDocument/2006/relationships/hyperlink" Target="https://resh.edu.ru/subject/lesson/7592/start/243469/" TargetMode="External"/><Relationship Id="rId204" Type="http://schemas.openxmlformats.org/officeDocument/2006/relationships/hyperlink" Target="https://resh.edu.ru/subject/lesson/6812/start/243097/" TargetMode="External"/><Relationship Id="rId220" Type="http://schemas.openxmlformats.org/officeDocument/2006/relationships/hyperlink" Target="https://resh.edu.ru/subject/lesson/6831/start/242725/" TargetMode="External"/><Relationship Id="rId225" Type="http://schemas.openxmlformats.org/officeDocument/2006/relationships/hyperlink" Target="https://resh.edu.ru/subject/lesson/6809/start/242570/" TargetMode="External"/><Relationship Id="rId241" Type="http://schemas.openxmlformats.org/officeDocument/2006/relationships/hyperlink" Target="https://resh.edu.ru/subject/lesson/3266/start/" TargetMode="External"/><Relationship Id="rId246" Type="http://schemas.openxmlformats.org/officeDocument/2006/relationships/hyperlink" Target="https://uchebnik.mos.ru/composer3/lesson/733972/view" TargetMode="External"/><Relationship Id="rId15" Type="http://schemas.openxmlformats.org/officeDocument/2006/relationships/hyperlink" Target="https://catalog.prosv.ru/item/44274" TargetMode="External"/><Relationship Id="rId36" Type="http://schemas.openxmlformats.org/officeDocument/2006/relationships/hyperlink" Target="https://resh.edu.ru/subject/lesson/7616/start/243686/" TargetMode="External"/><Relationship Id="rId57" Type="http://schemas.openxmlformats.org/officeDocument/2006/relationships/hyperlink" Target="https://resh.edu.ru/subject/lesson/6824/start/243004/" TargetMode="External"/><Relationship Id="rId106" Type="http://schemas.openxmlformats.org/officeDocument/2006/relationships/hyperlink" Target="https://catalog.prosv.ru/item/14138" TargetMode="External"/><Relationship Id="rId127" Type="http://schemas.openxmlformats.org/officeDocument/2006/relationships/hyperlink" Target="https://catalog.prosv.ru/item/14138" TargetMode="External"/><Relationship Id="rId10" Type="http://schemas.openxmlformats.org/officeDocument/2006/relationships/hyperlink" Target="https://resh.edu.ru/subject/lesson/7593/start/244213/" TargetMode="External"/><Relationship Id="rId31" Type="http://schemas.openxmlformats.org/officeDocument/2006/relationships/hyperlink" Target="https://resh.edu.ru/subject/lesson/6809/start/242570/" TargetMode="External"/><Relationship Id="rId52" Type="http://schemas.openxmlformats.org/officeDocument/2006/relationships/hyperlink" Target="https://resh.edu.ru/subject/lesson/6823/start/242849/" TargetMode="External"/><Relationship Id="rId73" Type="http://schemas.openxmlformats.org/officeDocument/2006/relationships/hyperlink" Target="https://resh.edu.ru/subject/lesson/6822/start/242198/" TargetMode="External"/><Relationship Id="rId78" Type="http://schemas.openxmlformats.org/officeDocument/2006/relationships/hyperlink" Target="https://resh.edu.ru/subject/lesson/6838/start/242291/" TargetMode="External"/><Relationship Id="rId94" Type="http://schemas.openxmlformats.org/officeDocument/2006/relationships/hyperlink" Target="https://uchebnik.mos.ru/composer3/lesson/249590/view" TargetMode="External"/><Relationship Id="rId99" Type="http://schemas.openxmlformats.org/officeDocument/2006/relationships/hyperlink" Target="https://resh.edu.ru/subject/lesson/3367/start/" TargetMode="External"/><Relationship Id="rId101" Type="http://schemas.openxmlformats.org/officeDocument/2006/relationships/hyperlink" Target="https://resh.edu.ru/subject/lesson/3378/start/" TargetMode="External"/><Relationship Id="rId122" Type="http://schemas.openxmlformats.org/officeDocument/2006/relationships/hyperlink" Target="https://resh.edu.ru/subject/lesson/2764/start/" TargetMode="External"/><Relationship Id="rId143" Type="http://schemas.openxmlformats.org/officeDocument/2006/relationships/hyperlink" Target="https://resh.edu.ru/subject/lesson/2763/start/" TargetMode="External"/><Relationship Id="rId148" Type="http://schemas.openxmlformats.org/officeDocument/2006/relationships/hyperlink" Target="https://catalog.prosv.ru/item/14037" TargetMode="External"/><Relationship Id="rId164" Type="http://schemas.openxmlformats.org/officeDocument/2006/relationships/hyperlink" Target="https://catalog.prosv.ru/item/14037" TargetMode="External"/><Relationship Id="rId169" Type="http://schemas.openxmlformats.org/officeDocument/2006/relationships/hyperlink" Target="https://resh.edu.ru/subject/lesson/3394/start/" TargetMode="External"/><Relationship Id="rId185" Type="http://schemas.openxmlformats.org/officeDocument/2006/relationships/hyperlink" Target="https://catalog.prosv.ru/item/14037" TargetMode="External"/><Relationship Id="rId4" Type="http://schemas.openxmlformats.org/officeDocument/2006/relationships/settings" Target="settings.xml"/><Relationship Id="rId9" Type="http://schemas.openxmlformats.org/officeDocument/2006/relationships/hyperlink" Target="https://resh.edu.ru/subject/lesson/7591/start/243655/" TargetMode="External"/><Relationship Id="rId180" Type="http://schemas.openxmlformats.org/officeDocument/2006/relationships/hyperlink" Target="https://resh.edu.ru/subject/lesson/2775/start/" TargetMode="External"/><Relationship Id="rId210" Type="http://schemas.openxmlformats.org/officeDocument/2006/relationships/hyperlink" Target="https://resh.edu.ru/subject/lesson/6817/start/303081/" TargetMode="External"/><Relationship Id="rId215" Type="http://schemas.openxmlformats.org/officeDocument/2006/relationships/hyperlink" Target="https://resh.edu.ru/subject/lesson/6825/start/242973/" TargetMode="External"/><Relationship Id="rId236" Type="http://schemas.openxmlformats.org/officeDocument/2006/relationships/hyperlink" Target="https://resh.edu.ru/subject/lesson/3436/start/%20" TargetMode="External"/><Relationship Id="rId257" Type="http://schemas.openxmlformats.org/officeDocument/2006/relationships/hyperlink" Target="https://resh.edu.ru/subject/lesson/3364/start/" TargetMode="External"/><Relationship Id="rId26" Type="http://schemas.openxmlformats.org/officeDocument/2006/relationships/hyperlink" Target="https://resh.edu.ru/subject/lesson/7610/start/243810/" TargetMode="External"/><Relationship Id="rId231" Type="http://schemas.openxmlformats.org/officeDocument/2006/relationships/hyperlink" Target="https://resh.edu.ru/subject/lesson/6838/start/242291/" TargetMode="External"/><Relationship Id="rId252" Type="http://schemas.openxmlformats.org/officeDocument/2006/relationships/hyperlink" Target="https://resh.edu.ru/subject/lesson/3437/start/" TargetMode="External"/><Relationship Id="rId47" Type="http://schemas.openxmlformats.org/officeDocument/2006/relationships/hyperlink" Target="https://resh.edu.ru/subject/lesson/6815/start/242477/" TargetMode="External"/><Relationship Id="rId68" Type="http://schemas.openxmlformats.org/officeDocument/2006/relationships/hyperlink" Target="https://resh.edu.ru/subject/lesson/6812/start/243097/" TargetMode="External"/><Relationship Id="rId89" Type="http://schemas.openxmlformats.org/officeDocument/2006/relationships/hyperlink" Target="https://resh.edu.ru/subject/lesson/3366/start/" TargetMode="External"/><Relationship Id="rId112" Type="http://schemas.openxmlformats.org/officeDocument/2006/relationships/hyperlink" Target="https://catalog.prosv.ru/item/14138" TargetMode="External"/><Relationship Id="rId133" Type="http://schemas.openxmlformats.org/officeDocument/2006/relationships/hyperlink" Target="https://catalog.prosv.ru/item/14138" TargetMode="External"/><Relationship Id="rId154" Type="http://schemas.openxmlformats.org/officeDocument/2006/relationships/hyperlink" Target="https://resh.edu.ru/subject/lesson/3400/start/" TargetMode="External"/><Relationship Id="rId175" Type="http://schemas.openxmlformats.org/officeDocument/2006/relationships/hyperlink" Target="https://catalog.prosv.ru/item/14037" TargetMode="External"/><Relationship Id="rId196" Type="http://schemas.openxmlformats.org/officeDocument/2006/relationships/hyperlink" Target="https://resh.edu.ru/subject/lesson/7587/start/243624/" TargetMode="External"/><Relationship Id="rId200" Type="http://schemas.openxmlformats.org/officeDocument/2006/relationships/hyperlink" Target="https://resh.edu.ru/subject/lesson/6832/start/242756/" TargetMode="External"/><Relationship Id="rId16" Type="http://schemas.openxmlformats.org/officeDocument/2006/relationships/hyperlink" Target="https://resh.edu.ru/subject/lesson/7607/start/243376/" TargetMode="External"/><Relationship Id="rId221" Type="http://schemas.openxmlformats.org/officeDocument/2006/relationships/hyperlink" Target="https://resh.edu.ru/subject/lesson/6808/start/243190/" TargetMode="External"/><Relationship Id="rId242" Type="http://schemas.openxmlformats.org/officeDocument/2006/relationships/hyperlink" Target="https://uchebnik.mos.ru/composer3/lesson/354727/view" TargetMode="External"/><Relationship Id="rId37" Type="http://schemas.openxmlformats.org/officeDocument/2006/relationships/hyperlink" Target="https://resh.edu.ru/subject/lesson/7601/start/244058/" TargetMode="External"/><Relationship Id="rId58" Type="http://schemas.openxmlformats.org/officeDocument/2006/relationships/hyperlink" Target="https://resh.edu.ru/subject/lesson/6819/start/243221/" TargetMode="External"/><Relationship Id="rId79" Type="http://schemas.openxmlformats.org/officeDocument/2006/relationships/hyperlink" Target="https://resh.edu.ru/subject/lesson/6836/start/242601/" TargetMode="External"/><Relationship Id="rId102" Type="http://schemas.openxmlformats.org/officeDocument/2006/relationships/hyperlink" Target="https://resh.edu.ru/subject/lesson/3377/start/" TargetMode="External"/><Relationship Id="rId123" Type="http://schemas.openxmlformats.org/officeDocument/2006/relationships/hyperlink" Target="https://resh.edu.ru/subject/lesson/3440/start/" TargetMode="External"/><Relationship Id="rId144" Type="http://schemas.openxmlformats.org/officeDocument/2006/relationships/hyperlink" Target="https://catalog.prosv.ru/item/14037" TargetMode="External"/><Relationship Id="rId90" Type="http://schemas.openxmlformats.org/officeDocument/2006/relationships/hyperlink" Target="https://resh.edu.ru/subject/lesson/3264/start/" TargetMode="External"/><Relationship Id="rId165" Type="http://schemas.openxmlformats.org/officeDocument/2006/relationships/hyperlink" Target="https://resh.edu.ru/subject/lesson/3401/start/" TargetMode="External"/><Relationship Id="rId186" Type="http://schemas.openxmlformats.org/officeDocument/2006/relationships/hyperlink" Target="https://resh.edu.ru/subject/lesson/3392/start/" TargetMode="External"/><Relationship Id="rId211" Type="http://schemas.openxmlformats.org/officeDocument/2006/relationships/hyperlink" Target="https://resh.edu.ru/subject/lesson/6814/start/242446/" TargetMode="External"/><Relationship Id="rId232" Type="http://schemas.openxmlformats.org/officeDocument/2006/relationships/hyperlink" Target="https://resh.edu.ru/subject/lesson/6837/start/242694/" TargetMode="External"/><Relationship Id="rId253" Type="http://schemas.openxmlformats.org/officeDocument/2006/relationships/hyperlink" Target="https://resh.edu.ru/subject/lesson/3133/start/%20" TargetMode="External"/><Relationship Id="rId27" Type="http://schemas.openxmlformats.org/officeDocument/2006/relationships/hyperlink" Target="https://catalog.prosv.ru/item/44274" TargetMode="External"/><Relationship Id="rId48" Type="http://schemas.openxmlformats.org/officeDocument/2006/relationships/hyperlink" Target="https://resh.edu.ru/subject/lesson/6825/start/242973/" TargetMode="External"/><Relationship Id="rId69" Type="http://schemas.openxmlformats.org/officeDocument/2006/relationships/hyperlink" Target="https://resh.edu.ru/subject/lesson/6811/start/243066/" TargetMode="External"/><Relationship Id="rId113" Type="http://schemas.openxmlformats.org/officeDocument/2006/relationships/hyperlink" Target="https://resh.edu.ru/subject/lesson/3454/start/" TargetMode="External"/><Relationship Id="rId134" Type="http://schemas.openxmlformats.org/officeDocument/2006/relationships/hyperlink" Target="https://resh.edu.ru/subject/lesson/3387/start/" TargetMode="External"/><Relationship Id="rId80" Type="http://schemas.openxmlformats.org/officeDocument/2006/relationships/hyperlink" Target="https://resh.edu.ru/subject/lesson/6835/start/242632/" TargetMode="External"/><Relationship Id="rId155" Type="http://schemas.openxmlformats.org/officeDocument/2006/relationships/hyperlink" Target="https://resh.edu.ru/subject/lesson/3450/start/" TargetMode="External"/><Relationship Id="rId176" Type="http://schemas.openxmlformats.org/officeDocument/2006/relationships/hyperlink" Target="https://resh.edu.ru/subject/lesson/1575/start/" TargetMode="External"/><Relationship Id="rId197" Type="http://schemas.openxmlformats.org/officeDocument/2006/relationships/hyperlink" Target="https://resh.edu.ru/subject/lesson/7604/start/295288/" TargetMode="External"/><Relationship Id="rId201" Type="http://schemas.openxmlformats.org/officeDocument/2006/relationships/hyperlink" Target="https://resh.edu.ru/subject/lesson/7588/start/311624/" TargetMode="External"/><Relationship Id="rId222" Type="http://schemas.openxmlformats.org/officeDocument/2006/relationships/hyperlink" Target="https://resh.edu.ru/subject/lesson/6823/start/242849/" TargetMode="External"/><Relationship Id="rId243" Type="http://schemas.openxmlformats.org/officeDocument/2006/relationships/hyperlink" Target="https://uchebnik.mos.ru/material/app/254927?menuReferrer=catalogue" TargetMode="External"/><Relationship Id="rId17" Type="http://schemas.openxmlformats.org/officeDocument/2006/relationships/hyperlink" Target="https://resh.edu.ru/subject/lesson/7588/start/311624/" TargetMode="External"/><Relationship Id="rId38" Type="http://schemas.openxmlformats.org/officeDocument/2006/relationships/hyperlink" Target="https://catalog.prosv.ru/item/44274" TargetMode="External"/><Relationship Id="rId59" Type="http://schemas.openxmlformats.org/officeDocument/2006/relationships/hyperlink" Target="https://resh.edu.ru/subject/lesson/6837/start/242694/" TargetMode="External"/><Relationship Id="rId103" Type="http://schemas.openxmlformats.org/officeDocument/2006/relationships/hyperlink" Target="https://resh.edu.ru/subject/lesson/3438/start/" TargetMode="External"/><Relationship Id="rId124" Type="http://schemas.openxmlformats.org/officeDocument/2006/relationships/hyperlink" Target="https://catalog.prosv.ru/item/14138" TargetMode="External"/><Relationship Id="rId70" Type="http://schemas.openxmlformats.org/officeDocument/2006/relationships/hyperlink" Target="https://resh.edu.ru/subject/lesson/6830/start/242663/" TargetMode="External"/><Relationship Id="rId91" Type="http://schemas.openxmlformats.org/officeDocument/2006/relationships/hyperlink" Target="https://catalog.prosv.ru/item/14095" TargetMode="External"/><Relationship Id="rId145" Type="http://schemas.openxmlformats.org/officeDocument/2006/relationships/hyperlink" Target="https://resh.edu.ru/subject/lesson/3404/start/" TargetMode="External"/><Relationship Id="rId166" Type="http://schemas.openxmlformats.org/officeDocument/2006/relationships/hyperlink" Target="https://resh.edu.ru/subject/lesson/2769/start/" TargetMode="External"/><Relationship Id="rId187" Type="http://schemas.openxmlformats.org/officeDocument/2006/relationships/hyperlink" Target="https://resh.edu.ru/subject/lesson/3389/sta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A20A6-652E-4932-8951-EC8A1B5B7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111</Pages>
  <Words>27171</Words>
  <Characters>154880</Characters>
  <Application>Microsoft Office Word</Application>
  <DocSecurity>0</DocSecurity>
  <Lines>1290</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181688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Пользователь</cp:lastModifiedBy>
  <cp:revision>15</cp:revision>
  <dcterms:created xsi:type="dcterms:W3CDTF">2023-09-18T21:10:00Z</dcterms:created>
  <dcterms:modified xsi:type="dcterms:W3CDTF">2025-01-16T17:38:00Z</dcterms:modified>
  <cp:category/>
</cp:coreProperties>
</file>